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4E76A" w14:textId="77777777" w:rsidR="003E57C1" w:rsidRPr="00331AB4" w:rsidRDefault="003E57C1" w:rsidP="003E57C1">
      <w:pPr>
        <w:jc w:val="center"/>
        <w:rPr>
          <w:b/>
          <w:sz w:val="28"/>
          <w:szCs w:val="28"/>
        </w:rPr>
      </w:pPr>
      <w:r w:rsidRPr="00331AB4">
        <w:rPr>
          <w:b/>
          <w:sz w:val="28"/>
          <w:szCs w:val="28"/>
        </w:rPr>
        <w:t>Основные итоги проведения и результаты государственной итоговой аттестации по образовательным программам основного общего образования</w:t>
      </w:r>
    </w:p>
    <w:p w14:paraId="52EE94C4" w14:textId="613EB615" w:rsidR="003E57C1" w:rsidRDefault="003E57C1" w:rsidP="003E57C1">
      <w:pPr>
        <w:jc w:val="center"/>
        <w:rPr>
          <w:b/>
          <w:sz w:val="28"/>
          <w:szCs w:val="28"/>
        </w:rPr>
      </w:pPr>
      <w:r w:rsidRPr="00331AB4">
        <w:rPr>
          <w:b/>
          <w:sz w:val="28"/>
          <w:szCs w:val="28"/>
        </w:rPr>
        <w:t>в 202</w:t>
      </w:r>
      <w:r w:rsidR="00F523BE">
        <w:rPr>
          <w:b/>
          <w:sz w:val="28"/>
          <w:szCs w:val="28"/>
        </w:rPr>
        <w:t>6</w:t>
      </w:r>
      <w:r w:rsidRPr="00331AB4">
        <w:rPr>
          <w:b/>
          <w:sz w:val="28"/>
          <w:szCs w:val="28"/>
        </w:rPr>
        <w:t xml:space="preserve"> году в Забайкальском крае</w:t>
      </w:r>
    </w:p>
    <w:p w14:paraId="25CDF314" w14:textId="77777777" w:rsidR="003E57C1" w:rsidRPr="00331AB4" w:rsidRDefault="003E57C1" w:rsidP="003E57C1">
      <w:pPr>
        <w:jc w:val="center"/>
        <w:rPr>
          <w:sz w:val="28"/>
          <w:szCs w:val="28"/>
        </w:rPr>
      </w:pPr>
    </w:p>
    <w:p w14:paraId="68F311DE" w14:textId="77777777" w:rsidR="003E57C1" w:rsidRDefault="003E57C1" w:rsidP="003E57C1">
      <w:pPr>
        <w:jc w:val="center"/>
        <w:rPr>
          <w:rStyle w:val="Bodytext2Bold"/>
          <w:sz w:val="24"/>
          <w:szCs w:val="24"/>
        </w:rPr>
      </w:pPr>
      <w:r>
        <w:tab/>
      </w:r>
      <w:r w:rsidRPr="00F47E90">
        <w:rPr>
          <w:rStyle w:val="Bodytext2Bold"/>
          <w:sz w:val="24"/>
          <w:szCs w:val="24"/>
        </w:rPr>
        <w:t>Перечень условных обозначений и сокращений</w:t>
      </w:r>
    </w:p>
    <w:p w14:paraId="5001560D" w14:textId="77777777" w:rsidR="00EB5398" w:rsidRPr="00F47E90" w:rsidRDefault="00EB5398" w:rsidP="003E57C1">
      <w:pPr>
        <w:jc w:val="center"/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1"/>
        <w:gridCol w:w="7654"/>
      </w:tblGrid>
      <w:tr w:rsidR="00B84F14" w14:paraId="4E3C89A2" w14:textId="77777777" w:rsidTr="00EB5398">
        <w:tc>
          <w:tcPr>
            <w:tcW w:w="2411" w:type="dxa"/>
            <w:vAlign w:val="center"/>
          </w:tcPr>
          <w:p w14:paraId="5E4F19D8" w14:textId="77777777" w:rsidR="00B84F14" w:rsidRPr="009F5C6D" w:rsidRDefault="00B84F14" w:rsidP="00EB5398">
            <w:pPr>
              <w:spacing w:line="288" w:lineRule="exact"/>
            </w:pPr>
            <w:r>
              <w:rPr>
                <w:rStyle w:val="Bodytext2"/>
              </w:rPr>
              <w:t>АК</w:t>
            </w:r>
          </w:p>
        </w:tc>
        <w:tc>
          <w:tcPr>
            <w:tcW w:w="7654" w:type="dxa"/>
            <w:vAlign w:val="center"/>
          </w:tcPr>
          <w:p w14:paraId="1B9F6D9B" w14:textId="77777777" w:rsidR="00B84F14" w:rsidRPr="009F5C6D" w:rsidRDefault="00B84F14" w:rsidP="00EB5398">
            <w:pPr>
              <w:spacing w:line="288" w:lineRule="exact"/>
            </w:pPr>
            <w:r>
              <w:rPr>
                <w:rStyle w:val="Bodytext2"/>
              </w:rPr>
              <w:t>Апелляционная комиссия</w:t>
            </w:r>
            <w:r w:rsidRPr="003E57C1">
              <w:rPr>
                <w:rStyle w:val="Bodytext2"/>
              </w:rPr>
              <w:t xml:space="preserve"> Забайкальского края</w:t>
            </w:r>
          </w:p>
        </w:tc>
      </w:tr>
      <w:tr w:rsidR="00B84F14" w14:paraId="27A7CD3C" w14:textId="77777777" w:rsidTr="00EB5398">
        <w:tc>
          <w:tcPr>
            <w:tcW w:w="2411" w:type="dxa"/>
            <w:vAlign w:val="center"/>
          </w:tcPr>
          <w:p w14:paraId="0378D9C8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ГВЭ</w:t>
            </w:r>
          </w:p>
        </w:tc>
        <w:tc>
          <w:tcPr>
            <w:tcW w:w="7654" w:type="dxa"/>
            <w:vAlign w:val="center"/>
          </w:tcPr>
          <w:p w14:paraId="4E477D89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Государственный выпускной экзамен</w:t>
            </w:r>
          </w:p>
        </w:tc>
      </w:tr>
      <w:tr w:rsidR="00B84F14" w14:paraId="74C107BE" w14:textId="77777777" w:rsidTr="00EB5398">
        <w:tc>
          <w:tcPr>
            <w:tcW w:w="2411" w:type="dxa"/>
            <w:vAlign w:val="center"/>
          </w:tcPr>
          <w:p w14:paraId="6B792FD1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ГИА-9</w:t>
            </w:r>
          </w:p>
        </w:tc>
        <w:tc>
          <w:tcPr>
            <w:tcW w:w="7654" w:type="dxa"/>
            <w:vAlign w:val="center"/>
          </w:tcPr>
          <w:p w14:paraId="232C4789" w14:textId="77777777" w:rsidR="00B84F14" w:rsidRPr="009F5C6D" w:rsidRDefault="00B84F14" w:rsidP="00EB5398">
            <w:pPr>
              <w:spacing w:line="298" w:lineRule="exact"/>
            </w:pPr>
            <w:r w:rsidRPr="003E57C1">
              <w:rPr>
                <w:rStyle w:val="Bodytext2"/>
              </w:rPr>
              <w:t>Государственная итоговая аттестация по образовательным программам основного общего образования</w:t>
            </w:r>
          </w:p>
        </w:tc>
      </w:tr>
      <w:tr w:rsidR="00B84F14" w14:paraId="46BC96A1" w14:textId="77777777" w:rsidTr="00EB5398">
        <w:tc>
          <w:tcPr>
            <w:tcW w:w="2411" w:type="dxa"/>
            <w:vAlign w:val="center"/>
          </w:tcPr>
          <w:p w14:paraId="2C52EDF9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ГЭК</w:t>
            </w:r>
          </w:p>
        </w:tc>
        <w:tc>
          <w:tcPr>
            <w:tcW w:w="7654" w:type="dxa"/>
            <w:vAlign w:val="center"/>
          </w:tcPr>
          <w:p w14:paraId="04803D4E" w14:textId="77777777" w:rsidR="00B84F14" w:rsidRPr="009F5C6D" w:rsidRDefault="00B84F14" w:rsidP="00EB5398">
            <w:pPr>
              <w:spacing w:line="302" w:lineRule="exact"/>
            </w:pPr>
            <w:r w:rsidRPr="003E57C1">
              <w:rPr>
                <w:rStyle w:val="Bodytext2"/>
              </w:rPr>
              <w:t>Государственная экзаменационная комиссия Забайкальского края</w:t>
            </w:r>
          </w:p>
        </w:tc>
      </w:tr>
      <w:tr w:rsidR="00B84F14" w14:paraId="055B863B" w14:textId="77777777" w:rsidTr="00EB5398">
        <w:tc>
          <w:tcPr>
            <w:tcW w:w="2411" w:type="dxa"/>
            <w:vAlign w:val="center"/>
          </w:tcPr>
          <w:p w14:paraId="4BEB684B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КИМ</w:t>
            </w:r>
          </w:p>
        </w:tc>
        <w:tc>
          <w:tcPr>
            <w:tcW w:w="7654" w:type="dxa"/>
            <w:vAlign w:val="center"/>
          </w:tcPr>
          <w:p w14:paraId="210CDBDE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Контрольный измерительный материал</w:t>
            </w:r>
          </w:p>
        </w:tc>
      </w:tr>
      <w:tr w:rsidR="0061500E" w14:paraId="00A3CB80" w14:textId="77777777" w:rsidTr="008536D3">
        <w:trPr>
          <w:trHeight w:val="593"/>
        </w:trPr>
        <w:tc>
          <w:tcPr>
            <w:tcW w:w="2411" w:type="dxa"/>
            <w:vAlign w:val="center"/>
          </w:tcPr>
          <w:p w14:paraId="381C85AA" w14:textId="5BDD92CF" w:rsidR="0061500E" w:rsidRPr="003E57C1" w:rsidRDefault="0061500E" w:rsidP="00EB5398">
            <w:pPr>
              <w:spacing w:line="288" w:lineRule="exact"/>
              <w:rPr>
                <w:rStyle w:val="Bodytext2"/>
              </w:rPr>
            </w:pPr>
            <w:proofErr w:type="spellStart"/>
            <w:r>
              <w:rPr>
                <w:rStyle w:val="Bodytext2"/>
              </w:rPr>
              <w:t>Минпросвещение</w:t>
            </w:r>
            <w:proofErr w:type="spellEnd"/>
            <w:r>
              <w:rPr>
                <w:rStyle w:val="Bodytext2"/>
              </w:rPr>
              <w:t xml:space="preserve"> России</w:t>
            </w:r>
          </w:p>
        </w:tc>
        <w:tc>
          <w:tcPr>
            <w:tcW w:w="7654" w:type="dxa"/>
            <w:vAlign w:val="center"/>
          </w:tcPr>
          <w:p w14:paraId="3940A918" w14:textId="032FF0CF" w:rsidR="0061500E" w:rsidRPr="003E57C1" w:rsidRDefault="0061500E" w:rsidP="00EB5398">
            <w:pPr>
              <w:spacing w:line="298" w:lineRule="exact"/>
              <w:rPr>
                <w:rStyle w:val="Bodytext2"/>
              </w:rPr>
            </w:pPr>
            <w:r>
              <w:rPr>
                <w:rStyle w:val="Bodytext2"/>
              </w:rPr>
              <w:t>Министерство просвещения Российской Федерации</w:t>
            </w:r>
          </w:p>
        </w:tc>
      </w:tr>
      <w:tr w:rsidR="00B84F14" w14:paraId="2A541CCB" w14:textId="77777777" w:rsidTr="00EB5398">
        <w:tc>
          <w:tcPr>
            <w:tcW w:w="2411" w:type="dxa"/>
            <w:vAlign w:val="center"/>
          </w:tcPr>
          <w:p w14:paraId="233929DA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Минобразования Забайкальского края</w:t>
            </w:r>
          </w:p>
        </w:tc>
        <w:tc>
          <w:tcPr>
            <w:tcW w:w="7654" w:type="dxa"/>
            <w:vAlign w:val="center"/>
          </w:tcPr>
          <w:p w14:paraId="63074E4F" w14:textId="3DDC4063" w:rsidR="00B84F14" w:rsidRPr="009F5C6D" w:rsidRDefault="00B84F14" w:rsidP="00EB5398">
            <w:pPr>
              <w:spacing w:line="298" w:lineRule="exact"/>
            </w:pPr>
            <w:r w:rsidRPr="003E57C1">
              <w:rPr>
                <w:rStyle w:val="Bodytext2"/>
              </w:rPr>
              <w:t>Министерство образования Забайкальского края</w:t>
            </w:r>
          </w:p>
        </w:tc>
      </w:tr>
      <w:tr w:rsidR="00B84F14" w14:paraId="7E3438AA" w14:textId="77777777" w:rsidTr="00EB5398">
        <w:tc>
          <w:tcPr>
            <w:tcW w:w="2411" w:type="dxa"/>
            <w:vAlign w:val="center"/>
          </w:tcPr>
          <w:p w14:paraId="77E16764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МОУО</w:t>
            </w:r>
          </w:p>
        </w:tc>
        <w:tc>
          <w:tcPr>
            <w:tcW w:w="7654" w:type="dxa"/>
            <w:vAlign w:val="center"/>
          </w:tcPr>
          <w:p w14:paraId="1D486AC1" w14:textId="77777777" w:rsidR="00B84F14" w:rsidRPr="009F5C6D" w:rsidRDefault="00B84F14" w:rsidP="00EB5398">
            <w:r w:rsidRPr="003E57C1">
              <w:rPr>
                <w:rStyle w:val="Bodytext2"/>
              </w:rPr>
              <w:t>Муниципальный орган управления образованием</w:t>
            </w:r>
          </w:p>
        </w:tc>
      </w:tr>
      <w:tr w:rsidR="00B84F14" w14:paraId="42BB19BE" w14:textId="77777777" w:rsidTr="00EB5398">
        <w:tc>
          <w:tcPr>
            <w:tcW w:w="2411" w:type="dxa"/>
            <w:vAlign w:val="center"/>
          </w:tcPr>
          <w:p w14:paraId="346EC7B2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ОГЭ</w:t>
            </w:r>
          </w:p>
        </w:tc>
        <w:tc>
          <w:tcPr>
            <w:tcW w:w="7654" w:type="dxa"/>
            <w:vAlign w:val="center"/>
          </w:tcPr>
          <w:p w14:paraId="18EFCDE9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Основной государственный экзамен</w:t>
            </w:r>
          </w:p>
        </w:tc>
      </w:tr>
      <w:tr w:rsidR="00B84F14" w14:paraId="43E0DE4D" w14:textId="77777777" w:rsidTr="00EB5398">
        <w:tc>
          <w:tcPr>
            <w:tcW w:w="2411" w:type="dxa"/>
            <w:vAlign w:val="center"/>
          </w:tcPr>
          <w:p w14:paraId="1ED76D69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ОО</w:t>
            </w:r>
          </w:p>
        </w:tc>
        <w:tc>
          <w:tcPr>
            <w:tcW w:w="7654" w:type="dxa"/>
            <w:vAlign w:val="center"/>
          </w:tcPr>
          <w:p w14:paraId="498D1163" w14:textId="77777777" w:rsidR="00B84F14" w:rsidRPr="009F5C6D" w:rsidRDefault="00B84F14" w:rsidP="00EB5398">
            <w:pPr>
              <w:spacing w:line="298" w:lineRule="exact"/>
            </w:pPr>
            <w:r w:rsidRPr="003E57C1">
              <w:rPr>
                <w:rStyle w:val="Bodytext2"/>
              </w:rPr>
              <w:t>Образовательная организация, осуществляющая образовательную деятельность по имеющим государственную аккредитацию образовательным программам основного общего образования</w:t>
            </w:r>
          </w:p>
        </w:tc>
      </w:tr>
      <w:tr w:rsidR="00B84F14" w14:paraId="3DD2BFAE" w14:textId="77777777" w:rsidTr="00EB5398">
        <w:tc>
          <w:tcPr>
            <w:tcW w:w="2411" w:type="dxa"/>
            <w:vAlign w:val="center"/>
          </w:tcPr>
          <w:p w14:paraId="24BD19EC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ПК</w:t>
            </w:r>
          </w:p>
        </w:tc>
        <w:tc>
          <w:tcPr>
            <w:tcW w:w="7654" w:type="dxa"/>
            <w:vAlign w:val="center"/>
          </w:tcPr>
          <w:p w14:paraId="0598466F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Предметные комиссии Забайкальского края</w:t>
            </w:r>
          </w:p>
        </w:tc>
      </w:tr>
      <w:tr w:rsidR="00B84F14" w14:paraId="7CD4FB73" w14:textId="77777777" w:rsidTr="00EB5398">
        <w:tc>
          <w:tcPr>
            <w:tcW w:w="2411" w:type="dxa"/>
            <w:vAlign w:val="center"/>
          </w:tcPr>
          <w:p w14:paraId="59104842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Порядок</w:t>
            </w:r>
          </w:p>
        </w:tc>
        <w:tc>
          <w:tcPr>
            <w:tcW w:w="7654" w:type="dxa"/>
            <w:vAlign w:val="center"/>
          </w:tcPr>
          <w:p w14:paraId="60B0E1D8" w14:textId="77777777" w:rsidR="00B84F14" w:rsidRPr="009F5C6D" w:rsidRDefault="00B84F14" w:rsidP="00EB5398">
            <w:pPr>
              <w:spacing w:line="298" w:lineRule="exact"/>
            </w:pPr>
            <w:r w:rsidRPr="003E57C1">
              <w:rPr>
                <w:rStyle w:val="Bodytext2"/>
              </w:rPr>
              <w:t>Порядок проведения ГИА-9, утвержденный приказом Министерства просвещения Российской Федерации и Федеральной службы по надзору в сфере образования и науки от 0</w:t>
            </w:r>
            <w:r>
              <w:rPr>
                <w:rStyle w:val="Bodytext2"/>
              </w:rPr>
              <w:t>4</w:t>
            </w:r>
            <w:r w:rsidRPr="003E57C1">
              <w:rPr>
                <w:rStyle w:val="Bodytext2"/>
              </w:rPr>
              <w:t>.</w:t>
            </w:r>
            <w:r>
              <w:rPr>
                <w:rStyle w:val="Bodytext2"/>
              </w:rPr>
              <w:t>04</w:t>
            </w:r>
            <w:r w:rsidRPr="003E57C1">
              <w:rPr>
                <w:rStyle w:val="Bodytext2"/>
              </w:rPr>
              <w:t>.20</w:t>
            </w:r>
            <w:r>
              <w:rPr>
                <w:rStyle w:val="Bodytext2"/>
              </w:rPr>
              <w:t>23</w:t>
            </w:r>
            <w:r w:rsidRPr="003E57C1">
              <w:rPr>
                <w:rStyle w:val="Bodytext2"/>
              </w:rPr>
              <w:t xml:space="preserve"> № </w:t>
            </w:r>
            <w:r>
              <w:rPr>
                <w:rStyle w:val="Bodytext2"/>
              </w:rPr>
              <w:t>232</w:t>
            </w:r>
            <w:r w:rsidRPr="003E57C1">
              <w:rPr>
                <w:rStyle w:val="Bodytext2"/>
              </w:rPr>
              <w:t>/</w:t>
            </w:r>
            <w:r>
              <w:rPr>
                <w:rStyle w:val="Bodytext2"/>
              </w:rPr>
              <w:t>551</w:t>
            </w:r>
            <w:r w:rsidRPr="003E57C1">
              <w:rPr>
                <w:rStyle w:val="Bodytext2"/>
              </w:rPr>
              <w:t xml:space="preserve"> (зарегистрирован Минюстом России 1</w:t>
            </w:r>
            <w:r>
              <w:rPr>
                <w:rStyle w:val="Bodytext2"/>
              </w:rPr>
              <w:t>2</w:t>
            </w:r>
            <w:r w:rsidRPr="003E57C1">
              <w:rPr>
                <w:rStyle w:val="Bodytext2"/>
              </w:rPr>
              <w:t>.</w:t>
            </w:r>
            <w:r>
              <w:rPr>
                <w:rStyle w:val="Bodytext2"/>
              </w:rPr>
              <w:t>05</w:t>
            </w:r>
            <w:r w:rsidRPr="003E57C1">
              <w:rPr>
                <w:rStyle w:val="Bodytext2"/>
              </w:rPr>
              <w:t>.20</w:t>
            </w:r>
            <w:r>
              <w:rPr>
                <w:rStyle w:val="Bodytext2"/>
              </w:rPr>
              <w:t>23</w:t>
            </w:r>
            <w:r w:rsidRPr="003E57C1">
              <w:rPr>
                <w:rStyle w:val="Bodytext2"/>
              </w:rPr>
              <w:t xml:space="preserve">, регистрационный № </w:t>
            </w:r>
            <w:r>
              <w:rPr>
                <w:rStyle w:val="Bodytext2"/>
              </w:rPr>
              <w:t>73292</w:t>
            </w:r>
            <w:r w:rsidRPr="003E57C1">
              <w:rPr>
                <w:rStyle w:val="Bodytext2"/>
              </w:rPr>
              <w:t>)</w:t>
            </w:r>
          </w:p>
        </w:tc>
      </w:tr>
      <w:tr w:rsidR="00B84F14" w14:paraId="188A6EC6" w14:textId="77777777" w:rsidTr="00EB5398">
        <w:tc>
          <w:tcPr>
            <w:tcW w:w="2411" w:type="dxa"/>
            <w:vAlign w:val="center"/>
          </w:tcPr>
          <w:p w14:paraId="11BF5EC5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ППЭ</w:t>
            </w:r>
          </w:p>
        </w:tc>
        <w:tc>
          <w:tcPr>
            <w:tcW w:w="7654" w:type="dxa"/>
            <w:vAlign w:val="center"/>
          </w:tcPr>
          <w:p w14:paraId="75A365EF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Пункт проведения экзаменов</w:t>
            </w:r>
          </w:p>
        </w:tc>
      </w:tr>
      <w:tr w:rsidR="00B84F14" w14:paraId="132C8D69" w14:textId="77777777" w:rsidTr="00EB5398">
        <w:tc>
          <w:tcPr>
            <w:tcW w:w="2411" w:type="dxa"/>
            <w:vAlign w:val="center"/>
          </w:tcPr>
          <w:p w14:paraId="11C8599B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РИС</w:t>
            </w:r>
          </w:p>
        </w:tc>
        <w:tc>
          <w:tcPr>
            <w:tcW w:w="7654" w:type="dxa"/>
            <w:vAlign w:val="center"/>
          </w:tcPr>
          <w:p w14:paraId="4E224136" w14:textId="77777777" w:rsidR="00B84F14" w:rsidRPr="009F5C6D" w:rsidRDefault="00B84F14" w:rsidP="00EB5398">
            <w:pPr>
              <w:spacing w:line="298" w:lineRule="exact"/>
            </w:pPr>
            <w:r w:rsidRPr="003E57C1">
              <w:rPr>
                <w:rStyle w:val="Bodytext2"/>
              </w:rPr>
              <w:t>Региональная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</w:t>
            </w:r>
          </w:p>
        </w:tc>
      </w:tr>
      <w:tr w:rsidR="00B84F14" w14:paraId="69281AA1" w14:textId="77777777" w:rsidTr="00F523BE">
        <w:trPr>
          <w:trHeight w:val="399"/>
        </w:trPr>
        <w:tc>
          <w:tcPr>
            <w:tcW w:w="2411" w:type="dxa"/>
            <w:vAlign w:val="center"/>
          </w:tcPr>
          <w:p w14:paraId="2F39B1FD" w14:textId="77777777" w:rsidR="00B84F14" w:rsidRPr="003E57C1" w:rsidRDefault="00B84F14" w:rsidP="00EB5398">
            <w:pPr>
              <w:spacing w:line="288" w:lineRule="exact"/>
              <w:rPr>
                <w:rStyle w:val="Bodytext2"/>
              </w:rPr>
            </w:pPr>
            <w:r w:rsidRPr="003E57C1">
              <w:rPr>
                <w:rStyle w:val="Bodytext2"/>
              </w:rPr>
              <w:t>Рособрнадзор</w:t>
            </w:r>
          </w:p>
        </w:tc>
        <w:tc>
          <w:tcPr>
            <w:tcW w:w="7654" w:type="dxa"/>
            <w:vAlign w:val="center"/>
          </w:tcPr>
          <w:p w14:paraId="5959E80D" w14:textId="3D79BE2A" w:rsidR="00B84F14" w:rsidRPr="003E57C1" w:rsidRDefault="00B84F14" w:rsidP="00EB5398">
            <w:pPr>
              <w:spacing w:line="298" w:lineRule="exact"/>
              <w:rPr>
                <w:rStyle w:val="Bodytext2"/>
              </w:rPr>
            </w:pPr>
            <w:r w:rsidRPr="003E57C1">
              <w:rPr>
                <w:rStyle w:val="Bodytext2"/>
              </w:rPr>
              <w:t xml:space="preserve">Федеральная служба надзора и контроля в сфере образования </w:t>
            </w:r>
          </w:p>
        </w:tc>
      </w:tr>
      <w:tr w:rsidR="00B84F14" w14:paraId="71DB82D6" w14:textId="77777777" w:rsidTr="00EB5398">
        <w:tc>
          <w:tcPr>
            <w:tcW w:w="2411" w:type="dxa"/>
            <w:vAlign w:val="center"/>
          </w:tcPr>
          <w:p w14:paraId="42927F82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РЦОИ</w:t>
            </w:r>
          </w:p>
        </w:tc>
        <w:tc>
          <w:tcPr>
            <w:tcW w:w="7654" w:type="dxa"/>
            <w:vAlign w:val="center"/>
          </w:tcPr>
          <w:p w14:paraId="09328315" w14:textId="77777777" w:rsidR="00B84F14" w:rsidRPr="009F5C6D" w:rsidRDefault="00B84F14" w:rsidP="00EB5398">
            <w:pPr>
              <w:spacing w:line="298" w:lineRule="exact"/>
            </w:pPr>
            <w:r w:rsidRPr="003E57C1">
              <w:rPr>
                <w:rStyle w:val="Bodytext2"/>
              </w:rPr>
              <w:t>Региональный центр обработки информации Забайкальского края</w:t>
            </w:r>
          </w:p>
        </w:tc>
      </w:tr>
      <w:tr w:rsidR="00B84F14" w14:paraId="61D2D6D1" w14:textId="77777777" w:rsidTr="00EB5398">
        <w:tc>
          <w:tcPr>
            <w:tcW w:w="2411" w:type="dxa"/>
            <w:vAlign w:val="center"/>
          </w:tcPr>
          <w:p w14:paraId="0D372D27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Участники ГИА</w:t>
            </w:r>
          </w:p>
        </w:tc>
        <w:tc>
          <w:tcPr>
            <w:tcW w:w="7654" w:type="dxa"/>
            <w:vAlign w:val="center"/>
          </w:tcPr>
          <w:p w14:paraId="18CBE9BE" w14:textId="77777777" w:rsidR="00B84F14" w:rsidRPr="009F5C6D" w:rsidRDefault="00B84F14" w:rsidP="00EB5398">
            <w:pPr>
              <w:spacing w:line="298" w:lineRule="exact"/>
            </w:pPr>
            <w:r w:rsidRPr="003E57C1">
              <w:rPr>
                <w:rStyle w:val="Bodytext2"/>
              </w:rPr>
              <w:t>Участники ГИА-9 в форме основного государственного экзамена и государственного выпускного экзамена, допущенные к ГИА в установленном порядке</w:t>
            </w:r>
          </w:p>
        </w:tc>
      </w:tr>
      <w:tr w:rsidR="00B84F14" w14:paraId="09A19180" w14:textId="77777777" w:rsidTr="00EB5398">
        <w:tc>
          <w:tcPr>
            <w:tcW w:w="2411" w:type="dxa"/>
            <w:vAlign w:val="center"/>
          </w:tcPr>
          <w:p w14:paraId="708803FD" w14:textId="77777777" w:rsidR="00B84F14" w:rsidRPr="009F5C6D" w:rsidRDefault="00B84F14" w:rsidP="00EB5398">
            <w:pPr>
              <w:spacing w:line="302" w:lineRule="exact"/>
            </w:pPr>
            <w:r w:rsidRPr="003E57C1">
              <w:rPr>
                <w:rStyle w:val="Bodytext2"/>
              </w:rPr>
              <w:t>Участники ГИА с ОВЗ</w:t>
            </w:r>
          </w:p>
        </w:tc>
        <w:tc>
          <w:tcPr>
            <w:tcW w:w="7654" w:type="dxa"/>
            <w:vAlign w:val="center"/>
          </w:tcPr>
          <w:p w14:paraId="2D0DE89D" w14:textId="77777777" w:rsidR="00B84F14" w:rsidRPr="009F5C6D" w:rsidRDefault="00B84F14" w:rsidP="00EB5398">
            <w:pPr>
              <w:spacing w:line="298" w:lineRule="exact"/>
            </w:pPr>
            <w:r w:rsidRPr="003E57C1">
              <w:rPr>
                <w:rStyle w:val="Bodytext2"/>
              </w:rPr>
              <w:t>Обучающиеся с ограниченными возможностями здоровья, допущенные к ГИА в установленном порядке</w:t>
            </w:r>
          </w:p>
        </w:tc>
      </w:tr>
      <w:tr w:rsidR="00B84F14" w14:paraId="7DE2C8B5" w14:textId="77777777" w:rsidTr="00EB5398">
        <w:tc>
          <w:tcPr>
            <w:tcW w:w="2411" w:type="dxa"/>
            <w:vAlign w:val="center"/>
          </w:tcPr>
          <w:p w14:paraId="16579366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ФИПИ</w:t>
            </w:r>
          </w:p>
        </w:tc>
        <w:tc>
          <w:tcPr>
            <w:tcW w:w="7654" w:type="dxa"/>
            <w:vAlign w:val="center"/>
          </w:tcPr>
          <w:p w14:paraId="38BE76DD" w14:textId="77777777" w:rsidR="00B84F14" w:rsidRPr="009F5C6D" w:rsidRDefault="00B84F14" w:rsidP="00EB5398">
            <w:pPr>
              <w:spacing w:line="298" w:lineRule="exact"/>
            </w:pPr>
            <w:r w:rsidRPr="003E57C1">
              <w:rPr>
                <w:rStyle w:val="Bodytext2"/>
              </w:rPr>
              <w:t xml:space="preserve">Федеральное государственное бюджетное научное учреждение </w:t>
            </w:r>
            <w:r w:rsidR="00EB5398">
              <w:rPr>
                <w:rStyle w:val="Bodytext2"/>
              </w:rPr>
              <w:t>«</w:t>
            </w:r>
            <w:r w:rsidRPr="003E57C1">
              <w:rPr>
                <w:rStyle w:val="Bodytext2"/>
              </w:rPr>
              <w:t>Федеральный институт педагогических измерений</w:t>
            </w:r>
            <w:r w:rsidR="00EB5398">
              <w:rPr>
                <w:rStyle w:val="Bodytext2"/>
              </w:rPr>
              <w:t>»</w:t>
            </w:r>
          </w:p>
        </w:tc>
      </w:tr>
      <w:tr w:rsidR="00B84F14" w14:paraId="30EB35CE" w14:textId="77777777" w:rsidTr="00EB5398">
        <w:tc>
          <w:tcPr>
            <w:tcW w:w="2411" w:type="dxa"/>
            <w:vAlign w:val="center"/>
          </w:tcPr>
          <w:p w14:paraId="003AD273" w14:textId="77777777" w:rsidR="00B84F14" w:rsidRPr="009F5C6D" w:rsidRDefault="00B84F14" w:rsidP="00EB5398">
            <w:pPr>
              <w:spacing w:line="288" w:lineRule="exact"/>
            </w:pPr>
            <w:r w:rsidRPr="003E57C1">
              <w:rPr>
                <w:rStyle w:val="Bodytext2"/>
              </w:rPr>
              <w:t>ФЦТ</w:t>
            </w:r>
          </w:p>
        </w:tc>
        <w:tc>
          <w:tcPr>
            <w:tcW w:w="7654" w:type="dxa"/>
            <w:vAlign w:val="center"/>
          </w:tcPr>
          <w:p w14:paraId="6BA841A5" w14:textId="77777777" w:rsidR="00B84F14" w:rsidRPr="009F5C6D" w:rsidRDefault="00B84F14" w:rsidP="00EB5398">
            <w:pPr>
              <w:tabs>
                <w:tab w:val="left" w:pos="1987"/>
                <w:tab w:val="left" w:pos="4397"/>
                <w:tab w:val="left" w:pos="6187"/>
              </w:tabs>
              <w:spacing w:line="293" w:lineRule="exact"/>
            </w:pPr>
            <w:r w:rsidRPr="003E57C1">
              <w:rPr>
                <w:rStyle w:val="Bodytext2"/>
              </w:rPr>
              <w:t>Федеральное</w:t>
            </w:r>
            <w:r w:rsidRPr="003E57C1">
              <w:rPr>
                <w:rStyle w:val="Bodytext2"/>
              </w:rPr>
              <w:tab/>
              <w:t>государственное</w:t>
            </w:r>
            <w:r w:rsidRPr="003E57C1">
              <w:rPr>
                <w:rStyle w:val="Bodytext2"/>
              </w:rPr>
              <w:tab/>
              <w:t>бюджетное учреждение</w:t>
            </w:r>
            <w:r>
              <w:t xml:space="preserve"> </w:t>
            </w:r>
            <w:r w:rsidR="00EB5398">
              <w:rPr>
                <w:rStyle w:val="Bodytext2"/>
              </w:rPr>
              <w:t>«</w:t>
            </w:r>
            <w:r w:rsidRPr="003E57C1">
              <w:rPr>
                <w:rStyle w:val="Bodytext2"/>
              </w:rPr>
              <w:t>Федеральный центр тестирования</w:t>
            </w:r>
            <w:r w:rsidR="00EB5398">
              <w:rPr>
                <w:rStyle w:val="Bodytext2"/>
              </w:rPr>
              <w:t>»</w:t>
            </w:r>
          </w:p>
        </w:tc>
      </w:tr>
    </w:tbl>
    <w:p w14:paraId="4033DEAE" w14:textId="77777777" w:rsidR="00F0102B" w:rsidRDefault="00F0102B" w:rsidP="0061500E">
      <w:pPr>
        <w:spacing w:line="276" w:lineRule="auto"/>
        <w:ind w:right="425"/>
        <w:jc w:val="both"/>
        <w:rPr>
          <w:sz w:val="28"/>
          <w:szCs w:val="28"/>
        </w:rPr>
      </w:pPr>
    </w:p>
    <w:p w14:paraId="20FFF043" w14:textId="77777777" w:rsidR="0061500E" w:rsidRDefault="0061500E" w:rsidP="00EB5398">
      <w:pPr>
        <w:ind w:right="142" w:firstLine="700"/>
        <w:jc w:val="both"/>
        <w:rPr>
          <w:sz w:val="28"/>
          <w:szCs w:val="28"/>
        </w:rPr>
      </w:pPr>
    </w:p>
    <w:p w14:paraId="2EE6A0B2" w14:textId="77777777" w:rsidR="00F523BE" w:rsidRDefault="00F523BE" w:rsidP="00EB5398">
      <w:pPr>
        <w:ind w:right="142" w:firstLine="700"/>
        <w:jc w:val="both"/>
        <w:rPr>
          <w:sz w:val="28"/>
          <w:szCs w:val="28"/>
        </w:rPr>
      </w:pPr>
    </w:p>
    <w:p w14:paraId="42F31651" w14:textId="60B1F6D6" w:rsidR="0061500E" w:rsidRPr="0061500E" w:rsidRDefault="0061500E" w:rsidP="00EB5398">
      <w:pPr>
        <w:ind w:right="142" w:firstLine="700"/>
        <w:jc w:val="both"/>
        <w:rPr>
          <w:sz w:val="28"/>
          <w:szCs w:val="28"/>
        </w:rPr>
      </w:pPr>
      <w:r w:rsidRPr="0061500E">
        <w:rPr>
          <w:sz w:val="28"/>
          <w:szCs w:val="28"/>
        </w:rPr>
        <w:lastRenderedPageBreak/>
        <w:t>Государственная итоговая аттестация по общеобразовательным программам основного общего образования в 202</w:t>
      </w:r>
      <w:r w:rsidR="00F523BE">
        <w:rPr>
          <w:sz w:val="28"/>
          <w:szCs w:val="28"/>
        </w:rPr>
        <w:t>5</w:t>
      </w:r>
      <w:r w:rsidRPr="0061500E">
        <w:rPr>
          <w:sz w:val="28"/>
          <w:szCs w:val="28"/>
        </w:rPr>
        <w:t>-202</w:t>
      </w:r>
      <w:r w:rsidR="00F523BE">
        <w:rPr>
          <w:sz w:val="28"/>
          <w:szCs w:val="28"/>
        </w:rPr>
        <w:t>6</w:t>
      </w:r>
      <w:r w:rsidRPr="0061500E">
        <w:rPr>
          <w:sz w:val="28"/>
          <w:szCs w:val="28"/>
        </w:rPr>
        <w:t xml:space="preserve"> учебном году проводилась в соответствии с Порядком, который утвержден приказом </w:t>
      </w:r>
      <w:bookmarkStart w:id="0" w:name="_Hlk205381176"/>
      <w:proofErr w:type="spellStart"/>
      <w:r w:rsidRPr="0061500E">
        <w:rPr>
          <w:sz w:val="28"/>
          <w:szCs w:val="28"/>
        </w:rPr>
        <w:t>Минпросвещения</w:t>
      </w:r>
      <w:proofErr w:type="spellEnd"/>
      <w:r w:rsidRPr="0061500E">
        <w:rPr>
          <w:sz w:val="28"/>
          <w:szCs w:val="28"/>
        </w:rPr>
        <w:t xml:space="preserve"> России и Рособрнадзора</w:t>
      </w:r>
      <w:bookmarkEnd w:id="0"/>
      <w:r w:rsidRPr="0061500E">
        <w:rPr>
          <w:sz w:val="28"/>
          <w:szCs w:val="28"/>
        </w:rPr>
        <w:t xml:space="preserve"> от 04.04.2023</w:t>
      </w:r>
      <w:r>
        <w:rPr>
          <w:sz w:val="28"/>
          <w:szCs w:val="28"/>
        </w:rPr>
        <w:t xml:space="preserve"> года</w:t>
      </w:r>
      <w:r w:rsidRPr="0061500E">
        <w:rPr>
          <w:sz w:val="28"/>
          <w:szCs w:val="28"/>
        </w:rPr>
        <w:t xml:space="preserve"> № 232/551, а также с учетом следующих нормативно-правовых актов:</w:t>
      </w:r>
    </w:p>
    <w:p w14:paraId="3A4007BE" w14:textId="77777777" w:rsidR="003E57C1" w:rsidRPr="00331AB4" w:rsidRDefault="003E57C1" w:rsidP="00EB5398">
      <w:pPr>
        <w:numPr>
          <w:ilvl w:val="0"/>
          <w:numId w:val="2"/>
        </w:numPr>
        <w:tabs>
          <w:tab w:val="left" w:pos="142"/>
        </w:tabs>
        <w:ind w:right="142" w:firstLine="700"/>
        <w:jc w:val="both"/>
        <w:rPr>
          <w:sz w:val="28"/>
          <w:szCs w:val="28"/>
        </w:rPr>
      </w:pPr>
      <w:r w:rsidRPr="00331AB4">
        <w:rPr>
          <w:sz w:val="28"/>
          <w:szCs w:val="28"/>
        </w:rPr>
        <w:t xml:space="preserve">Федеральный </w:t>
      </w:r>
      <w:r w:rsidRPr="00331AB4">
        <w:rPr>
          <w:sz w:val="28"/>
          <w:szCs w:val="28"/>
        </w:rPr>
        <w:tab/>
        <w:t xml:space="preserve">закон </w:t>
      </w:r>
      <w:r w:rsidRPr="00331AB4">
        <w:rPr>
          <w:sz w:val="28"/>
          <w:szCs w:val="28"/>
        </w:rPr>
        <w:tab/>
        <w:t xml:space="preserve">от </w:t>
      </w:r>
      <w:r w:rsidRPr="00331AB4">
        <w:rPr>
          <w:sz w:val="28"/>
          <w:szCs w:val="28"/>
        </w:rPr>
        <w:tab/>
        <w:t xml:space="preserve">29.12.2012 </w:t>
      </w:r>
      <w:r w:rsidRPr="00331AB4">
        <w:rPr>
          <w:sz w:val="28"/>
          <w:szCs w:val="28"/>
        </w:rPr>
        <w:tab/>
        <w:t xml:space="preserve">№ </w:t>
      </w:r>
      <w:r w:rsidRPr="00331AB4">
        <w:rPr>
          <w:sz w:val="28"/>
          <w:szCs w:val="28"/>
        </w:rPr>
        <w:tab/>
        <w:t xml:space="preserve">273-ФЗ </w:t>
      </w:r>
      <w:r w:rsidR="00EB5398">
        <w:rPr>
          <w:sz w:val="28"/>
          <w:szCs w:val="28"/>
        </w:rPr>
        <w:t>«</w:t>
      </w:r>
      <w:r w:rsidRPr="00331AB4">
        <w:rPr>
          <w:sz w:val="28"/>
          <w:szCs w:val="28"/>
        </w:rPr>
        <w:t xml:space="preserve">Об </w:t>
      </w:r>
      <w:r w:rsidRPr="00331AB4">
        <w:rPr>
          <w:sz w:val="28"/>
          <w:szCs w:val="28"/>
        </w:rPr>
        <w:tab/>
        <w:t>образовании в Российской Федерации</w:t>
      </w:r>
      <w:r w:rsidR="00EB5398">
        <w:rPr>
          <w:sz w:val="28"/>
          <w:szCs w:val="28"/>
        </w:rPr>
        <w:t>»</w:t>
      </w:r>
      <w:r w:rsidRPr="00331AB4">
        <w:rPr>
          <w:sz w:val="28"/>
          <w:szCs w:val="28"/>
        </w:rPr>
        <w:t xml:space="preserve">; </w:t>
      </w:r>
    </w:p>
    <w:p w14:paraId="4575C429" w14:textId="77777777" w:rsidR="003E57C1" w:rsidRPr="00331AB4" w:rsidRDefault="003E57C1" w:rsidP="00EB5398">
      <w:pPr>
        <w:numPr>
          <w:ilvl w:val="0"/>
          <w:numId w:val="2"/>
        </w:numPr>
        <w:ind w:right="142" w:firstLine="700"/>
        <w:jc w:val="both"/>
        <w:rPr>
          <w:sz w:val="28"/>
          <w:szCs w:val="28"/>
        </w:rPr>
      </w:pPr>
      <w:r w:rsidRPr="00331AB4">
        <w:rPr>
          <w:sz w:val="28"/>
          <w:szCs w:val="28"/>
        </w:rPr>
        <w:t xml:space="preserve">Постановление Правительства Российской Федерации от 29.11.2021 № 2085  </w:t>
      </w:r>
      <w:r w:rsidR="00EB5398">
        <w:rPr>
          <w:sz w:val="28"/>
          <w:szCs w:val="28"/>
        </w:rPr>
        <w:t>«</w:t>
      </w:r>
      <w:r w:rsidRPr="00331AB4">
        <w:rPr>
          <w:sz w:val="28"/>
          <w:szCs w:val="28"/>
        </w:rPr>
        <w:t>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</w:t>
      </w:r>
      <w:r w:rsidR="00EB5398">
        <w:rPr>
          <w:sz w:val="28"/>
          <w:szCs w:val="28"/>
        </w:rPr>
        <w:t>»</w:t>
      </w:r>
      <w:r w:rsidRPr="00331AB4">
        <w:rPr>
          <w:sz w:val="28"/>
          <w:szCs w:val="28"/>
        </w:rPr>
        <w:t xml:space="preserve">; </w:t>
      </w:r>
    </w:p>
    <w:p w14:paraId="51F34551" w14:textId="77777777" w:rsidR="003E57C1" w:rsidRPr="00331AB4" w:rsidRDefault="003E57C1" w:rsidP="00EB5398">
      <w:pPr>
        <w:numPr>
          <w:ilvl w:val="0"/>
          <w:numId w:val="2"/>
        </w:numPr>
        <w:ind w:right="142" w:firstLine="700"/>
        <w:jc w:val="both"/>
        <w:rPr>
          <w:sz w:val="28"/>
          <w:szCs w:val="28"/>
        </w:rPr>
      </w:pPr>
      <w:r w:rsidRPr="00331AB4">
        <w:rPr>
          <w:sz w:val="28"/>
          <w:szCs w:val="28"/>
        </w:rPr>
        <w:t xml:space="preserve">Приказ Рособрнадзора от 26.08.2022 № 924 </w:t>
      </w:r>
      <w:r w:rsidR="00EB5398">
        <w:rPr>
          <w:sz w:val="28"/>
          <w:szCs w:val="28"/>
        </w:rPr>
        <w:t>«</w:t>
      </w:r>
      <w:r w:rsidRPr="00331AB4">
        <w:rPr>
          <w:sz w:val="28"/>
          <w:szCs w:val="28"/>
        </w:rPr>
        <w:t>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</w:t>
      </w:r>
      <w:r w:rsidR="00EB5398">
        <w:rPr>
          <w:sz w:val="28"/>
          <w:szCs w:val="28"/>
        </w:rPr>
        <w:t>»</w:t>
      </w:r>
      <w:r w:rsidRPr="00331AB4">
        <w:rPr>
          <w:sz w:val="28"/>
          <w:szCs w:val="28"/>
        </w:rPr>
        <w:t xml:space="preserve">; </w:t>
      </w:r>
    </w:p>
    <w:p w14:paraId="7CB707E4" w14:textId="77777777" w:rsidR="003E57C1" w:rsidRPr="00331AB4" w:rsidRDefault="003E57C1" w:rsidP="00EB5398">
      <w:pPr>
        <w:numPr>
          <w:ilvl w:val="0"/>
          <w:numId w:val="2"/>
        </w:numPr>
        <w:ind w:right="142" w:firstLine="700"/>
        <w:jc w:val="both"/>
        <w:rPr>
          <w:sz w:val="28"/>
          <w:szCs w:val="28"/>
        </w:rPr>
      </w:pPr>
      <w:r w:rsidRPr="00331AB4">
        <w:rPr>
          <w:sz w:val="28"/>
          <w:szCs w:val="28"/>
        </w:rPr>
        <w:t xml:space="preserve">Приказ Рособрнадзора от 11.08.2022 № 871 </w:t>
      </w:r>
      <w:r w:rsidR="00EB5398">
        <w:rPr>
          <w:sz w:val="28"/>
          <w:szCs w:val="28"/>
        </w:rPr>
        <w:t>«</w:t>
      </w:r>
      <w:r w:rsidRPr="00331AB4">
        <w:rPr>
          <w:sz w:val="28"/>
          <w:szCs w:val="28"/>
        </w:rPr>
        <w:t>Об утверждении Порядка разработки, использования и хранения контрольных измерительных материалов при проведении государственной итоговой аттестации по образовательным программам основного общего образования и Порядка разработки, использования и хранения контрольных измерительных материалов при проведении государственной итоговой аттестации по образовательным программам среднего общего образования</w:t>
      </w:r>
      <w:r w:rsidR="00EB5398">
        <w:rPr>
          <w:sz w:val="28"/>
          <w:szCs w:val="28"/>
        </w:rPr>
        <w:t>»</w:t>
      </w:r>
      <w:r w:rsidRPr="00331AB4">
        <w:rPr>
          <w:sz w:val="28"/>
          <w:szCs w:val="28"/>
        </w:rPr>
        <w:t xml:space="preserve">; </w:t>
      </w:r>
    </w:p>
    <w:p w14:paraId="03ED6764" w14:textId="77777777" w:rsidR="0061500E" w:rsidRDefault="003E57C1" w:rsidP="00EB5398">
      <w:pPr>
        <w:numPr>
          <w:ilvl w:val="0"/>
          <w:numId w:val="2"/>
        </w:numPr>
        <w:ind w:right="142" w:firstLine="700"/>
        <w:jc w:val="both"/>
        <w:rPr>
          <w:sz w:val="28"/>
          <w:szCs w:val="28"/>
        </w:rPr>
      </w:pPr>
      <w:r w:rsidRPr="00331AB4">
        <w:rPr>
          <w:sz w:val="28"/>
          <w:szCs w:val="28"/>
        </w:rPr>
        <w:t xml:space="preserve">Приказ Рособрнадзора от 11.06.2021 № 805 </w:t>
      </w:r>
      <w:r w:rsidR="00EB5398">
        <w:rPr>
          <w:sz w:val="28"/>
          <w:szCs w:val="28"/>
        </w:rPr>
        <w:t>«</w:t>
      </w:r>
      <w:r w:rsidRPr="00331AB4">
        <w:rPr>
          <w:sz w:val="28"/>
          <w:szCs w:val="28"/>
        </w:rPr>
        <w:t>Об установлении требований к составу и формату сведений, вносимых и передаваемых в процессе репликации в  федеральную информационную систему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а также к срокам внесения и передачи в процессе репликации сведений в указанные информационные системы</w:t>
      </w:r>
      <w:r w:rsidR="00EB5398">
        <w:rPr>
          <w:sz w:val="28"/>
          <w:szCs w:val="28"/>
        </w:rPr>
        <w:t>»</w:t>
      </w:r>
      <w:r w:rsidR="0061500E">
        <w:rPr>
          <w:sz w:val="28"/>
          <w:szCs w:val="28"/>
        </w:rPr>
        <w:t>;</w:t>
      </w:r>
    </w:p>
    <w:p w14:paraId="4271CBA2" w14:textId="42D9513F" w:rsidR="003E57C1" w:rsidRDefault="0061500E" w:rsidP="00EB5398">
      <w:pPr>
        <w:numPr>
          <w:ilvl w:val="0"/>
          <w:numId w:val="2"/>
        </w:numPr>
        <w:ind w:right="142" w:firstLine="700"/>
        <w:jc w:val="both"/>
        <w:rPr>
          <w:sz w:val="28"/>
          <w:szCs w:val="28"/>
        </w:rPr>
      </w:pPr>
      <w:bookmarkStart w:id="1" w:name="_Hlk205382392"/>
      <w:r w:rsidRPr="0087416F">
        <w:rPr>
          <w:sz w:val="28"/>
          <w:szCs w:val="28"/>
        </w:rPr>
        <w:t xml:space="preserve">Приказ </w:t>
      </w:r>
      <w:proofErr w:type="spellStart"/>
      <w:r w:rsidRPr="0087416F">
        <w:rPr>
          <w:sz w:val="28"/>
          <w:szCs w:val="28"/>
        </w:rPr>
        <w:t>Минпросвещения</w:t>
      </w:r>
      <w:proofErr w:type="spellEnd"/>
      <w:r w:rsidRPr="0087416F">
        <w:rPr>
          <w:sz w:val="28"/>
          <w:szCs w:val="28"/>
        </w:rPr>
        <w:t xml:space="preserve"> России и Рособрнадзора от </w:t>
      </w:r>
      <w:r w:rsidR="00F523BE">
        <w:rPr>
          <w:sz w:val="28"/>
          <w:szCs w:val="28"/>
        </w:rPr>
        <w:t>07</w:t>
      </w:r>
      <w:r w:rsidRPr="0087416F">
        <w:rPr>
          <w:sz w:val="28"/>
          <w:szCs w:val="28"/>
        </w:rPr>
        <w:t>.11.202</w:t>
      </w:r>
      <w:r w:rsidR="00F523BE">
        <w:rPr>
          <w:sz w:val="28"/>
          <w:szCs w:val="28"/>
        </w:rPr>
        <w:t>5</w:t>
      </w:r>
      <w:r w:rsidRPr="0087416F">
        <w:rPr>
          <w:sz w:val="28"/>
          <w:szCs w:val="28"/>
        </w:rPr>
        <w:t xml:space="preserve"> № </w:t>
      </w:r>
      <w:r w:rsidR="0087416F">
        <w:rPr>
          <w:sz w:val="28"/>
          <w:szCs w:val="28"/>
        </w:rPr>
        <w:t>7</w:t>
      </w:r>
      <w:r w:rsidR="00F523BE">
        <w:rPr>
          <w:sz w:val="28"/>
          <w:szCs w:val="28"/>
        </w:rPr>
        <w:t>99</w:t>
      </w:r>
      <w:r w:rsidRPr="0087416F">
        <w:rPr>
          <w:sz w:val="28"/>
          <w:szCs w:val="28"/>
        </w:rPr>
        <w:t>/</w:t>
      </w:r>
      <w:r w:rsidR="00F523BE">
        <w:rPr>
          <w:sz w:val="28"/>
          <w:szCs w:val="28"/>
        </w:rPr>
        <w:t>1905</w:t>
      </w:r>
      <w:r w:rsidRPr="0087416F">
        <w:rPr>
          <w:sz w:val="28"/>
          <w:szCs w:val="28"/>
        </w:rPr>
        <w:t xml:space="preserve"> «Об утверждении единого расписания и продолжительности проведения основного государственного экзамена по каждому учебному предмету, требований к использованию средств обучения и воспитания при его проведении в 202</w:t>
      </w:r>
      <w:r w:rsidR="0087416F">
        <w:rPr>
          <w:sz w:val="28"/>
          <w:szCs w:val="28"/>
        </w:rPr>
        <w:t>5</w:t>
      </w:r>
      <w:r w:rsidRPr="0087416F">
        <w:rPr>
          <w:sz w:val="28"/>
          <w:szCs w:val="28"/>
        </w:rPr>
        <w:t xml:space="preserve"> году»</w:t>
      </w:r>
      <w:r w:rsidR="0087416F" w:rsidRPr="0087416F">
        <w:rPr>
          <w:sz w:val="28"/>
          <w:szCs w:val="28"/>
        </w:rPr>
        <w:t>;</w:t>
      </w:r>
    </w:p>
    <w:bookmarkEnd w:id="1"/>
    <w:p w14:paraId="022A54E6" w14:textId="20C7E5D4" w:rsidR="0087416F" w:rsidRPr="0087416F" w:rsidRDefault="0087416F" w:rsidP="0087416F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87416F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87416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87416F">
        <w:rPr>
          <w:rFonts w:ascii="Times New Roman" w:hAnsi="Times New Roman"/>
          <w:sz w:val="28"/>
          <w:szCs w:val="28"/>
        </w:rPr>
        <w:t xml:space="preserve"> России и Рособрнадзора от </w:t>
      </w:r>
      <w:r w:rsidR="00F523BE">
        <w:rPr>
          <w:rFonts w:ascii="Times New Roman" w:hAnsi="Times New Roman"/>
          <w:sz w:val="28"/>
          <w:szCs w:val="28"/>
        </w:rPr>
        <w:t>07</w:t>
      </w:r>
      <w:r w:rsidRPr="0087416F">
        <w:rPr>
          <w:rFonts w:ascii="Times New Roman" w:hAnsi="Times New Roman"/>
          <w:sz w:val="28"/>
          <w:szCs w:val="28"/>
        </w:rPr>
        <w:t>.11.202</w:t>
      </w:r>
      <w:r w:rsidR="00F523BE">
        <w:rPr>
          <w:rFonts w:ascii="Times New Roman" w:hAnsi="Times New Roman"/>
          <w:sz w:val="28"/>
          <w:szCs w:val="28"/>
        </w:rPr>
        <w:t>5</w:t>
      </w:r>
      <w:r w:rsidRPr="0087416F">
        <w:rPr>
          <w:rFonts w:ascii="Times New Roman" w:hAnsi="Times New Roman"/>
          <w:sz w:val="28"/>
          <w:szCs w:val="28"/>
        </w:rPr>
        <w:t xml:space="preserve"> № </w:t>
      </w:r>
      <w:r w:rsidR="00F523BE">
        <w:rPr>
          <w:rFonts w:ascii="Times New Roman" w:hAnsi="Times New Roman"/>
          <w:sz w:val="28"/>
          <w:szCs w:val="28"/>
        </w:rPr>
        <w:t>800</w:t>
      </w:r>
      <w:r w:rsidRPr="0087416F">
        <w:rPr>
          <w:rFonts w:ascii="Times New Roman" w:hAnsi="Times New Roman"/>
          <w:sz w:val="28"/>
          <w:szCs w:val="28"/>
        </w:rPr>
        <w:t>/</w:t>
      </w:r>
      <w:r w:rsidR="00F523BE">
        <w:rPr>
          <w:rFonts w:ascii="Times New Roman" w:hAnsi="Times New Roman"/>
          <w:sz w:val="28"/>
          <w:szCs w:val="28"/>
        </w:rPr>
        <w:t>1906</w:t>
      </w:r>
      <w:r w:rsidRPr="0087416F">
        <w:rPr>
          <w:rFonts w:ascii="Times New Roman" w:hAnsi="Times New Roman"/>
          <w:sz w:val="28"/>
          <w:szCs w:val="28"/>
        </w:rPr>
        <w:t xml:space="preserve"> «Об утверждении единого расписания и продолжительности проведения государственного выпускного экзамена по образовательным программам основного </w:t>
      </w:r>
      <w:r w:rsidRPr="0087416F">
        <w:rPr>
          <w:rFonts w:ascii="Times New Roman" w:hAnsi="Times New Roman"/>
          <w:sz w:val="28"/>
          <w:szCs w:val="28"/>
        </w:rPr>
        <w:lastRenderedPageBreak/>
        <w:t>общего и среднего общего образования по каждому учебному предмету, перечня средств обучения и воспитания, используемых при его проведении в 2025 году»;</w:t>
      </w:r>
    </w:p>
    <w:p w14:paraId="229DE191" w14:textId="77777777" w:rsidR="003E57C1" w:rsidRPr="00331AB4" w:rsidRDefault="003E57C1" w:rsidP="00EB5398">
      <w:pPr>
        <w:ind w:firstLine="709"/>
        <w:contextualSpacing/>
        <w:jc w:val="both"/>
        <w:rPr>
          <w:sz w:val="28"/>
          <w:szCs w:val="28"/>
        </w:rPr>
      </w:pPr>
    </w:p>
    <w:p w14:paraId="1DE337BE" w14:textId="77777777" w:rsidR="003E57C1" w:rsidRPr="00331AB4" w:rsidRDefault="003E57C1" w:rsidP="00EB5398">
      <w:pPr>
        <w:ind w:firstLine="709"/>
        <w:contextualSpacing/>
        <w:jc w:val="both"/>
        <w:rPr>
          <w:sz w:val="28"/>
          <w:szCs w:val="28"/>
        </w:rPr>
      </w:pPr>
      <w:r w:rsidRPr="00331AB4">
        <w:rPr>
          <w:sz w:val="28"/>
          <w:szCs w:val="28"/>
        </w:rPr>
        <w:t xml:space="preserve">Организационные вопросы проведения ГИА-9 на территории </w:t>
      </w:r>
      <w:r w:rsidR="00270ECA">
        <w:rPr>
          <w:sz w:val="28"/>
          <w:szCs w:val="28"/>
        </w:rPr>
        <w:t>региона</w:t>
      </w:r>
      <w:r w:rsidRPr="00331AB4">
        <w:rPr>
          <w:sz w:val="28"/>
          <w:szCs w:val="28"/>
        </w:rPr>
        <w:t xml:space="preserve"> регламентирова</w:t>
      </w:r>
      <w:r>
        <w:rPr>
          <w:sz w:val="28"/>
          <w:szCs w:val="28"/>
        </w:rPr>
        <w:t>ны</w:t>
      </w:r>
      <w:r w:rsidR="007E54A2">
        <w:rPr>
          <w:sz w:val="28"/>
          <w:szCs w:val="28"/>
        </w:rPr>
        <w:t xml:space="preserve"> </w:t>
      </w:r>
      <w:r w:rsidRPr="00331AB4">
        <w:rPr>
          <w:sz w:val="28"/>
          <w:szCs w:val="28"/>
        </w:rPr>
        <w:t>нормативно-правовыми</w:t>
      </w:r>
      <w:r w:rsidR="007E54A2">
        <w:rPr>
          <w:sz w:val="28"/>
          <w:szCs w:val="28"/>
        </w:rPr>
        <w:t xml:space="preserve"> </w:t>
      </w:r>
      <w:r w:rsidRPr="00331AB4">
        <w:rPr>
          <w:sz w:val="28"/>
          <w:szCs w:val="28"/>
        </w:rPr>
        <w:t xml:space="preserve">документами Минобразования Забайкальского края.  </w:t>
      </w:r>
    </w:p>
    <w:p w14:paraId="30DE331D" w14:textId="77777777" w:rsidR="003E57C1" w:rsidRPr="00331AB4" w:rsidRDefault="003E57C1" w:rsidP="00EB5398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AB4">
        <w:rPr>
          <w:rFonts w:ascii="Times New Roman" w:hAnsi="Times New Roman" w:cs="Times New Roman"/>
          <w:sz w:val="28"/>
          <w:szCs w:val="28"/>
        </w:rPr>
        <w:t xml:space="preserve">В Забайкальском крае для проведения ГИА-9 были созданы: </w:t>
      </w:r>
    </w:p>
    <w:p w14:paraId="575BB720" w14:textId="15CFF8AA" w:rsidR="003E57C1" w:rsidRPr="00331AB4" w:rsidRDefault="003E57C1" w:rsidP="00EB5398">
      <w:pPr>
        <w:pStyle w:val="Default"/>
        <w:numPr>
          <w:ilvl w:val="0"/>
          <w:numId w:val="1"/>
        </w:numPr>
        <w:tabs>
          <w:tab w:val="left" w:pos="1134"/>
        </w:tabs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31AB4">
        <w:rPr>
          <w:rFonts w:ascii="Times New Roman" w:hAnsi="Times New Roman" w:cs="Times New Roman"/>
          <w:sz w:val="28"/>
          <w:szCs w:val="28"/>
        </w:rPr>
        <w:t>Государственная экзаменационная комиссия для организации, подготовки и проведения ГИА</w:t>
      </w:r>
      <w:r w:rsidR="0087416F">
        <w:rPr>
          <w:rFonts w:ascii="Times New Roman" w:hAnsi="Times New Roman" w:cs="Times New Roman"/>
          <w:sz w:val="28"/>
          <w:szCs w:val="28"/>
        </w:rPr>
        <w:t>;</w:t>
      </w:r>
    </w:p>
    <w:p w14:paraId="748D2D6C" w14:textId="4DAEA4AC" w:rsidR="003E57C1" w:rsidRPr="00331AB4" w:rsidRDefault="003E57C1" w:rsidP="00EB5398">
      <w:pPr>
        <w:pStyle w:val="Default"/>
        <w:numPr>
          <w:ilvl w:val="0"/>
          <w:numId w:val="1"/>
        </w:numPr>
        <w:tabs>
          <w:tab w:val="left" w:pos="1134"/>
        </w:tabs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31AB4">
        <w:rPr>
          <w:rFonts w:ascii="Times New Roman" w:hAnsi="Times New Roman" w:cs="Times New Roman"/>
          <w:sz w:val="28"/>
          <w:szCs w:val="28"/>
        </w:rPr>
        <w:t>Предметные комиссии для оценивания экзаменационных работ участников ГИА-9</w:t>
      </w:r>
      <w:r w:rsidR="0087416F">
        <w:rPr>
          <w:rFonts w:ascii="Times New Roman" w:hAnsi="Times New Roman" w:cs="Times New Roman"/>
          <w:sz w:val="28"/>
          <w:szCs w:val="28"/>
        </w:rPr>
        <w:t>;</w:t>
      </w:r>
    </w:p>
    <w:p w14:paraId="72FF692E" w14:textId="7AD2B723" w:rsidR="0087416F" w:rsidRPr="0087416F" w:rsidRDefault="007E54A2" w:rsidP="00701C0B">
      <w:pPr>
        <w:pStyle w:val="Default"/>
        <w:numPr>
          <w:ilvl w:val="0"/>
          <w:numId w:val="1"/>
        </w:numPr>
        <w:tabs>
          <w:tab w:val="left" w:pos="1134"/>
        </w:tabs>
        <w:ind w:left="360" w:firstLine="349"/>
        <w:jc w:val="both"/>
        <w:rPr>
          <w:sz w:val="28"/>
          <w:szCs w:val="28"/>
        </w:rPr>
      </w:pPr>
      <w:r w:rsidRPr="0087416F">
        <w:rPr>
          <w:rFonts w:ascii="Times New Roman" w:hAnsi="Times New Roman" w:cs="Times New Roman"/>
          <w:sz w:val="28"/>
          <w:szCs w:val="28"/>
        </w:rPr>
        <w:t>Апелляционная</w:t>
      </w:r>
      <w:r w:rsidR="003E57C1" w:rsidRPr="0087416F">
        <w:rPr>
          <w:rFonts w:ascii="Times New Roman" w:hAnsi="Times New Roman" w:cs="Times New Roman"/>
          <w:sz w:val="28"/>
          <w:szCs w:val="28"/>
        </w:rPr>
        <w:t xml:space="preserve"> комиссия для осуществления приема и рассмотрения апелляций участников экзамена по вопросам нарушения Порядка, а также о несогласии с выставленными</w:t>
      </w:r>
      <w:r w:rsidR="0087416F">
        <w:rPr>
          <w:rFonts w:ascii="Times New Roman" w:hAnsi="Times New Roman" w:cs="Times New Roman"/>
          <w:sz w:val="28"/>
          <w:szCs w:val="28"/>
        </w:rPr>
        <w:t>.</w:t>
      </w:r>
    </w:p>
    <w:p w14:paraId="00C8C203" w14:textId="77777777" w:rsidR="0087416F" w:rsidRPr="0087416F" w:rsidRDefault="0087416F" w:rsidP="0087416F">
      <w:pPr>
        <w:pStyle w:val="Default"/>
        <w:tabs>
          <w:tab w:val="left" w:pos="1134"/>
        </w:tabs>
        <w:ind w:left="709"/>
        <w:jc w:val="both"/>
        <w:rPr>
          <w:sz w:val="28"/>
          <w:szCs w:val="28"/>
        </w:rPr>
      </w:pPr>
    </w:p>
    <w:p w14:paraId="1AF97478" w14:textId="4062D987" w:rsidR="003E57C1" w:rsidRPr="0087416F" w:rsidRDefault="003E57C1" w:rsidP="0087416F">
      <w:pPr>
        <w:pStyle w:val="Default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85EDC">
        <w:rPr>
          <w:rFonts w:ascii="Times New Roman" w:eastAsia="TimesNewRomanPSMT" w:hAnsi="Times New Roman" w:cs="Times New Roman"/>
          <w:sz w:val="28"/>
          <w:szCs w:val="28"/>
          <w:lang w:eastAsia="en-US"/>
        </w:rPr>
        <w:t>В 202</w:t>
      </w:r>
      <w:r w:rsidR="00CA7E90">
        <w:rPr>
          <w:rFonts w:ascii="Times New Roman" w:eastAsia="TimesNewRomanPSMT" w:hAnsi="Times New Roman" w:cs="Times New Roman"/>
          <w:sz w:val="28"/>
          <w:szCs w:val="28"/>
          <w:lang w:eastAsia="en-US"/>
        </w:rPr>
        <w:t>6</w:t>
      </w:r>
      <w:r w:rsidRPr="0087416F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году для проведения ГИА-9 в регионе организовано</w:t>
      </w:r>
      <w:r w:rsidR="00FC26C5" w:rsidRPr="0087416F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18</w:t>
      </w:r>
      <w:r w:rsidR="009479C8">
        <w:rPr>
          <w:rFonts w:ascii="Times New Roman" w:eastAsia="TimesNewRomanPSMT" w:hAnsi="Times New Roman" w:cs="Times New Roman"/>
          <w:sz w:val="28"/>
          <w:szCs w:val="28"/>
          <w:lang w:eastAsia="en-US"/>
        </w:rPr>
        <w:t>3</w:t>
      </w:r>
      <w:r w:rsidRPr="0087416F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ППЭ</w:t>
      </w:r>
      <w:r w:rsidRPr="0087416F">
        <w:rPr>
          <w:rFonts w:ascii="Times New Roman" w:hAnsi="Times New Roman" w:cs="Times New Roman"/>
          <w:sz w:val="28"/>
          <w:szCs w:val="28"/>
        </w:rPr>
        <w:t xml:space="preserve">, из них </w:t>
      </w:r>
    </w:p>
    <w:p w14:paraId="6EF5E8DF" w14:textId="4CC5E2BD" w:rsidR="003E57C1" w:rsidRPr="00331AB4" w:rsidRDefault="00FC26C5" w:rsidP="00EB5398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9479C8">
        <w:rPr>
          <w:rFonts w:ascii="Times New Roman" w:hAnsi="Times New Roman"/>
          <w:sz w:val="28"/>
          <w:szCs w:val="28"/>
        </w:rPr>
        <w:t>0</w:t>
      </w:r>
      <w:r w:rsidR="003E57C1" w:rsidRPr="00331AB4">
        <w:rPr>
          <w:rFonts w:ascii="Times New Roman" w:hAnsi="Times New Roman"/>
          <w:sz w:val="28"/>
          <w:szCs w:val="28"/>
        </w:rPr>
        <w:t xml:space="preserve"> ППЭ на базе образовательных организаций;</w:t>
      </w:r>
    </w:p>
    <w:p w14:paraId="6AF3A593" w14:textId="1639871E" w:rsidR="003E57C1" w:rsidRPr="00331AB4" w:rsidRDefault="00732D61" w:rsidP="00EB539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479C8">
        <w:rPr>
          <w:rFonts w:ascii="Times New Roman" w:hAnsi="Times New Roman"/>
          <w:sz w:val="28"/>
          <w:szCs w:val="28"/>
        </w:rPr>
        <w:t>1</w:t>
      </w:r>
      <w:r w:rsidR="003E57C1" w:rsidRPr="00331AB4">
        <w:rPr>
          <w:rFonts w:ascii="Times New Roman" w:hAnsi="Times New Roman"/>
          <w:sz w:val="28"/>
          <w:szCs w:val="28"/>
        </w:rPr>
        <w:t xml:space="preserve"> ППЭ на дому для</w:t>
      </w:r>
      <w:r w:rsidR="003E57C1" w:rsidRPr="00331AB4">
        <w:rPr>
          <w:rFonts w:ascii="Times New Roman" w:eastAsia="TimesNewRomanPSMT" w:hAnsi="Times New Roman"/>
          <w:sz w:val="28"/>
          <w:szCs w:val="28"/>
          <w:lang w:eastAsia="en-US"/>
        </w:rPr>
        <w:t xml:space="preserve"> участников ГИА-9 с ОВЗ, участников детей-инвалидов и инвалидов, обучающихся на дому;</w:t>
      </w:r>
    </w:p>
    <w:p w14:paraId="2023EE44" w14:textId="291B6E0E" w:rsidR="003E57C1" w:rsidRPr="00331AB4" w:rsidRDefault="009479C8" w:rsidP="00EB53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E57C1" w:rsidRPr="00331AB4">
        <w:rPr>
          <w:sz w:val="28"/>
          <w:szCs w:val="28"/>
        </w:rPr>
        <w:t xml:space="preserve"> ППЭ на базе медицинских учреждений:</w:t>
      </w:r>
      <w:r w:rsidR="003E57C1" w:rsidRPr="00331AB4">
        <w:rPr>
          <w:rFonts w:eastAsia="TimesNewRomanPSMT"/>
          <w:sz w:val="28"/>
          <w:szCs w:val="28"/>
          <w:lang w:eastAsia="en-US"/>
        </w:rPr>
        <w:t xml:space="preserve"> </w:t>
      </w:r>
      <w:r w:rsidR="00732D61" w:rsidRPr="00732D61">
        <w:rPr>
          <w:rFonts w:eastAsia="TimesNewRomanPSMT"/>
          <w:sz w:val="28"/>
          <w:szCs w:val="28"/>
          <w:lang w:eastAsia="en-US"/>
        </w:rPr>
        <w:t xml:space="preserve">ГБУЗ "Краевой клинический </w:t>
      </w:r>
      <w:proofErr w:type="spellStart"/>
      <w:r w:rsidR="00732D61" w:rsidRPr="00732D61">
        <w:rPr>
          <w:rFonts w:eastAsia="TimesNewRomanPSMT"/>
          <w:sz w:val="28"/>
          <w:szCs w:val="28"/>
          <w:lang w:eastAsia="en-US"/>
        </w:rPr>
        <w:t>фтизиопульм</w:t>
      </w:r>
      <w:r>
        <w:rPr>
          <w:rFonts w:eastAsia="TimesNewRomanPSMT"/>
          <w:sz w:val="28"/>
          <w:szCs w:val="28"/>
          <w:lang w:eastAsia="en-US"/>
        </w:rPr>
        <w:t>о</w:t>
      </w:r>
      <w:r w:rsidR="00732D61" w:rsidRPr="00732D61">
        <w:rPr>
          <w:rFonts w:eastAsia="TimesNewRomanPSMT"/>
          <w:sz w:val="28"/>
          <w:szCs w:val="28"/>
          <w:lang w:eastAsia="en-US"/>
        </w:rPr>
        <w:t>нологический</w:t>
      </w:r>
      <w:proofErr w:type="spellEnd"/>
      <w:r w:rsidR="00732D61" w:rsidRPr="00732D61">
        <w:rPr>
          <w:rFonts w:eastAsia="TimesNewRomanPSMT"/>
          <w:sz w:val="28"/>
          <w:szCs w:val="28"/>
          <w:lang w:eastAsia="en-US"/>
        </w:rPr>
        <w:t xml:space="preserve"> центр</w:t>
      </w:r>
      <w:r w:rsidR="00732D61">
        <w:rPr>
          <w:rFonts w:eastAsia="TimesNewRomanPSMT"/>
          <w:sz w:val="28"/>
          <w:szCs w:val="28"/>
          <w:lang w:eastAsia="en-US"/>
        </w:rPr>
        <w:t xml:space="preserve">», </w:t>
      </w:r>
      <w:r w:rsidR="001E14AE" w:rsidRPr="001E14AE">
        <w:rPr>
          <w:rFonts w:eastAsia="TimesNewRomanPSMT"/>
          <w:sz w:val="28"/>
          <w:szCs w:val="28"/>
          <w:lang w:eastAsia="en-US"/>
        </w:rPr>
        <w:t xml:space="preserve">ГКУЗ </w:t>
      </w:r>
      <w:r w:rsidR="00EB5398">
        <w:rPr>
          <w:rFonts w:eastAsia="TimesNewRomanPSMT"/>
          <w:sz w:val="28"/>
          <w:szCs w:val="28"/>
          <w:lang w:eastAsia="en-US"/>
        </w:rPr>
        <w:t>«</w:t>
      </w:r>
      <w:r w:rsidR="001E14AE" w:rsidRPr="001E14AE">
        <w:rPr>
          <w:rFonts w:eastAsia="TimesNewRomanPSMT"/>
          <w:sz w:val="28"/>
          <w:szCs w:val="28"/>
          <w:lang w:eastAsia="en-US"/>
        </w:rPr>
        <w:t>Краевая клиническая психиатрическая больница имени Кандинского</w:t>
      </w:r>
      <w:r w:rsidR="00EB5398">
        <w:rPr>
          <w:rFonts w:eastAsia="TimesNewRomanPSMT"/>
          <w:sz w:val="28"/>
          <w:szCs w:val="28"/>
          <w:lang w:eastAsia="en-US"/>
        </w:rPr>
        <w:t>»</w:t>
      </w:r>
      <w:r w:rsidR="00732D61">
        <w:rPr>
          <w:rFonts w:eastAsia="TimesNewRomanPSMT"/>
          <w:sz w:val="28"/>
          <w:szCs w:val="28"/>
          <w:lang w:eastAsia="en-US"/>
        </w:rPr>
        <w:t xml:space="preserve"> в г. Чита и </w:t>
      </w:r>
      <w:bookmarkStart w:id="2" w:name="_Hlk236824423"/>
      <w:r w:rsidR="00732D61" w:rsidRPr="00732D61">
        <w:rPr>
          <w:rFonts w:eastAsia="TimesNewRomanPSMT"/>
          <w:sz w:val="28"/>
          <w:szCs w:val="28"/>
          <w:lang w:eastAsia="en-US"/>
        </w:rPr>
        <w:t xml:space="preserve">ГКУЗ «Краевой детский санаторий для лечения туберкулеза» </w:t>
      </w:r>
      <w:r w:rsidR="00732D61">
        <w:rPr>
          <w:rFonts w:eastAsia="TimesNewRomanPSMT"/>
          <w:sz w:val="28"/>
          <w:szCs w:val="28"/>
          <w:lang w:eastAsia="en-US"/>
        </w:rPr>
        <w:t xml:space="preserve">в </w:t>
      </w:r>
      <w:r w:rsidR="00732D61" w:rsidRPr="00732D61">
        <w:rPr>
          <w:rFonts w:eastAsia="TimesNewRomanPSMT"/>
          <w:sz w:val="28"/>
          <w:szCs w:val="28"/>
          <w:lang w:eastAsia="en-US"/>
        </w:rPr>
        <w:t>г. Краснокаменск</w:t>
      </w:r>
      <w:r w:rsidR="00732D61">
        <w:rPr>
          <w:rFonts w:eastAsia="TimesNewRomanPSMT"/>
          <w:sz w:val="28"/>
          <w:szCs w:val="28"/>
          <w:lang w:eastAsia="en-US"/>
        </w:rPr>
        <w:t>;</w:t>
      </w:r>
      <w:bookmarkEnd w:id="2"/>
    </w:p>
    <w:p w14:paraId="1D7875E8" w14:textId="6332263E" w:rsidR="001E14AE" w:rsidRDefault="003E57C1" w:rsidP="00EB5398">
      <w:pPr>
        <w:tabs>
          <w:tab w:val="left" w:pos="1134"/>
        </w:tabs>
        <w:ind w:firstLine="360"/>
        <w:jc w:val="both"/>
        <w:rPr>
          <w:sz w:val="28"/>
          <w:szCs w:val="28"/>
        </w:rPr>
      </w:pPr>
      <w:r w:rsidRPr="00331AB4">
        <w:rPr>
          <w:sz w:val="28"/>
          <w:szCs w:val="28"/>
        </w:rPr>
        <w:t xml:space="preserve">      </w:t>
      </w:r>
      <w:r w:rsidR="009479C8">
        <w:rPr>
          <w:sz w:val="28"/>
          <w:szCs w:val="28"/>
        </w:rPr>
        <w:t>9</w:t>
      </w:r>
      <w:r w:rsidR="001E14AE">
        <w:rPr>
          <w:sz w:val="28"/>
          <w:szCs w:val="28"/>
        </w:rPr>
        <w:t xml:space="preserve"> </w:t>
      </w:r>
      <w:r w:rsidRPr="00331AB4">
        <w:rPr>
          <w:sz w:val="28"/>
          <w:szCs w:val="28"/>
        </w:rPr>
        <w:t>ППЭ на базе</w:t>
      </w:r>
      <w:r w:rsidR="004E40D1">
        <w:rPr>
          <w:sz w:val="28"/>
          <w:szCs w:val="28"/>
        </w:rPr>
        <w:t xml:space="preserve"> УФСИН</w:t>
      </w:r>
      <w:r w:rsidR="001E14AE">
        <w:rPr>
          <w:sz w:val="28"/>
          <w:szCs w:val="28"/>
        </w:rPr>
        <w:t>.</w:t>
      </w:r>
    </w:p>
    <w:p w14:paraId="314FF889" w14:textId="77777777" w:rsidR="003E57C1" w:rsidRPr="001E14AE" w:rsidRDefault="003E57C1" w:rsidP="00EB5398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331AB4">
        <w:rPr>
          <w:rFonts w:eastAsia="TimesNewRomanPSMT"/>
          <w:sz w:val="28"/>
          <w:szCs w:val="28"/>
          <w:lang w:eastAsia="en-US"/>
        </w:rPr>
        <w:t>Информация о количестве ППЭ по муниципальным образованиям представлена в таблице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331AB4">
        <w:rPr>
          <w:rFonts w:eastAsia="TimesNewRomanPSMT"/>
          <w:sz w:val="28"/>
          <w:szCs w:val="28"/>
          <w:lang w:eastAsia="en-US"/>
        </w:rPr>
        <w:t>1.</w:t>
      </w:r>
    </w:p>
    <w:p w14:paraId="63FE5C89" w14:textId="77777777" w:rsidR="003E57C1" w:rsidRDefault="003E57C1" w:rsidP="00EB5398">
      <w:pPr>
        <w:ind w:firstLine="708"/>
        <w:jc w:val="right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Таблица 1</w:t>
      </w:r>
    </w:p>
    <w:tbl>
      <w:tblPr>
        <w:tblW w:w="1051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3260"/>
        <w:gridCol w:w="1418"/>
        <w:gridCol w:w="1701"/>
        <w:gridCol w:w="850"/>
        <w:gridCol w:w="992"/>
        <w:gridCol w:w="993"/>
        <w:gridCol w:w="850"/>
      </w:tblGrid>
      <w:tr w:rsidR="00CA584A" w:rsidRPr="00EB5398" w14:paraId="6B266D63" w14:textId="77777777" w:rsidTr="006D2245">
        <w:tc>
          <w:tcPr>
            <w:tcW w:w="455" w:type="dxa"/>
            <w:vMerge w:val="restart"/>
            <w:vAlign w:val="center"/>
          </w:tcPr>
          <w:p w14:paraId="3030D986" w14:textId="77777777" w:rsidR="00CA584A" w:rsidRPr="00EB5398" w:rsidRDefault="00CA584A" w:rsidP="00EB5398">
            <w:pPr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B5398">
              <w:rPr>
                <w:b/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3260" w:type="dxa"/>
            <w:vMerge w:val="restart"/>
            <w:vAlign w:val="center"/>
          </w:tcPr>
          <w:p w14:paraId="5D15B6C8" w14:textId="77777777" w:rsidR="00CA584A" w:rsidRPr="00EB5398" w:rsidRDefault="00CA584A" w:rsidP="00EB5398">
            <w:pPr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B5398">
              <w:rPr>
                <w:b/>
                <w:color w:val="000000" w:themeColor="text1"/>
                <w:sz w:val="22"/>
                <w:szCs w:val="22"/>
              </w:rPr>
              <w:t>МО</w:t>
            </w:r>
          </w:p>
        </w:tc>
        <w:tc>
          <w:tcPr>
            <w:tcW w:w="1418" w:type="dxa"/>
            <w:vMerge w:val="restart"/>
            <w:vAlign w:val="center"/>
          </w:tcPr>
          <w:p w14:paraId="2511ECFA" w14:textId="707A5933" w:rsidR="00CA584A" w:rsidRPr="00EB5398" w:rsidRDefault="00CA584A" w:rsidP="002F48EA">
            <w:pPr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Количество выпускников в РИС</w:t>
            </w:r>
          </w:p>
        </w:tc>
        <w:tc>
          <w:tcPr>
            <w:tcW w:w="1701" w:type="dxa"/>
            <w:vMerge w:val="restart"/>
            <w:vAlign w:val="center"/>
          </w:tcPr>
          <w:p w14:paraId="5A4BB2BA" w14:textId="77777777" w:rsidR="00CA584A" w:rsidRPr="00EB5398" w:rsidRDefault="00CA584A" w:rsidP="00EB5398">
            <w:pPr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B5398">
              <w:rPr>
                <w:b/>
                <w:color w:val="000000" w:themeColor="text1"/>
                <w:sz w:val="22"/>
                <w:szCs w:val="22"/>
              </w:rPr>
              <w:t>Количество</w:t>
            </w:r>
          </w:p>
          <w:p w14:paraId="25146C8D" w14:textId="77777777" w:rsidR="00CA584A" w:rsidRPr="00EB5398" w:rsidRDefault="00CA584A" w:rsidP="00EB5398">
            <w:pPr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B5398">
              <w:rPr>
                <w:b/>
                <w:color w:val="000000" w:themeColor="text1"/>
                <w:sz w:val="22"/>
                <w:szCs w:val="22"/>
              </w:rPr>
              <w:t>ОО, участвующих в ГИА-9</w:t>
            </w:r>
          </w:p>
        </w:tc>
        <w:tc>
          <w:tcPr>
            <w:tcW w:w="3685" w:type="dxa"/>
            <w:gridSpan w:val="4"/>
            <w:vAlign w:val="center"/>
          </w:tcPr>
          <w:p w14:paraId="1B95350B" w14:textId="77777777" w:rsidR="00CA584A" w:rsidRPr="00EB5398" w:rsidRDefault="00CA584A" w:rsidP="00EB5398">
            <w:pPr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B5398">
              <w:rPr>
                <w:b/>
                <w:color w:val="000000" w:themeColor="text1"/>
                <w:sz w:val="22"/>
                <w:szCs w:val="22"/>
              </w:rPr>
              <w:t>Количество</w:t>
            </w:r>
          </w:p>
          <w:p w14:paraId="462095FA" w14:textId="77777777" w:rsidR="00CA584A" w:rsidRPr="00EB5398" w:rsidRDefault="00CA584A" w:rsidP="00EB5398">
            <w:pPr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B5398">
              <w:rPr>
                <w:b/>
                <w:color w:val="000000" w:themeColor="text1"/>
                <w:sz w:val="22"/>
                <w:szCs w:val="22"/>
              </w:rPr>
              <w:t xml:space="preserve">ППЭ </w:t>
            </w:r>
          </w:p>
        </w:tc>
      </w:tr>
      <w:tr w:rsidR="00CA584A" w:rsidRPr="00EB5398" w14:paraId="76944878" w14:textId="77777777" w:rsidTr="009479C8">
        <w:trPr>
          <w:cantSplit/>
          <w:trHeight w:val="1018"/>
        </w:trPr>
        <w:tc>
          <w:tcPr>
            <w:tcW w:w="455" w:type="dxa"/>
            <w:vMerge/>
            <w:vAlign w:val="center"/>
          </w:tcPr>
          <w:p w14:paraId="3C3F5970" w14:textId="77777777" w:rsidR="00CA584A" w:rsidRPr="00EB5398" w:rsidRDefault="00CA584A" w:rsidP="00EB5398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vMerge/>
            <w:vAlign w:val="center"/>
          </w:tcPr>
          <w:p w14:paraId="6556FBDF" w14:textId="77777777" w:rsidR="00CA584A" w:rsidRPr="00EB5398" w:rsidRDefault="00CA584A" w:rsidP="00EB5398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5098037" w14:textId="77777777" w:rsidR="00CA584A" w:rsidRPr="00EB5398" w:rsidRDefault="00CA584A" w:rsidP="00EB5398">
            <w:pPr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9D0B4FF" w14:textId="77777777" w:rsidR="00CA584A" w:rsidRPr="00EB5398" w:rsidRDefault="00CA584A" w:rsidP="00EB5398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36BC8051" w14:textId="77777777" w:rsidR="00CA584A" w:rsidRPr="00EB5398" w:rsidRDefault="00CA584A" w:rsidP="00EB5398">
            <w:pPr>
              <w:ind w:left="113" w:right="113"/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B5398">
              <w:rPr>
                <w:b/>
                <w:color w:val="000000" w:themeColor="text1"/>
                <w:sz w:val="22"/>
                <w:szCs w:val="22"/>
              </w:rPr>
              <w:t>на базе ОО</w:t>
            </w:r>
          </w:p>
        </w:tc>
        <w:tc>
          <w:tcPr>
            <w:tcW w:w="992" w:type="dxa"/>
            <w:textDirection w:val="btLr"/>
            <w:vAlign w:val="center"/>
          </w:tcPr>
          <w:p w14:paraId="7893698E" w14:textId="77777777" w:rsidR="00CA584A" w:rsidRPr="00EB5398" w:rsidRDefault="00CA584A" w:rsidP="00EB5398">
            <w:pPr>
              <w:ind w:left="113" w:right="113"/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B5398">
              <w:rPr>
                <w:b/>
                <w:color w:val="000000" w:themeColor="text1"/>
                <w:sz w:val="22"/>
                <w:szCs w:val="22"/>
              </w:rPr>
              <w:t>на дому</w:t>
            </w:r>
          </w:p>
        </w:tc>
        <w:tc>
          <w:tcPr>
            <w:tcW w:w="993" w:type="dxa"/>
            <w:textDirection w:val="btLr"/>
          </w:tcPr>
          <w:p w14:paraId="4A456D63" w14:textId="77777777" w:rsidR="00CA584A" w:rsidRPr="00EB5398" w:rsidRDefault="00CA584A" w:rsidP="00EB5398">
            <w:pPr>
              <w:ind w:left="113" w:right="113"/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B5398">
              <w:rPr>
                <w:b/>
                <w:color w:val="000000" w:themeColor="text1"/>
                <w:sz w:val="22"/>
                <w:szCs w:val="22"/>
              </w:rPr>
              <w:t>мед. учреждения</w:t>
            </w:r>
          </w:p>
        </w:tc>
        <w:tc>
          <w:tcPr>
            <w:tcW w:w="850" w:type="dxa"/>
            <w:textDirection w:val="btLr"/>
          </w:tcPr>
          <w:p w14:paraId="64825218" w14:textId="76759BD3" w:rsidR="00CA584A" w:rsidRPr="00EB5398" w:rsidRDefault="00CA584A" w:rsidP="00EB5398">
            <w:pPr>
              <w:ind w:left="113" w:right="113"/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B5398">
              <w:rPr>
                <w:b/>
                <w:color w:val="000000" w:themeColor="text1"/>
                <w:sz w:val="22"/>
                <w:szCs w:val="22"/>
              </w:rPr>
              <w:t>УФСИН</w:t>
            </w:r>
          </w:p>
        </w:tc>
      </w:tr>
      <w:tr w:rsidR="00CA584A" w:rsidRPr="00EB5398" w14:paraId="57615C77" w14:textId="77777777" w:rsidTr="009479C8">
        <w:tc>
          <w:tcPr>
            <w:tcW w:w="455" w:type="dxa"/>
            <w:vAlign w:val="center"/>
          </w:tcPr>
          <w:p w14:paraId="31AD170F" w14:textId="77777777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14:paraId="585A70D7" w14:textId="273250E6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г. Чита</w:t>
            </w:r>
          </w:p>
        </w:tc>
        <w:tc>
          <w:tcPr>
            <w:tcW w:w="1418" w:type="dxa"/>
            <w:vAlign w:val="center"/>
          </w:tcPr>
          <w:p w14:paraId="20A7D282" w14:textId="53C413E9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4605</w:t>
            </w:r>
          </w:p>
        </w:tc>
        <w:tc>
          <w:tcPr>
            <w:tcW w:w="1701" w:type="dxa"/>
            <w:vAlign w:val="center"/>
          </w:tcPr>
          <w:p w14:paraId="7412E7B7" w14:textId="404A1FDE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49</w:t>
            </w:r>
          </w:p>
        </w:tc>
        <w:tc>
          <w:tcPr>
            <w:tcW w:w="850" w:type="dxa"/>
            <w:vAlign w:val="center"/>
          </w:tcPr>
          <w:p w14:paraId="14505224" w14:textId="25FDD6B0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992" w:type="dxa"/>
            <w:vAlign w:val="center"/>
          </w:tcPr>
          <w:p w14:paraId="686BEFE4" w14:textId="5A37CE04" w:rsidR="00CA584A" w:rsidRPr="009479C8" w:rsidRDefault="009479C8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3" w:type="dxa"/>
            <w:vAlign w:val="center"/>
          </w:tcPr>
          <w:p w14:paraId="0FDEDC3E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3B3E4E7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08444FE2" w14:textId="77777777" w:rsidTr="009479C8">
        <w:tc>
          <w:tcPr>
            <w:tcW w:w="455" w:type="dxa"/>
            <w:vAlign w:val="center"/>
          </w:tcPr>
          <w:p w14:paraId="4D252675" w14:textId="77777777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14:paraId="25413F8E" w14:textId="1CBAF32D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п. Агинское</w:t>
            </w:r>
          </w:p>
        </w:tc>
        <w:tc>
          <w:tcPr>
            <w:tcW w:w="1418" w:type="dxa"/>
            <w:vAlign w:val="center"/>
          </w:tcPr>
          <w:p w14:paraId="532FF763" w14:textId="247E442E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496</w:t>
            </w:r>
          </w:p>
        </w:tc>
        <w:tc>
          <w:tcPr>
            <w:tcW w:w="1701" w:type="dxa"/>
            <w:vAlign w:val="center"/>
          </w:tcPr>
          <w:p w14:paraId="1443867C" w14:textId="57E522AD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50" w:type="dxa"/>
            <w:vAlign w:val="center"/>
          </w:tcPr>
          <w:p w14:paraId="7D8AF685" w14:textId="1621E007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5720445A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0BEB0A3D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2F47BF5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1E67E9BF" w14:textId="77777777" w:rsidTr="009479C8">
        <w:trPr>
          <w:trHeight w:val="351"/>
        </w:trPr>
        <w:tc>
          <w:tcPr>
            <w:tcW w:w="455" w:type="dxa"/>
            <w:vAlign w:val="center"/>
          </w:tcPr>
          <w:p w14:paraId="3FB93777" w14:textId="77777777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260" w:type="dxa"/>
          </w:tcPr>
          <w:p w14:paraId="3F91AA12" w14:textId="7760D6C8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 xml:space="preserve">Агинский </w:t>
            </w:r>
            <w:r w:rsidR="006D2245">
              <w:rPr>
                <w:sz w:val="22"/>
                <w:szCs w:val="22"/>
              </w:rPr>
              <w:t>округ</w:t>
            </w:r>
          </w:p>
        </w:tc>
        <w:tc>
          <w:tcPr>
            <w:tcW w:w="1418" w:type="dxa"/>
            <w:vAlign w:val="center"/>
          </w:tcPr>
          <w:p w14:paraId="52364636" w14:textId="200E8C35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221</w:t>
            </w:r>
          </w:p>
        </w:tc>
        <w:tc>
          <w:tcPr>
            <w:tcW w:w="1701" w:type="dxa"/>
            <w:vAlign w:val="center"/>
          </w:tcPr>
          <w:p w14:paraId="65B99DF3" w14:textId="49651DD2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0" w:type="dxa"/>
            <w:vAlign w:val="center"/>
          </w:tcPr>
          <w:p w14:paraId="1CED6565" w14:textId="2C9C27F6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5A579FAB" w14:textId="296F160E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6E954400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5EAEE1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21709A39" w14:textId="77777777" w:rsidTr="009479C8">
        <w:tc>
          <w:tcPr>
            <w:tcW w:w="455" w:type="dxa"/>
            <w:vAlign w:val="center"/>
          </w:tcPr>
          <w:p w14:paraId="137F0F8B" w14:textId="77777777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260" w:type="dxa"/>
          </w:tcPr>
          <w:p w14:paraId="0C840218" w14:textId="0EE8A2D2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Акшинский округ</w:t>
            </w:r>
          </w:p>
        </w:tc>
        <w:tc>
          <w:tcPr>
            <w:tcW w:w="1418" w:type="dxa"/>
            <w:vAlign w:val="center"/>
          </w:tcPr>
          <w:p w14:paraId="3F5107D8" w14:textId="7EE96F92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117</w:t>
            </w:r>
          </w:p>
        </w:tc>
        <w:tc>
          <w:tcPr>
            <w:tcW w:w="1701" w:type="dxa"/>
            <w:vAlign w:val="center"/>
          </w:tcPr>
          <w:p w14:paraId="71606DB9" w14:textId="015BC5D0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14:paraId="1B5E4F0A" w14:textId="7DB5E3C7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0C0AFDCA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CB6E8FB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0149A4F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4DB73B6A" w14:textId="77777777" w:rsidTr="009479C8">
        <w:tc>
          <w:tcPr>
            <w:tcW w:w="455" w:type="dxa"/>
            <w:vAlign w:val="center"/>
          </w:tcPr>
          <w:p w14:paraId="77D94828" w14:textId="77777777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260" w:type="dxa"/>
          </w:tcPr>
          <w:p w14:paraId="65B2235C" w14:textId="69259F99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Алек</w:t>
            </w:r>
            <w:r w:rsidR="006D2245">
              <w:rPr>
                <w:sz w:val="22"/>
                <w:szCs w:val="22"/>
              </w:rPr>
              <w:t>сандрово</w:t>
            </w:r>
            <w:r w:rsidRPr="00CA584A">
              <w:rPr>
                <w:sz w:val="22"/>
                <w:szCs w:val="22"/>
              </w:rPr>
              <w:t>-Заводский округ</w:t>
            </w:r>
          </w:p>
        </w:tc>
        <w:tc>
          <w:tcPr>
            <w:tcW w:w="1418" w:type="dxa"/>
            <w:vAlign w:val="center"/>
          </w:tcPr>
          <w:p w14:paraId="7E0371EF" w14:textId="6F019BAF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88</w:t>
            </w:r>
          </w:p>
        </w:tc>
        <w:tc>
          <w:tcPr>
            <w:tcW w:w="1701" w:type="dxa"/>
            <w:vAlign w:val="center"/>
          </w:tcPr>
          <w:p w14:paraId="06019815" w14:textId="46C2A1E5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14:paraId="063416BA" w14:textId="45F03A36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1758A0C9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E1CEFE0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72B2855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41B14E9C" w14:textId="77777777" w:rsidTr="009479C8">
        <w:tc>
          <w:tcPr>
            <w:tcW w:w="455" w:type="dxa"/>
            <w:vAlign w:val="center"/>
          </w:tcPr>
          <w:p w14:paraId="096F3923" w14:textId="77777777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260" w:type="dxa"/>
          </w:tcPr>
          <w:p w14:paraId="0AEFAF36" w14:textId="7431AC55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Балейский округ</w:t>
            </w:r>
          </w:p>
        </w:tc>
        <w:tc>
          <w:tcPr>
            <w:tcW w:w="1418" w:type="dxa"/>
            <w:vAlign w:val="center"/>
          </w:tcPr>
          <w:p w14:paraId="282166A3" w14:textId="4AED9D08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276</w:t>
            </w:r>
          </w:p>
        </w:tc>
        <w:tc>
          <w:tcPr>
            <w:tcW w:w="1701" w:type="dxa"/>
            <w:vAlign w:val="center"/>
          </w:tcPr>
          <w:p w14:paraId="41C24D41" w14:textId="5C4E14E9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14:paraId="561A892F" w14:textId="2BF5F944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530DB05B" w14:textId="57757CB5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F337C8F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53E4A34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672C241E" w14:textId="77777777" w:rsidTr="009479C8">
        <w:tc>
          <w:tcPr>
            <w:tcW w:w="455" w:type="dxa"/>
            <w:vAlign w:val="center"/>
          </w:tcPr>
          <w:p w14:paraId="4A218678" w14:textId="77777777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260" w:type="dxa"/>
          </w:tcPr>
          <w:p w14:paraId="03309498" w14:textId="3E0D22C1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 xml:space="preserve">Борзинский </w:t>
            </w:r>
            <w:r w:rsidR="006D2245">
              <w:rPr>
                <w:sz w:val="22"/>
                <w:szCs w:val="22"/>
              </w:rPr>
              <w:t>округ</w:t>
            </w:r>
          </w:p>
        </w:tc>
        <w:tc>
          <w:tcPr>
            <w:tcW w:w="1418" w:type="dxa"/>
            <w:vAlign w:val="center"/>
          </w:tcPr>
          <w:p w14:paraId="79C14D61" w14:textId="2120D3B0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624</w:t>
            </w:r>
          </w:p>
        </w:tc>
        <w:tc>
          <w:tcPr>
            <w:tcW w:w="1701" w:type="dxa"/>
            <w:vAlign w:val="center"/>
          </w:tcPr>
          <w:p w14:paraId="488F5A48" w14:textId="31CEB5EB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850" w:type="dxa"/>
            <w:vAlign w:val="center"/>
          </w:tcPr>
          <w:p w14:paraId="3E8744FD" w14:textId="166882C4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14:paraId="666E66AA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4656FE9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283038E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19EBF0CB" w14:textId="77777777" w:rsidTr="009479C8">
        <w:tc>
          <w:tcPr>
            <w:tcW w:w="455" w:type="dxa"/>
            <w:vAlign w:val="center"/>
          </w:tcPr>
          <w:p w14:paraId="1A6DBA75" w14:textId="63897AC2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260" w:type="dxa"/>
          </w:tcPr>
          <w:p w14:paraId="7E96D193" w14:textId="332C5481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Газ</w:t>
            </w:r>
            <w:r w:rsidR="006D2245">
              <w:rPr>
                <w:sz w:val="22"/>
                <w:szCs w:val="22"/>
              </w:rPr>
              <w:t>имуро</w:t>
            </w:r>
            <w:r w:rsidRPr="00CA584A">
              <w:rPr>
                <w:sz w:val="22"/>
                <w:szCs w:val="22"/>
              </w:rPr>
              <w:t>-Заводский округ</w:t>
            </w:r>
          </w:p>
        </w:tc>
        <w:tc>
          <w:tcPr>
            <w:tcW w:w="1418" w:type="dxa"/>
            <w:vAlign w:val="center"/>
          </w:tcPr>
          <w:p w14:paraId="7AF2E1A5" w14:textId="2E0F034A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136</w:t>
            </w:r>
          </w:p>
        </w:tc>
        <w:tc>
          <w:tcPr>
            <w:tcW w:w="1701" w:type="dxa"/>
            <w:vAlign w:val="center"/>
          </w:tcPr>
          <w:p w14:paraId="4841230D" w14:textId="1E8918DD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14:paraId="05EA8AFC" w14:textId="426D639B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11E2902F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BC21C1D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0BD517D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67EBB4CF" w14:textId="77777777" w:rsidTr="009479C8">
        <w:tc>
          <w:tcPr>
            <w:tcW w:w="455" w:type="dxa"/>
          </w:tcPr>
          <w:p w14:paraId="0B81610F" w14:textId="0DF2436E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9</w:t>
            </w:r>
          </w:p>
        </w:tc>
        <w:tc>
          <w:tcPr>
            <w:tcW w:w="3260" w:type="dxa"/>
          </w:tcPr>
          <w:p w14:paraId="7D753099" w14:textId="1973EFAF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 xml:space="preserve">Дульдургинский </w:t>
            </w:r>
            <w:r w:rsidR="006D2245">
              <w:rPr>
                <w:sz w:val="22"/>
                <w:szCs w:val="22"/>
              </w:rPr>
              <w:t>округ</w:t>
            </w:r>
          </w:p>
        </w:tc>
        <w:tc>
          <w:tcPr>
            <w:tcW w:w="1418" w:type="dxa"/>
            <w:vAlign w:val="center"/>
          </w:tcPr>
          <w:p w14:paraId="13D6479C" w14:textId="3B4A28ED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226</w:t>
            </w:r>
          </w:p>
        </w:tc>
        <w:tc>
          <w:tcPr>
            <w:tcW w:w="1701" w:type="dxa"/>
            <w:vAlign w:val="center"/>
          </w:tcPr>
          <w:p w14:paraId="10F104EE" w14:textId="23CBAE29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0" w:type="dxa"/>
            <w:vAlign w:val="center"/>
          </w:tcPr>
          <w:p w14:paraId="0956C667" w14:textId="7993194E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610609C6" w14:textId="21BE8B1A" w:rsidR="00CA584A" w:rsidRPr="009479C8" w:rsidRDefault="009479C8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3FB1DF26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5CA9610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2BD6929C" w14:textId="77777777" w:rsidTr="009479C8">
        <w:tc>
          <w:tcPr>
            <w:tcW w:w="455" w:type="dxa"/>
          </w:tcPr>
          <w:p w14:paraId="58845099" w14:textId="160EA079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10</w:t>
            </w:r>
          </w:p>
        </w:tc>
        <w:tc>
          <w:tcPr>
            <w:tcW w:w="3260" w:type="dxa"/>
          </w:tcPr>
          <w:p w14:paraId="6714F0E5" w14:textId="06673ED8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Забайкальский округ</w:t>
            </w:r>
          </w:p>
        </w:tc>
        <w:tc>
          <w:tcPr>
            <w:tcW w:w="1418" w:type="dxa"/>
            <w:vAlign w:val="center"/>
          </w:tcPr>
          <w:p w14:paraId="296A6FF0" w14:textId="42418535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293</w:t>
            </w:r>
          </w:p>
        </w:tc>
        <w:tc>
          <w:tcPr>
            <w:tcW w:w="1701" w:type="dxa"/>
            <w:vAlign w:val="center"/>
          </w:tcPr>
          <w:p w14:paraId="214055A7" w14:textId="0C8BA9C2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14:paraId="3C22AB54" w14:textId="1B3ECA09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1913902E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E8F064F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F1D71E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7BCD0CBB" w14:textId="77777777" w:rsidTr="009479C8">
        <w:tc>
          <w:tcPr>
            <w:tcW w:w="455" w:type="dxa"/>
          </w:tcPr>
          <w:p w14:paraId="61C3361F" w14:textId="090B7829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11</w:t>
            </w:r>
          </w:p>
        </w:tc>
        <w:tc>
          <w:tcPr>
            <w:tcW w:w="3260" w:type="dxa"/>
          </w:tcPr>
          <w:p w14:paraId="19004018" w14:textId="2B090650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ЗАТО Горный</w:t>
            </w:r>
          </w:p>
        </w:tc>
        <w:tc>
          <w:tcPr>
            <w:tcW w:w="1418" w:type="dxa"/>
            <w:vAlign w:val="center"/>
          </w:tcPr>
          <w:p w14:paraId="39A7A3B9" w14:textId="2914A2DD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85</w:t>
            </w:r>
          </w:p>
        </w:tc>
        <w:tc>
          <w:tcPr>
            <w:tcW w:w="1701" w:type="dxa"/>
            <w:vAlign w:val="center"/>
          </w:tcPr>
          <w:p w14:paraId="228E6BCD" w14:textId="64FC384A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14:paraId="4CCA6852" w14:textId="52D9891F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0C10EB42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001DF1D0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7D259D5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7970144D" w14:textId="77777777" w:rsidTr="009479C8">
        <w:tc>
          <w:tcPr>
            <w:tcW w:w="455" w:type="dxa"/>
          </w:tcPr>
          <w:p w14:paraId="046E4DAA" w14:textId="56CD9BFC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12</w:t>
            </w:r>
          </w:p>
        </w:tc>
        <w:tc>
          <w:tcPr>
            <w:tcW w:w="3260" w:type="dxa"/>
          </w:tcPr>
          <w:p w14:paraId="16A635D2" w14:textId="10B0A144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Каларский округ</w:t>
            </w:r>
          </w:p>
        </w:tc>
        <w:tc>
          <w:tcPr>
            <w:tcW w:w="1418" w:type="dxa"/>
            <w:vAlign w:val="center"/>
          </w:tcPr>
          <w:p w14:paraId="016B8293" w14:textId="0C37EF03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106</w:t>
            </w:r>
          </w:p>
        </w:tc>
        <w:tc>
          <w:tcPr>
            <w:tcW w:w="1701" w:type="dxa"/>
            <w:vAlign w:val="center"/>
          </w:tcPr>
          <w:p w14:paraId="16C004F4" w14:textId="3B084D4B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vAlign w:val="center"/>
          </w:tcPr>
          <w:p w14:paraId="5F8AB1EF" w14:textId="7E6E3988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66D9033D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E5E226A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C5AFB85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744DC76D" w14:textId="77777777" w:rsidTr="009479C8">
        <w:tc>
          <w:tcPr>
            <w:tcW w:w="455" w:type="dxa"/>
          </w:tcPr>
          <w:p w14:paraId="5BC7B8E5" w14:textId="1898F8E8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13</w:t>
            </w:r>
          </w:p>
        </w:tc>
        <w:tc>
          <w:tcPr>
            <w:tcW w:w="3260" w:type="dxa"/>
          </w:tcPr>
          <w:p w14:paraId="180D0AD3" w14:textId="79186FC2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Калганский округ</w:t>
            </w:r>
          </w:p>
        </w:tc>
        <w:tc>
          <w:tcPr>
            <w:tcW w:w="1418" w:type="dxa"/>
            <w:vAlign w:val="center"/>
          </w:tcPr>
          <w:p w14:paraId="47650E21" w14:textId="19FE9DEA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68</w:t>
            </w:r>
          </w:p>
        </w:tc>
        <w:tc>
          <w:tcPr>
            <w:tcW w:w="1701" w:type="dxa"/>
            <w:vAlign w:val="center"/>
          </w:tcPr>
          <w:p w14:paraId="2F651FD8" w14:textId="488A0AFD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14:paraId="55837E9B" w14:textId="65A21D5A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309CD1AF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0B24E418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14F2511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510AC1CB" w14:textId="77777777" w:rsidTr="009479C8">
        <w:tc>
          <w:tcPr>
            <w:tcW w:w="455" w:type="dxa"/>
          </w:tcPr>
          <w:p w14:paraId="66E8A106" w14:textId="4EAF325D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14</w:t>
            </w:r>
          </w:p>
        </w:tc>
        <w:tc>
          <w:tcPr>
            <w:tcW w:w="3260" w:type="dxa"/>
          </w:tcPr>
          <w:p w14:paraId="057649E9" w14:textId="7586FF7D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 xml:space="preserve">Карымский </w:t>
            </w:r>
            <w:r w:rsidR="006D2245">
              <w:rPr>
                <w:sz w:val="22"/>
                <w:szCs w:val="22"/>
              </w:rPr>
              <w:t>округ</w:t>
            </w:r>
          </w:p>
        </w:tc>
        <w:tc>
          <w:tcPr>
            <w:tcW w:w="1418" w:type="dxa"/>
            <w:vAlign w:val="center"/>
          </w:tcPr>
          <w:p w14:paraId="25FE243F" w14:textId="0AF445DE" w:rsidR="00CA584A" w:rsidRPr="009479C8" w:rsidRDefault="00C95330" w:rsidP="00CA584A">
            <w:pPr>
              <w:contextualSpacing/>
              <w:jc w:val="center"/>
              <w:rPr>
                <w:sz w:val="22"/>
                <w:szCs w:val="22"/>
              </w:rPr>
            </w:pPr>
            <w:r w:rsidRPr="009479C8">
              <w:rPr>
                <w:sz w:val="22"/>
                <w:szCs w:val="22"/>
              </w:rPr>
              <w:t>482</w:t>
            </w:r>
          </w:p>
        </w:tc>
        <w:tc>
          <w:tcPr>
            <w:tcW w:w="1701" w:type="dxa"/>
            <w:vAlign w:val="center"/>
          </w:tcPr>
          <w:p w14:paraId="0F8D3794" w14:textId="5BD14B95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850" w:type="dxa"/>
            <w:vAlign w:val="center"/>
          </w:tcPr>
          <w:p w14:paraId="3799D63F" w14:textId="174CE4C8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14:paraId="23BD128B" w14:textId="29E75668" w:rsidR="00CA584A" w:rsidRPr="009479C8" w:rsidRDefault="009479C8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277D284D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77FE898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2122D316" w14:textId="77777777" w:rsidTr="009479C8">
        <w:tc>
          <w:tcPr>
            <w:tcW w:w="455" w:type="dxa"/>
          </w:tcPr>
          <w:p w14:paraId="24B979E4" w14:textId="5B4231E4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15</w:t>
            </w:r>
          </w:p>
        </w:tc>
        <w:tc>
          <w:tcPr>
            <w:tcW w:w="3260" w:type="dxa"/>
          </w:tcPr>
          <w:p w14:paraId="7A85DDF1" w14:textId="28E86FDD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Краснокаменский округ</w:t>
            </w:r>
          </w:p>
        </w:tc>
        <w:tc>
          <w:tcPr>
            <w:tcW w:w="1418" w:type="dxa"/>
            <w:vAlign w:val="center"/>
          </w:tcPr>
          <w:p w14:paraId="7CA056A4" w14:textId="71077A3A" w:rsidR="00CA584A" w:rsidRPr="009479C8" w:rsidRDefault="006D2245" w:rsidP="00CA584A">
            <w:pPr>
              <w:contextualSpacing/>
              <w:jc w:val="center"/>
              <w:rPr>
                <w:sz w:val="22"/>
                <w:szCs w:val="22"/>
              </w:rPr>
            </w:pPr>
            <w:r w:rsidRPr="009479C8">
              <w:rPr>
                <w:sz w:val="22"/>
                <w:szCs w:val="22"/>
              </w:rPr>
              <w:t>893</w:t>
            </w:r>
          </w:p>
        </w:tc>
        <w:tc>
          <w:tcPr>
            <w:tcW w:w="1701" w:type="dxa"/>
            <w:vAlign w:val="center"/>
          </w:tcPr>
          <w:p w14:paraId="6D7DC8FD" w14:textId="6A198F8B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  <w:r w:rsidR="00C95330" w:rsidRPr="009479C8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50" w:type="dxa"/>
            <w:vAlign w:val="center"/>
          </w:tcPr>
          <w:p w14:paraId="0D9489A6" w14:textId="7BF19363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14:paraId="167162F9" w14:textId="2A1C7B9A" w:rsidR="00CA584A" w:rsidRPr="009479C8" w:rsidRDefault="009479C8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16EEB0BE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DFF2B09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3EAC518E" w14:textId="77777777" w:rsidTr="009479C8">
        <w:tc>
          <w:tcPr>
            <w:tcW w:w="455" w:type="dxa"/>
          </w:tcPr>
          <w:p w14:paraId="5008AC29" w14:textId="0B542F26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16</w:t>
            </w:r>
          </w:p>
        </w:tc>
        <w:tc>
          <w:tcPr>
            <w:tcW w:w="3260" w:type="dxa"/>
          </w:tcPr>
          <w:p w14:paraId="77C1916F" w14:textId="3C4BF29A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 xml:space="preserve">Красночикойский </w:t>
            </w:r>
            <w:r w:rsidR="006D2245">
              <w:rPr>
                <w:sz w:val="22"/>
                <w:szCs w:val="22"/>
              </w:rPr>
              <w:t>округ</w:t>
            </w:r>
          </w:p>
        </w:tc>
        <w:tc>
          <w:tcPr>
            <w:tcW w:w="1418" w:type="dxa"/>
            <w:vAlign w:val="center"/>
          </w:tcPr>
          <w:p w14:paraId="57F548C8" w14:textId="0C966DDE" w:rsidR="00CA584A" w:rsidRPr="009479C8" w:rsidRDefault="006D2245" w:rsidP="00CA584A">
            <w:pPr>
              <w:contextualSpacing/>
              <w:jc w:val="center"/>
              <w:rPr>
                <w:sz w:val="22"/>
                <w:szCs w:val="22"/>
              </w:rPr>
            </w:pPr>
            <w:r w:rsidRPr="009479C8">
              <w:rPr>
                <w:sz w:val="22"/>
                <w:szCs w:val="22"/>
              </w:rPr>
              <w:t>248</w:t>
            </w:r>
          </w:p>
        </w:tc>
        <w:tc>
          <w:tcPr>
            <w:tcW w:w="1701" w:type="dxa"/>
            <w:vAlign w:val="center"/>
          </w:tcPr>
          <w:p w14:paraId="35214E95" w14:textId="1577EFC0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59D078E1" w14:textId="71A4B051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14:paraId="2DBA25E8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594D0AC6" w14:textId="18B8D029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BA3316E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72224212" w14:textId="77777777" w:rsidTr="009479C8">
        <w:tc>
          <w:tcPr>
            <w:tcW w:w="455" w:type="dxa"/>
          </w:tcPr>
          <w:p w14:paraId="73C19384" w14:textId="4881D479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3260" w:type="dxa"/>
          </w:tcPr>
          <w:p w14:paraId="64453479" w14:textId="2EA8157A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Кыринский округ</w:t>
            </w:r>
          </w:p>
        </w:tc>
        <w:tc>
          <w:tcPr>
            <w:tcW w:w="1418" w:type="dxa"/>
            <w:vAlign w:val="center"/>
          </w:tcPr>
          <w:p w14:paraId="4DFAFA2C" w14:textId="021307C1" w:rsidR="00CA584A" w:rsidRPr="009479C8" w:rsidRDefault="006D2245" w:rsidP="00CA584A">
            <w:pPr>
              <w:contextualSpacing/>
              <w:jc w:val="center"/>
              <w:rPr>
                <w:sz w:val="22"/>
                <w:szCs w:val="22"/>
              </w:rPr>
            </w:pPr>
            <w:r w:rsidRPr="009479C8">
              <w:rPr>
                <w:sz w:val="22"/>
                <w:szCs w:val="22"/>
              </w:rPr>
              <w:t>141</w:t>
            </w:r>
          </w:p>
        </w:tc>
        <w:tc>
          <w:tcPr>
            <w:tcW w:w="1701" w:type="dxa"/>
            <w:vAlign w:val="center"/>
          </w:tcPr>
          <w:p w14:paraId="5D0D798F" w14:textId="587521D8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850" w:type="dxa"/>
            <w:vAlign w:val="center"/>
          </w:tcPr>
          <w:p w14:paraId="68FD41F5" w14:textId="560D180C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56D83A21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03AF3EE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0ACD98A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1D2EDC90" w14:textId="77777777" w:rsidTr="009479C8">
        <w:tc>
          <w:tcPr>
            <w:tcW w:w="455" w:type="dxa"/>
          </w:tcPr>
          <w:p w14:paraId="274D9C8F" w14:textId="052743FF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18</w:t>
            </w:r>
          </w:p>
        </w:tc>
        <w:tc>
          <w:tcPr>
            <w:tcW w:w="3260" w:type="dxa"/>
          </w:tcPr>
          <w:p w14:paraId="677BE2B4" w14:textId="5E9194A3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 xml:space="preserve">Могойтуйский </w:t>
            </w:r>
            <w:r w:rsidR="006D2245">
              <w:rPr>
                <w:sz w:val="22"/>
                <w:szCs w:val="22"/>
              </w:rPr>
              <w:t>округ</w:t>
            </w:r>
          </w:p>
        </w:tc>
        <w:tc>
          <w:tcPr>
            <w:tcW w:w="1418" w:type="dxa"/>
            <w:vAlign w:val="center"/>
          </w:tcPr>
          <w:p w14:paraId="16B4FB8B" w14:textId="419EFA8D" w:rsidR="00CA584A" w:rsidRPr="009479C8" w:rsidRDefault="006D2245" w:rsidP="00CA584A">
            <w:pPr>
              <w:contextualSpacing/>
              <w:jc w:val="center"/>
              <w:rPr>
                <w:sz w:val="22"/>
                <w:szCs w:val="22"/>
              </w:rPr>
            </w:pPr>
            <w:r w:rsidRPr="009479C8">
              <w:rPr>
                <w:sz w:val="22"/>
                <w:szCs w:val="22"/>
              </w:rPr>
              <w:t>415</w:t>
            </w:r>
          </w:p>
        </w:tc>
        <w:tc>
          <w:tcPr>
            <w:tcW w:w="1701" w:type="dxa"/>
            <w:vAlign w:val="center"/>
          </w:tcPr>
          <w:p w14:paraId="29956051" w14:textId="784C90D9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850" w:type="dxa"/>
            <w:vAlign w:val="center"/>
          </w:tcPr>
          <w:p w14:paraId="629CCC7B" w14:textId="4F6071AE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345D6858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E78D3C1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C608081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661A62E6" w14:textId="77777777" w:rsidTr="009479C8">
        <w:tc>
          <w:tcPr>
            <w:tcW w:w="455" w:type="dxa"/>
          </w:tcPr>
          <w:p w14:paraId="29D031FE" w14:textId="111DE122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19</w:t>
            </w:r>
          </w:p>
        </w:tc>
        <w:tc>
          <w:tcPr>
            <w:tcW w:w="3260" w:type="dxa"/>
          </w:tcPr>
          <w:p w14:paraId="331AA129" w14:textId="32BC89DB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Могочинский округ</w:t>
            </w:r>
          </w:p>
        </w:tc>
        <w:tc>
          <w:tcPr>
            <w:tcW w:w="1418" w:type="dxa"/>
            <w:vAlign w:val="center"/>
          </w:tcPr>
          <w:p w14:paraId="1FA56B1A" w14:textId="01B8A441" w:rsidR="00CA584A" w:rsidRPr="009479C8" w:rsidRDefault="006D2245" w:rsidP="00CA584A">
            <w:pPr>
              <w:contextualSpacing/>
              <w:jc w:val="center"/>
              <w:rPr>
                <w:sz w:val="22"/>
                <w:szCs w:val="22"/>
              </w:rPr>
            </w:pPr>
            <w:r w:rsidRPr="009479C8">
              <w:rPr>
                <w:sz w:val="22"/>
                <w:szCs w:val="22"/>
              </w:rPr>
              <w:t>297</w:t>
            </w:r>
          </w:p>
        </w:tc>
        <w:tc>
          <w:tcPr>
            <w:tcW w:w="1701" w:type="dxa"/>
            <w:vAlign w:val="center"/>
          </w:tcPr>
          <w:p w14:paraId="3750ABC2" w14:textId="406B83DE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14:paraId="2CD9F942" w14:textId="41F5FA93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14:paraId="413C3344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D878CD2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4323B52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192CA055" w14:textId="77777777" w:rsidTr="009479C8">
        <w:tc>
          <w:tcPr>
            <w:tcW w:w="455" w:type="dxa"/>
          </w:tcPr>
          <w:p w14:paraId="1D50EE8B" w14:textId="72FEE2B2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20</w:t>
            </w:r>
          </w:p>
        </w:tc>
        <w:tc>
          <w:tcPr>
            <w:tcW w:w="3260" w:type="dxa"/>
          </w:tcPr>
          <w:p w14:paraId="44DC0DEE" w14:textId="7C79164E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Нерчинско-Заводский округ</w:t>
            </w:r>
          </w:p>
        </w:tc>
        <w:tc>
          <w:tcPr>
            <w:tcW w:w="1418" w:type="dxa"/>
            <w:vAlign w:val="center"/>
          </w:tcPr>
          <w:p w14:paraId="490F4F95" w14:textId="30FB47D7" w:rsidR="00CA584A" w:rsidRPr="009479C8" w:rsidRDefault="006D2245" w:rsidP="00CA584A">
            <w:pPr>
              <w:contextualSpacing/>
              <w:jc w:val="center"/>
              <w:rPr>
                <w:sz w:val="22"/>
                <w:szCs w:val="22"/>
              </w:rPr>
            </w:pPr>
            <w:r w:rsidRPr="009479C8">
              <w:rPr>
                <w:sz w:val="22"/>
                <w:szCs w:val="22"/>
              </w:rPr>
              <w:t>102</w:t>
            </w:r>
          </w:p>
        </w:tc>
        <w:tc>
          <w:tcPr>
            <w:tcW w:w="1701" w:type="dxa"/>
            <w:vAlign w:val="center"/>
          </w:tcPr>
          <w:p w14:paraId="4B9D74A7" w14:textId="3C48C726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850" w:type="dxa"/>
            <w:vAlign w:val="center"/>
          </w:tcPr>
          <w:p w14:paraId="729107A7" w14:textId="149AB57E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40DF7B78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5890705A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8330AA8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4CCD7879" w14:textId="77777777" w:rsidTr="009479C8">
        <w:tc>
          <w:tcPr>
            <w:tcW w:w="455" w:type="dxa"/>
          </w:tcPr>
          <w:p w14:paraId="600F936D" w14:textId="6D2DD19A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21</w:t>
            </w:r>
          </w:p>
        </w:tc>
        <w:tc>
          <w:tcPr>
            <w:tcW w:w="3260" w:type="dxa"/>
          </w:tcPr>
          <w:p w14:paraId="50979F6D" w14:textId="2BAE5078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 xml:space="preserve">Нерчинский </w:t>
            </w:r>
            <w:r w:rsidR="006D2245">
              <w:rPr>
                <w:sz w:val="22"/>
                <w:szCs w:val="22"/>
              </w:rPr>
              <w:t>округ</w:t>
            </w:r>
          </w:p>
        </w:tc>
        <w:tc>
          <w:tcPr>
            <w:tcW w:w="1418" w:type="dxa"/>
            <w:vAlign w:val="center"/>
          </w:tcPr>
          <w:p w14:paraId="63CC08D7" w14:textId="340BA09A" w:rsidR="00CA584A" w:rsidRPr="009479C8" w:rsidRDefault="006D2245" w:rsidP="00CA584A">
            <w:pPr>
              <w:contextualSpacing/>
              <w:jc w:val="center"/>
              <w:rPr>
                <w:sz w:val="22"/>
                <w:szCs w:val="22"/>
              </w:rPr>
            </w:pPr>
            <w:r w:rsidRPr="009479C8">
              <w:rPr>
                <w:sz w:val="22"/>
                <w:szCs w:val="22"/>
              </w:rPr>
              <w:t>348</w:t>
            </w:r>
          </w:p>
        </w:tc>
        <w:tc>
          <w:tcPr>
            <w:tcW w:w="1701" w:type="dxa"/>
            <w:vAlign w:val="center"/>
          </w:tcPr>
          <w:p w14:paraId="20C0441F" w14:textId="76E1EDAE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850" w:type="dxa"/>
            <w:vAlign w:val="center"/>
          </w:tcPr>
          <w:p w14:paraId="0B02246B" w14:textId="0E315F52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14:paraId="6C3BD776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EC5CBB8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5252372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00186338" w14:textId="77777777" w:rsidTr="009479C8">
        <w:tc>
          <w:tcPr>
            <w:tcW w:w="455" w:type="dxa"/>
          </w:tcPr>
          <w:p w14:paraId="01938C4F" w14:textId="4C830B1A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22</w:t>
            </w:r>
          </w:p>
        </w:tc>
        <w:tc>
          <w:tcPr>
            <w:tcW w:w="3260" w:type="dxa"/>
          </w:tcPr>
          <w:p w14:paraId="147A57B7" w14:textId="1D035393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 xml:space="preserve">Оловяннинский </w:t>
            </w:r>
            <w:r w:rsidR="006D2245">
              <w:rPr>
                <w:sz w:val="22"/>
                <w:szCs w:val="22"/>
              </w:rPr>
              <w:t>округ</w:t>
            </w:r>
          </w:p>
        </w:tc>
        <w:tc>
          <w:tcPr>
            <w:tcW w:w="1418" w:type="dxa"/>
            <w:vAlign w:val="center"/>
          </w:tcPr>
          <w:p w14:paraId="3483D6FB" w14:textId="7B645639" w:rsidR="00CA584A" w:rsidRPr="009479C8" w:rsidRDefault="006D2245" w:rsidP="00CA584A">
            <w:pPr>
              <w:contextualSpacing/>
              <w:jc w:val="center"/>
              <w:rPr>
                <w:sz w:val="22"/>
                <w:szCs w:val="22"/>
              </w:rPr>
            </w:pPr>
            <w:r w:rsidRPr="009479C8">
              <w:rPr>
                <w:sz w:val="22"/>
                <w:szCs w:val="22"/>
              </w:rPr>
              <w:t>381</w:t>
            </w:r>
          </w:p>
        </w:tc>
        <w:tc>
          <w:tcPr>
            <w:tcW w:w="1701" w:type="dxa"/>
            <w:vAlign w:val="center"/>
          </w:tcPr>
          <w:p w14:paraId="34AC277F" w14:textId="38FDFBD9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850" w:type="dxa"/>
            <w:vAlign w:val="center"/>
          </w:tcPr>
          <w:p w14:paraId="4B73F479" w14:textId="17227747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3A76AEC8" w14:textId="5C2FA010" w:rsidR="00CA584A" w:rsidRPr="009479C8" w:rsidRDefault="009479C8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761C0CEA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D285A2E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5A8555D7" w14:textId="77777777" w:rsidTr="009479C8">
        <w:tc>
          <w:tcPr>
            <w:tcW w:w="455" w:type="dxa"/>
          </w:tcPr>
          <w:p w14:paraId="42A2F9EA" w14:textId="51C704D5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23</w:t>
            </w:r>
          </w:p>
        </w:tc>
        <w:tc>
          <w:tcPr>
            <w:tcW w:w="3260" w:type="dxa"/>
          </w:tcPr>
          <w:p w14:paraId="015A640C" w14:textId="031B3CB1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Ононский округ</w:t>
            </w:r>
          </w:p>
        </w:tc>
        <w:tc>
          <w:tcPr>
            <w:tcW w:w="1418" w:type="dxa"/>
            <w:vAlign w:val="center"/>
          </w:tcPr>
          <w:p w14:paraId="03BCDFE7" w14:textId="452F435D" w:rsidR="00CA584A" w:rsidRPr="009479C8" w:rsidRDefault="006D2245" w:rsidP="00CA584A">
            <w:pPr>
              <w:contextualSpacing/>
              <w:jc w:val="center"/>
              <w:rPr>
                <w:sz w:val="22"/>
                <w:szCs w:val="22"/>
              </w:rPr>
            </w:pPr>
            <w:r w:rsidRPr="009479C8">
              <w:rPr>
                <w:sz w:val="22"/>
                <w:szCs w:val="22"/>
              </w:rPr>
              <w:t>106</w:t>
            </w:r>
          </w:p>
        </w:tc>
        <w:tc>
          <w:tcPr>
            <w:tcW w:w="1701" w:type="dxa"/>
            <w:vAlign w:val="center"/>
          </w:tcPr>
          <w:p w14:paraId="426E81CB" w14:textId="3E15283C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850" w:type="dxa"/>
            <w:vAlign w:val="center"/>
          </w:tcPr>
          <w:p w14:paraId="24760D9B" w14:textId="204691E5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5FF4CA60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D04A143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5AB5FC1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14ED9FF9" w14:textId="77777777" w:rsidTr="009479C8">
        <w:tc>
          <w:tcPr>
            <w:tcW w:w="455" w:type="dxa"/>
          </w:tcPr>
          <w:p w14:paraId="483AF411" w14:textId="7192707F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24</w:t>
            </w:r>
          </w:p>
        </w:tc>
        <w:tc>
          <w:tcPr>
            <w:tcW w:w="3260" w:type="dxa"/>
          </w:tcPr>
          <w:p w14:paraId="18B21DA6" w14:textId="33B1587E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П</w:t>
            </w:r>
            <w:r w:rsidR="006D2245">
              <w:rPr>
                <w:sz w:val="22"/>
                <w:szCs w:val="22"/>
              </w:rPr>
              <w:t>етровск</w:t>
            </w:r>
            <w:r w:rsidRPr="00CA584A">
              <w:rPr>
                <w:sz w:val="22"/>
                <w:szCs w:val="22"/>
              </w:rPr>
              <w:t>-Забайкальский округ</w:t>
            </w:r>
          </w:p>
        </w:tc>
        <w:tc>
          <w:tcPr>
            <w:tcW w:w="1418" w:type="dxa"/>
            <w:vAlign w:val="center"/>
          </w:tcPr>
          <w:p w14:paraId="04282B3F" w14:textId="058E8702" w:rsidR="00CA584A" w:rsidRPr="009479C8" w:rsidRDefault="00C95330" w:rsidP="00CA584A">
            <w:pPr>
              <w:contextualSpacing/>
              <w:jc w:val="center"/>
              <w:rPr>
                <w:sz w:val="22"/>
                <w:szCs w:val="22"/>
              </w:rPr>
            </w:pPr>
            <w:r w:rsidRPr="009479C8">
              <w:rPr>
                <w:sz w:val="22"/>
                <w:szCs w:val="22"/>
              </w:rPr>
              <w:t>400</w:t>
            </w:r>
          </w:p>
        </w:tc>
        <w:tc>
          <w:tcPr>
            <w:tcW w:w="1701" w:type="dxa"/>
            <w:vAlign w:val="center"/>
          </w:tcPr>
          <w:p w14:paraId="3AE0A2CE" w14:textId="7426965A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56D282A4" w14:textId="4E57D362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14:paraId="64EAA431" w14:textId="25EB3B37" w:rsidR="00CA584A" w:rsidRPr="009479C8" w:rsidRDefault="009479C8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18A9EB1B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9AD3596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6DD8457E" w14:textId="77777777" w:rsidTr="009479C8">
        <w:tc>
          <w:tcPr>
            <w:tcW w:w="455" w:type="dxa"/>
          </w:tcPr>
          <w:p w14:paraId="7B1EDD2F" w14:textId="1079C937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25</w:t>
            </w:r>
          </w:p>
        </w:tc>
        <w:tc>
          <w:tcPr>
            <w:tcW w:w="3260" w:type="dxa"/>
          </w:tcPr>
          <w:p w14:paraId="6A184A16" w14:textId="70B37078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Приаргунский округ</w:t>
            </w:r>
          </w:p>
        </w:tc>
        <w:tc>
          <w:tcPr>
            <w:tcW w:w="1418" w:type="dxa"/>
            <w:vAlign w:val="center"/>
          </w:tcPr>
          <w:p w14:paraId="40DF0B21" w14:textId="3D5F5D36" w:rsidR="00CA584A" w:rsidRPr="009479C8" w:rsidRDefault="006D2245" w:rsidP="00CA584A">
            <w:pPr>
              <w:contextualSpacing/>
              <w:jc w:val="center"/>
              <w:rPr>
                <w:sz w:val="22"/>
                <w:szCs w:val="22"/>
              </w:rPr>
            </w:pPr>
            <w:r w:rsidRPr="009479C8">
              <w:rPr>
                <w:sz w:val="22"/>
                <w:szCs w:val="22"/>
              </w:rPr>
              <w:t>225</w:t>
            </w:r>
          </w:p>
        </w:tc>
        <w:tc>
          <w:tcPr>
            <w:tcW w:w="1701" w:type="dxa"/>
            <w:vAlign w:val="center"/>
          </w:tcPr>
          <w:p w14:paraId="62BF274D" w14:textId="62B314F4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5A5393AE" w14:textId="1A554499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53556AD4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0EF02115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D31E2D8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01767BFE" w14:textId="77777777" w:rsidTr="009479C8">
        <w:tc>
          <w:tcPr>
            <w:tcW w:w="455" w:type="dxa"/>
          </w:tcPr>
          <w:p w14:paraId="1CEEE87D" w14:textId="5CBD6119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26</w:t>
            </w:r>
          </w:p>
        </w:tc>
        <w:tc>
          <w:tcPr>
            <w:tcW w:w="3260" w:type="dxa"/>
          </w:tcPr>
          <w:p w14:paraId="1459C4AD" w14:textId="567B1564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 xml:space="preserve">Сретенский </w:t>
            </w:r>
            <w:r w:rsidR="006D2245">
              <w:rPr>
                <w:sz w:val="22"/>
                <w:szCs w:val="22"/>
              </w:rPr>
              <w:t>район</w:t>
            </w:r>
          </w:p>
        </w:tc>
        <w:tc>
          <w:tcPr>
            <w:tcW w:w="1418" w:type="dxa"/>
            <w:vAlign w:val="center"/>
          </w:tcPr>
          <w:p w14:paraId="52DADC57" w14:textId="1BF56F9F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254</w:t>
            </w:r>
          </w:p>
        </w:tc>
        <w:tc>
          <w:tcPr>
            <w:tcW w:w="1701" w:type="dxa"/>
            <w:vAlign w:val="center"/>
          </w:tcPr>
          <w:p w14:paraId="12C1CB59" w14:textId="72897237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2FA2BEEB" w14:textId="54356DEF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14:paraId="11830FF2" w14:textId="2AEA9D4A" w:rsidR="00CA584A" w:rsidRPr="009479C8" w:rsidRDefault="009479C8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6C0770D5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48084E0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797C1555" w14:textId="77777777" w:rsidTr="009479C8">
        <w:tc>
          <w:tcPr>
            <w:tcW w:w="455" w:type="dxa"/>
          </w:tcPr>
          <w:p w14:paraId="397F6111" w14:textId="6962D5E4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27</w:t>
            </w:r>
          </w:p>
        </w:tc>
        <w:tc>
          <w:tcPr>
            <w:tcW w:w="3260" w:type="dxa"/>
          </w:tcPr>
          <w:p w14:paraId="66BB9FF1" w14:textId="06787708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Т</w:t>
            </w:r>
            <w:r w:rsidR="006D2245">
              <w:rPr>
                <w:sz w:val="22"/>
                <w:szCs w:val="22"/>
              </w:rPr>
              <w:t>унгиро</w:t>
            </w:r>
            <w:r w:rsidRPr="00CA584A">
              <w:rPr>
                <w:sz w:val="22"/>
                <w:szCs w:val="22"/>
              </w:rPr>
              <w:t xml:space="preserve">-Олекминский </w:t>
            </w:r>
            <w:r w:rsidR="006D2245">
              <w:rPr>
                <w:sz w:val="22"/>
                <w:szCs w:val="22"/>
              </w:rPr>
              <w:t>округ</w:t>
            </w:r>
          </w:p>
        </w:tc>
        <w:tc>
          <w:tcPr>
            <w:tcW w:w="1418" w:type="dxa"/>
            <w:vAlign w:val="center"/>
          </w:tcPr>
          <w:p w14:paraId="46F3D2E4" w14:textId="5DE3671C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701" w:type="dxa"/>
            <w:vAlign w:val="center"/>
          </w:tcPr>
          <w:p w14:paraId="5C5AFBA3" w14:textId="1DEF96F4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14:paraId="297471DC" w14:textId="20C74730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7340CFFF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87869FE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E86EE98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7089B428" w14:textId="77777777" w:rsidTr="009479C8">
        <w:tc>
          <w:tcPr>
            <w:tcW w:w="455" w:type="dxa"/>
          </w:tcPr>
          <w:p w14:paraId="284B4F19" w14:textId="1C3C02C7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28</w:t>
            </w:r>
          </w:p>
        </w:tc>
        <w:tc>
          <w:tcPr>
            <w:tcW w:w="3260" w:type="dxa"/>
          </w:tcPr>
          <w:p w14:paraId="6C26373D" w14:textId="66B9C643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 xml:space="preserve">Тунгокоченский округ </w:t>
            </w:r>
          </w:p>
        </w:tc>
        <w:tc>
          <w:tcPr>
            <w:tcW w:w="1418" w:type="dxa"/>
            <w:vAlign w:val="center"/>
          </w:tcPr>
          <w:p w14:paraId="1122121A" w14:textId="5860DDEE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1701" w:type="dxa"/>
            <w:vAlign w:val="center"/>
          </w:tcPr>
          <w:p w14:paraId="73805EFC" w14:textId="0B7EC292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14:paraId="1EC8E050" w14:textId="1802BC5B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1B520CCB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5C19646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EAEBCB1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648328CE" w14:textId="77777777" w:rsidTr="009479C8">
        <w:tc>
          <w:tcPr>
            <w:tcW w:w="455" w:type="dxa"/>
          </w:tcPr>
          <w:p w14:paraId="6DD144E9" w14:textId="44A0E44F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29</w:t>
            </w:r>
          </w:p>
        </w:tc>
        <w:tc>
          <w:tcPr>
            <w:tcW w:w="3260" w:type="dxa"/>
          </w:tcPr>
          <w:p w14:paraId="104D8B85" w14:textId="63EA81FD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Улетовский округ</w:t>
            </w:r>
          </w:p>
        </w:tc>
        <w:tc>
          <w:tcPr>
            <w:tcW w:w="1418" w:type="dxa"/>
            <w:vAlign w:val="center"/>
          </w:tcPr>
          <w:p w14:paraId="09EE1DF3" w14:textId="1F3E870D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236</w:t>
            </w:r>
          </w:p>
        </w:tc>
        <w:tc>
          <w:tcPr>
            <w:tcW w:w="1701" w:type="dxa"/>
            <w:vAlign w:val="center"/>
          </w:tcPr>
          <w:p w14:paraId="0003736B" w14:textId="71B397C5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850" w:type="dxa"/>
            <w:vAlign w:val="center"/>
          </w:tcPr>
          <w:p w14:paraId="1F6F8FDD" w14:textId="3C00A036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15EEC969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04B18452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92DFE57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57139938" w14:textId="77777777" w:rsidTr="009479C8">
        <w:tc>
          <w:tcPr>
            <w:tcW w:w="455" w:type="dxa"/>
          </w:tcPr>
          <w:p w14:paraId="16C15D30" w14:textId="64FD0700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30</w:t>
            </w:r>
          </w:p>
        </w:tc>
        <w:tc>
          <w:tcPr>
            <w:tcW w:w="3260" w:type="dxa"/>
          </w:tcPr>
          <w:p w14:paraId="1320BD47" w14:textId="007AA47E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 xml:space="preserve">Хилокский </w:t>
            </w:r>
            <w:r w:rsidR="006D2245">
              <w:rPr>
                <w:sz w:val="22"/>
                <w:szCs w:val="22"/>
              </w:rPr>
              <w:t>округ</w:t>
            </w:r>
          </w:p>
        </w:tc>
        <w:tc>
          <w:tcPr>
            <w:tcW w:w="1418" w:type="dxa"/>
            <w:vAlign w:val="center"/>
          </w:tcPr>
          <w:p w14:paraId="6A0A012A" w14:textId="1A7C185D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358</w:t>
            </w:r>
          </w:p>
        </w:tc>
        <w:tc>
          <w:tcPr>
            <w:tcW w:w="1701" w:type="dxa"/>
            <w:vAlign w:val="center"/>
          </w:tcPr>
          <w:p w14:paraId="31A9AABD" w14:textId="4D6FE78E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850" w:type="dxa"/>
            <w:vAlign w:val="center"/>
          </w:tcPr>
          <w:p w14:paraId="5507E761" w14:textId="7F0F1772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14:paraId="2B446276" w14:textId="05A0DAA1" w:rsidR="00CA584A" w:rsidRPr="009479C8" w:rsidRDefault="009479C8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14:paraId="798203C2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BD720D7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21903D81" w14:textId="77777777" w:rsidTr="009479C8">
        <w:tc>
          <w:tcPr>
            <w:tcW w:w="455" w:type="dxa"/>
          </w:tcPr>
          <w:p w14:paraId="25E9CD44" w14:textId="2AEE863E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31</w:t>
            </w:r>
          </w:p>
        </w:tc>
        <w:tc>
          <w:tcPr>
            <w:tcW w:w="3260" w:type="dxa"/>
          </w:tcPr>
          <w:p w14:paraId="15746DF7" w14:textId="2C9003B4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 xml:space="preserve">Чернышевский </w:t>
            </w:r>
            <w:r w:rsidR="006D2245">
              <w:rPr>
                <w:sz w:val="22"/>
                <w:szCs w:val="22"/>
              </w:rPr>
              <w:t>округ</w:t>
            </w:r>
          </w:p>
        </w:tc>
        <w:tc>
          <w:tcPr>
            <w:tcW w:w="1418" w:type="dxa"/>
            <w:vAlign w:val="center"/>
          </w:tcPr>
          <w:p w14:paraId="2EAB626A" w14:textId="161EEFC1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387</w:t>
            </w:r>
          </w:p>
        </w:tc>
        <w:tc>
          <w:tcPr>
            <w:tcW w:w="1701" w:type="dxa"/>
            <w:vAlign w:val="center"/>
          </w:tcPr>
          <w:p w14:paraId="01EF2AEC" w14:textId="498BB1E2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850" w:type="dxa"/>
            <w:vAlign w:val="center"/>
          </w:tcPr>
          <w:p w14:paraId="4F4E55E8" w14:textId="01037CD5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14:paraId="0B428BA4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2F3BB58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B66CB41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54427F42" w14:textId="77777777" w:rsidTr="009479C8">
        <w:tc>
          <w:tcPr>
            <w:tcW w:w="455" w:type="dxa"/>
          </w:tcPr>
          <w:p w14:paraId="35943CE1" w14:textId="007730B5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32</w:t>
            </w:r>
          </w:p>
        </w:tc>
        <w:tc>
          <w:tcPr>
            <w:tcW w:w="3260" w:type="dxa"/>
          </w:tcPr>
          <w:p w14:paraId="12F0545D" w14:textId="2859B97F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 xml:space="preserve">Читинский </w:t>
            </w:r>
            <w:r w:rsidR="006D2245">
              <w:rPr>
                <w:sz w:val="22"/>
                <w:szCs w:val="22"/>
              </w:rPr>
              <w:t>район</w:t>
            </w:r>
          </w:p>
        </w:tc>
        <w:tc>
          <w:tcPr>
            <w:tcW w:w="1418" w:type="dxa"/>
            <w:vAlign w:val="center"/>
          </w:tcPr>
          <w:p w14:paraId="28E13859" w14:textId="161FFF7E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993</w:t>
            </w:r>
          </w:p>
        </w:tc>
        <w:tc>
          <w:tcPr>
            <w:tcW w:w="1701" w:type="dxa"/>
            <w:vAlign w:val="center"/>
          </w:tcPr>
          <w:p w14:paraId="794C268C" w14:textId="5A693AD1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850" w:type="dxa"/>
            <w:vAlign w:val="center"/>
          </w:tcPr>
          <w:p w14:paraId="796FC623" w14:textId="7E69CAD8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14:paraId="50112187" w14:textId="43778B81" w:rsidR="00CA584A" w:rsidRPr="009479C8" w:rsidRDefault="009479C8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3C4018C7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20350E1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03623B08" w14:textId="77777777" w:rsidTr="009479C8">
        <w:tc>
          <w:tcPr>
            <w:tcW w:w="455" w:type="dxa"/>
          </w:tcPr>
          <w:p w14:paraId="1618F7AD" w14:textId="0D76C506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33</w:t>
            </w:r>
          </w:p>
        </w:tc>
        <w:tc>
          <w:tcPr>
            <w:tcW w:w="3260" w:type="dxa"/>
          </w:tcPr>
          <w:p w14:paraId="56E25328" w14:textId="73D24642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Шелопугинский округ</w:t>
            </w:r>
          </w:p>
        </w:tc>
        <w:tc>
          <w:tcPr>
            <w:tcW w:w="1418" w:type="dxa"/>
            <w:vAlign w:val="center"/>
          </w:tcPr>
          <w:p w14:paraId="439CFEEC" w14:textId="6803BEE8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701" w:type="dxa"/>
            <w:vAlign w:val="center"/>
          </w:tcPr>
          <w:p w14:paraId="21DCB61F" w14:textId="12023DFE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50" w:type="dxa"/>
            <w:vAlign w:val="center"/>
          </w:tcPr>
          <w:p w14:paraId="2B438F51" w14:textId="3B97CF0F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59DDD7E9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EB0FC68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6CFF7CC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33B59DAC" w14:textId="77777777" w:rsidTr="009479C8">
        <w:tc>
          <w:tcPr>
            <w:tcW w:w="455" w:type="dxa"/>
          </w:tcPr>
          <w:p w14:paraId="6A7F674A" w14:textId="32A06822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34</w:t>
            </w:r>
          </w:p>
        </w:tc>
        <w:tc>
          <w:tcPr>
            <w:tcW w:w="3260" w:type="dxa"/>
          </w:tcPr>
          <w:p w14:paraId="34AA635E" w14:textId="42998AE9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Шилкинский</w:t>
            </w:r>
            <w:r w:rsidR="006D2245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8" w:type="dxa"/>
            <w:vAlign w:val="center"/>
          </w:tcPr>
          <w:p w14:paraId="07B2CCB1" w14:textId="5E4A3D11" w:rsidR="00CA584A" w:rsidRPr="009479C8" w:rsidRDefault="006D2245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554</w:t>
            </w:r>
          </w:p>
        </w:tc>
        <w:tc>
          <w:tcPr>
            <w:tcW w:w="1701" w:type="dxa"/>
            <w:vAlign w:val="center"/>
          </w:tcPr>
          <w:p w14:paraId="0B0C82E6" w14:textId="553FFD6F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850" w:type="dxa"/>
            <w:vAlign w:val="center"/>
          </w:tcPr>
          <w:p w14:paraId="7A066F84" w14:textId="49EF3F66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14:paraId="63F12378" w14:textId="06F0158E" w:rsidR="00CA584A" w:rsidRPr="009479C8" w:rsidRDefault="009479C8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14:paraId="34EAB100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A9510E3" w14:textId="77777777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A584A" w:rsidRPr="00EB5398" w14:paraId="21AA96FC" w14:textId="77777777" w:rsidTr="009479C8">
        <w:tc>
          <w:tcPr>
            <w:tcW w:w="455" w:type="dxa"/>
          </w:tcPr>
          <w:p w14:paraId="596E94B8" w14:textId="5CD1D768" w:rsidR="00CA584A" w:rsidRPr="00CA584A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35</w:t>
            </w:r>
          </w:p>
        </w:tc>
        <w:tc>
          <w:tcPr>
            <w:tcW w:w="3260" w:type="dxa"/>
          </w:tcPr>
          <w:p w14:paraId="024C2A65" w14:textId="55B07F1E" w:rsidR="00CA584A" w:rsidRPr="00CA584A" w:rsidRDefault="00CA584A" w:rsidP="00CA584A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A584A">
              <w:rPr>
                <w:sz w:val="22"/>
                <w:szCs w:val="22"/>
              </w:rPr>
              <w:t>ОО краевого и иного подч</w:t>
            </w:r>
            <w:r>
              <w:rPr>
                <w:sz w:val="22"/>
                <w:szCs w:val="22"/>
              </w:rPr>
              <w:t>инения</w:t>
            </w:r>
          </w:p>
        </w:tc>
        <w:tc>
          <w:tcPr>
            <w:tcW w:w="1418" w:type="dxa"/>
            <w:vAlign w:val="center"/>
          </w:tcPr>
          <w:p w14:paraId="3F03061C" w14:textId="50EABD09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414</w:t>
            </w:r>
          </w:p>
        </w:tc>
        <w:tc>
          <w:tcPr>
            <w:tcW w:w="1701" w:type="dxa"/>
            <w:vAlign w:val="center"/>
          </w:tcPr>
          <w:p w14:paraId="26E5ACFE" w14:textId="6D5C3C9F" w:rsidR="00CA584A" w:rsidRPr="009479C8" w:rsidRDefault="000D2397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1</w:t>
            </w:r>
            <w:r w:rsidR="00C95330" w:rsidRPr="009479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vAlign w:val="center"/>
          </w:tcPr>
          <w:p w14:paraId="542A43F2" w14:textId="7A601ACC" w:rsidR="00CA584A" w:rsidRPr="009479C8" w:rsidRDefault="00C95330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14:paraId="747D732D" w14:textId="6DAA69DC" w:rsidR="00CA584A" w:rsidRPr="009479C8" w:rsidRDefault="00CA584A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0BB88481" w14:textId="4C4B6D7E" w:rsidR="00CA584A" w:rsidRPr="009479C8" w:rsidRDefault="009479C8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14:paraId="40C005C8" w14:textId="04B463AD" w:rsidR="00CA584A" w:rsidRPr="009479C8" w:rsidRDefault="009479C8" w:rsidP="00CA584A">
            <w:pPr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9479C8">
              <w:rPr>
                <w:color w:val="000000" w:themeColor="text1"/>
                <w:sz w:val="22"/>
                <w:szCs w:val="22"/>
              </w:rPr>
              <w:t>9</w:t>
            </w:r>
          </w:p>
        </w:tc>
      </w:tr>
    </w:tbl>
    <w:p w14:paraId="6399E132" w14:textId="77777777" w:rsidR="003E57C1" w:rsidRDefault="003E57C1" w:rsidP="00EB5398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216124AA" w14:textId="77777777" w:rsidR="003E57C1" w:rsidRPr="00693DDD" w:rsidRDefault="003E57C1" w:rsidP="00EB5398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693DDD">
        <w:rPr>
          <w:sz w:val="28"/>
          <w:szCs w:val="28"/>
        </w:rPr>
        <w:t>Для работы в ППЭ привлекались следующие категории работников:</w:t>
      </w:r>
    </w:p>
    <w:tbl>
      <w:tblPr>
        <w:tblW w:w="20912" w:type="dxa"/>
        <w:tblLook w:val="04A0" w:firstRow="1" w:lastRow="0" w:firstColumn="1" w:lastColumn="0" w:noHBand="0" w:noVBand="1"/>
      </w:tblPr>
      <w:tblGrid>
        <w:gridCol w:w="10456"/>
        <w:gridCol w:w="10456"/>
      </w:tblGrid>
      <w:tr w:rsidR="00FF082A" w:rsidRPr="00693DDD" w14:paraId="6FCB3ACE" w14:textId="2B9F9F54" w:rsidTr="00FF082A">
        <w:tc>
          <w:tcPr>
            <w:tcW w:w="10456" w:type="dxa"/>
          </w:tcPr>
          <w:p w14:paraId="26C85E02" w14:textId="734F1E07" w:rsidR="00FF082A" w:rsidRPr="00DE64DA" w:rsidRDefault="00FF082A" w:rsidP="00EB5398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64DA">
              <w:rPr>
                <w:rFonts w:ascii="Times New Roman" w:hAnsi="Times New Roman"/>
                <w:sz w:val="28"/>
                <w:szCs w:val="28"/>
              </w:rPr>
              <w:t>19</w:t>
            </w:r>
            <w:r w:rsidR="00203947">
              <w:rPr>
                <w:rFonts w:ascii="Times New Roman" w:hAnsi="Times New Roman"/>
                <w:sz w:val="28"/>
                <w:szCs w:val="28"/>
              </w:rPr>
              <w:t>1</w:t>
            </w:r>
            <w:r w:rsidRPr="00DE64DA">
              <w:rPr>
                <w:rFonts w:ascii="Times New Roman" w:hAnsi="Times New Roman"/>
                <w:sz w:val="28"/>
                <w:szCs w:val="28"/>
              </w:rPr>
              <w:t xml:space="preserve"> руководител</w:t>
            </w:r>
            <w:r w:rsidR="00203947">
              <w:rPr>
                <w:rFonts w:ascii="Times New Roman" w:hAnsi="Times New Roman"/>
                <w:sz w:val="28"/>
                <w:szCs w:val="28"/>
              </w:rPr>
              <w:t>ь</w:t>
            </w:r>
            <w:r w:rsidRPr="00DE64DA">
              <w:rPr>
                <w:rFonts w:ascii="Times New Roman" w:hAnsi="Times New Roman"/>
                <w:sz w:val="28"/>
                <w:szCs w:val="28"/>
              </w:rPr>
              <w:t xml:space="preserve"> ППЭ;</w:t>
            </w:r>
          </w:p>
        </w:tc>
        <w:tc>
          <w:tcPr>
            <w:tcW w:w="10456" w:type="dxa"/>
          </w:tcPr>
          <w:p w14:paraId="25B031B5" w14:textId="6ECE2C60" w:rsidR="00FF082A" w:rsidRPr="00DE64DA" w:rsidRDefault="00FF082A" w:rsidP="00EB5398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Орядка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F082A" w:rsidRPr="00693DDD" w14:paraId="11F9AFB6" w14:textId="736FBE93" w:rsidTr="00FF082A">
        <w:tc>
          <w:tcPr>
            <w:tcW w:w="10456" w:type="dxa"/>
          </w:tcPr>
          <w:p w14:paraId="629BE6FF" w14:textId="63C2787C" w:rsidR="00FF082A" w:rsidRPr="00DE64DA" w:rsidRDefault="00203947" w:rsidP="00EB539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134"/>
                <w:tab w:val="left" w:pos="15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3895</w:t>
            </w:r>
            <w:r w:rsidR="00FF082A" w:rsidRPr="00DE64DA">
              <w:rPr>
                <w:rFonts w:ascii="Times New Roman" w:hAnsi="Times New Roman"/>
                <w:sz w:val="28"/>
                <w:szCs w:val="28"/>
              </w:rPr>
              <w:t xml:space="preserve"> организатор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="00FF082A" w:rsidRPr="00DE64DA">
              <w:rPr>
                <w:rFonts w:ascii="Times New Roman" w:hAnsi="Times New Roman"/>
                <w:sz w:val="28"/>
                <w:szCs w:val="28"/>
              </w:rPr>
              <w:t xml:space="preserve"> в аудитори</w:t>
            </w:r>
            <w:r>
              <w:rPr>
                <w:rFonts w:ascii="Times New Roman" w:hAnsi="Times New Roman"/>
                <w:sz w:val="28"/>
                <w:szCs w:val="28"/>
              </w:rPr>
              <w:t>ях и вне аудиторий</w:t>
            </w:r>
            <w:r w:rsidR="00FF082A" w:rsidRPr="00DE64DA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0456" w:type="dxa"/>
          </w:tcPr>
          <w:p w14:paraId="20EEF4BB" w14:textId="77777777" w:rsidR="00FF082A" w:rsidRPr="00DE64DA" w:rsidRDefault="00FF082A" w:rsidP="00EB539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134"/>
                <w:tab w:val="left" w:pos="15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82A" w:rsidRPr="00693DDD" w14:paraId="2CA34552" w14:textId="5F88FE33" w:rsidTr="00FF082A">
        <w:tc>
          <w:tcPr>
            <w:tcW w:w="10456" w:type="dxa"/>
          </w:tcPr>
          <w:p w14:paraId="00FAB2A0" w14:textId="1742E85D" w:rsidR="00FF082A" w:rsidRPr="00DE64DA" w:rsidRDefault="00FF082A" w:rsidP="00EB539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13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64DA">
              <w:rPr>
                <w:rFonts w:ascii="Times New Roman" w:hAnsi="Times New Roman"/>
                <w:sz w:val="28"/>
                <w:szCs w:val="28"/>
              </w:rPr>
              <w:t>2</w:t>
            </w:r>
            <w:r w:rsidR="00613A47">
              <w:rPr>
                <w:rFonts w:ascii="Times New Roman" w:hAnsi="Times New Roman"/>
                <w:sz w:val="28"/>
                <w:szCs w:val="28"/>
              </w:rPr>
              <w:t>72</w:t>
            </w:r>
            <w:r w:rsidRPr="00DE64DA">
              <w:rPr>
                <w:rFonts w:ascii="Times New Roman" w:hAnsi="Times New Roman"/>
                <w:sz w:val="28"/>
                <w:szCs w:val="28"/>
              </w:rPr>
              <w:t xml:space="preserve"> технических специалист</w:t>
            </w:r>
            <w:r w:rsidR="00613A47">
              <w:rPr>
                <w:rFonts w:ascii="Times New Roman" w:hAnsi="Times New Roman"/>
                <w:sz w:val="28"/>
                <w:szCs w:val="28"/>
              </w:rPr>
              <w:t>а</w:t>
            </w:r>
            <w:r w:rsidRPr="00DE64DA">
              <w:rPr>
                <w:rFonts w:ascii="Times New Roman" w:hAnsi="Times New Roman"/>
                <w:sz w:val="28"/>
                <w:szCs w:val="28"/>
              </w:rPr>
              <w:t xml:space="preserve"> ППЭ;</w:t>
            </w:r>
          </w:p>
        </w:tc>
        <w:tc>
          <w:tcPr>
            <w:tcW w:w="10456" w:type="dxa"/>
          </w:tcPr>
          <w:p w14:paraId="258CC8F0" w14:textId="77777777" w:rsidR="00FF082A" w:rsidRPr="00DE64DA" w:rsidRDefault="00FF082A" w:rsidP="00EB539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13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82A" w:rsidRPr="00693DDD" w14:paraId="3C8A24F8" w14:textId="250573EF" w:rsidTr="00FF082A">
        <w:tc>
          <w:tcPr>
            <w:tcW w:w="10456" w:type="dxa"/>
          </w:tcPr>
          <w:p w14:paraId="0EA7202D" w14:textId="4BE69787" w:rsidR="00FF082A" w:rsidRPr="00DE64DA" w:rsidRDefault="00FF082A" w:rsidP="00FF082A">
            <w:pPr>
              <w:pStyle w:val="a4"/>
              <w:numPr>
                <w:ilvl w:val="0"/>
                <w:numId w:val="3"/>
              </w:numPr>
              <w:tabs>
                <w:tab w:val="left" w:pos="360"/>
                <w:tab w:val="left" w:pos="426"/>
                <w:tab w:val="left" w:pos="746"/>
              </w:tabs>
              <w:spacing w:after="0" w:line="240" w:lineRule="auto"/>
              <w:ind w:left="-105" w:firstLine="46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13A47">
              <w:rPr>
                <w:rFonts w:ascii="Times New Roman" w:hAnsi="Times New Roman"/>
                <w:sz w:val="28"/>
                <w:szCs w:val="28"/>
              </w:rPr>
              <w:t>35</w:t>
            </w:r>
            <w:r w:rsidRPr="00DE64DA">
              <w:rPr>
                <w:rFonts w:ascii="Times New Roman" w:hAnsi="Times New Roman"/>
                <w:sz w:val="28"/>
                <w:szCs w:val="28"/>
              </w:rPr>
              <w:t xml:space="preserve"> специалистов по проведению инструктажа и обеспечению лабораторных   работ по физике;</w:t>
            </w:r>
          </w:p>
        </w:tc>
        <w:tc>
          <w:tcPr>
            <w:tcW w:w="10456" w:type="dxa"/>
          </w:tcPr>
          <w:p w14:paraId="5D3D5C02" w14:textId="77777777" w:rsidR="00FF082A" w:rsidRDefault="00FF082A" w:rsidP="00CE13A1">
            <w:pPr>
              <w:pStyle w:val="a4"/>
              <w:numPr>
                <w:ilvl w:val="0"/>
                <w:numId w:val="3"/>
              </w:num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82A" w:rsidRPr="00693DDD" w14:paraId="48190192" w14:textId="15FF9DCF" w:rsidTr="00FF082A">
        <w:tc>
          <w:tcPr>
            <w:tcW w:w="10456" w:type="dxa"/>
          </w:tcPr>
          <w:p w14:paraId="6A67D027" w14:textId="21EB4A96" w:rsidR="00FF082A" w:rsidRDefault="00FF082A" w:rsidP="00FF082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-105" w:firstLine="46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13A47">
              <w:rPr>
                <w:rFonts w:ascii="Times New Roman" w:hAnsi="Times New Roman"/>
                <w:sz w:val="28"/>
                <w:szCs w:val="28"/>
              </w:rPr>
              <w:t>30</w:t>
            </w:r>
            <w:r w:rsidRPr="00DE64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13A1">
              <w:rPr>
                <w:rFonts w:ascii="Times New Roman" w:hAnsi="Times New Roman"/>
                <w:sz w:val="28"/>
                <w:szCs w:val="28"/>
              </w:rPr>
              <w:t>специалист</w:t>
            </w:r>
            <w:r w:rsidR="00613A47">
              <w:rPr>
                <w:rFonts w:ascii="Times New Roman" w:hAnsi="Times New Roman"/>
                <w:sz w:val="28"/>
                <w:szCs w:val="28"/>
              </w:rPr>
              <w:t>ов</w:t>
            </w:r>
            <w:r w:rsidRPr="00CE13A1">
              <w:rPr>
                <w:rFonts w:ascii="Times New Roman" w:hAnsi="Times New Roman"/>
                <w:sz w:val="28"/>
                <w:szCs w:val="28"/>
              </w:rPr>
              <w:t xml:space="preserve"> по проведению инструктажа и обеспечению лабораторных   работ</w:t>
            </w:r>
            <w:r w:rsidRPr="00DE64DA">
              <w:rPr>
                <w:rFonts w:ascii="Times New Roman" w:hAnsi="Times New Roman"/>
                <w:sz w:val="28"/>
                <w:szCs w:val="28"/>
              </w:rPr>
              <w:t xml:space="preserve"> по химии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5561C51" w14:textId="3D3162D6" w:rsidR="00FF082A" w:rsidRDefault="00FF082A" w:rsidP="00FF082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-105" w:firstLine="46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ассистентов для оказания необходимой технической помощи участникам ГИА с ОВЗ;</w:t>
            </w:r>
          </w:p>
          <w:p w14:paraId="1AB90C49" w14:textId="162EA07E" w:rsidR="00FF082A" w:rsidRPr="00DE64DA" w:rsidRDefault="00FF082A" w:rsidP="00FF082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-105" w:firstLine="8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каждом ППЭ в день проведения экзаменов находились медицинские работники</w:t>
            </w:r>
            <w:r w:rsidR="00784BBB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сотрудники, осуществляющие охрану правопорядка</w:t>
            </w:r>
            <w:r w:rsidR="00784BBB">
              <w:rPr>
                <w:rFonts w:ascii="Times New Roman" w:hAnsi="Times New Roman"/>
                <w:sz w:val="28"/>
                <w:szCs w:val="28"/>
              </w:rPr>
              <w:t>, руководитель организации, на базе которой организован ППЭ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 </w:t>
            </w:r>
          </w:p>
        </w:tc>
        <w:tc>
          <w:tcPr>
            <w:tcW w:w="10456" w:type="dxa"/>
          </w:tcPr>
          <w:p w14:paraId="0A55C2F4" w14:textId="77777777" w:rsidR="00FF082A" w:rsidRDefault="00FF082A" w:rsidP="00CE13A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25E0899" w14:textId="05C22209" w:rsidR="003E57C1" w:rsidRDefault="003E57C1" w:rsidP="00EB5398">
      <w:pPr>
        <w:ind w:firstLine="708"/>
        <w:jc w:val="both"/>
        <w:rPr>
          <w:sz w:val="28"/>
          <w:szCs w:val="28"/>
        </w:rPr>
      </w:pPr>
      <w:r w:rsidRPr="000E43F0">
        <w:rPr>
          <w:sz w:val="28"/>
          <w:szCs w:val="28"/>
        </w:rPr>
        <w:t xml:space="preserve">Подготовка работников ППЭ осуществлялась на уровне МОУО на основе федеральных и региональных нормативно-правовых и инструктивно-методических документов, а также в дистанционном формате на базе ГУ </w:t>
      </w:r>
      <w:r w:rsidR="00EB5398">
        <w:rPr>
          <w:sz w:val="28"/>
          <w:szCs w:val="28"/>
        </w:rPr>
        <w:t>«</w:t>
      </w:r>
      <w:r w:rsidR="00613A47">
        <w:rPr>
          <w:sz w:val="28"/>
          <w:szCs w:val="28"/>
        </w:rPr>
        <w:t>Региональный центр обработки информации и цифровой трансформации</w:t>
      </w:r>
      <w:r w:rsidRPr="000E43F0">
        <w:rPr>
          <w:sz w:val="28"/>
          <w:szCs w:val="28"/>
        </w:rPr>
        <w:t xml:space="preserve"> Забайкальского края</w:t>
      </w:r>
      <w:r w:rsidR="00EB5398">
        <w:rPr>
          <w:sz w:val="28"/>
          <w:szCs w:val="28"/>
        </w:rPr>
        <w:t>»</w:t>
      </w:r>
      <w:r w:rsidRPr="000E43F0">
        <w:rPr>
          <w:sz w:val="28"/>
          <w:szCs w:val="28"/>
        </w:rPr>
        <w:t>.</w:t>
      </w:r>
    </w:p>
    <w:p w14:paraId="30710C5E" w14:textId="756CDC59" w:rsidR="00CB6D76" w:rsidRDefault="003E57C1" w:rsidP="00EB5398">
      <w:pPr>
        <w:ind w:firstLine="708"/>
        <w:jc w:val="both"/>
        <w:rPr>
          <w:sz w:val="28"/>
          <w:szCs w:val="28"/>
        </w:rPr>
      </w:pPr>
      <w:r w:rsidRPr="000E43F0">
        <w:rPr>
          <w:sz w:val="28"/>
          <w:szCs w:val="28"/>
        </w:rPr>
        <w:t xml:space="preserve">  </w:t>
      </w:r>
      <w:r w:rsidR="00A85EDC">
        <w:rPr>
          <w:sz w:val="28"/>
          <w:szCs w:val="28"/>
        </w:rPr>
        <w:t xml:space="preserve">В </w:t>
      </w:r>
      <w:r w:rsidRPr="000E43F0">
        <w:rPr>
          <w:sz w:val="28"/>
          <w:szCs w:val="28"/>
        </w:rPr>
        <w:t xml:space="preserve">рамках подготовки к проведению </w:t>
      </w:r>
      <w:r>
        <w:rPr>
          <w:sz w:val="28"/>
          <w:szCs w:val="28"/>
        </w:rPr>
        <w:t xml:space="preserve">основного периода ГИА-9 </w:t>
      </w:r>
      <w:r w:rsidR="000F1F10" w:rsidRPr="000F1F10">
        <w:rPr>
          <w:sz w:val="28"/>
          <w:szCs w:val="28"/>
        </w:rPr>
        <w:t>был</w:t>
      </w:r>
      <w:r w:rsidR="000F1F10">
        <w:rPr>
          <w:sz w:val="28"/>
          <w:szCs w:val="28"/>
        </w:rPr>
        <w:t>и</w:t>
      </w:r>
      <w:r w:rsidR="000F1F10" w:rsidRPr="000F1F10">
        <w:rPr>
          <w:sz w:val="28"/>
          <w:szCs w:val="28"/>
        </w:rPr>
        <w:t xml:space="preserve"> организован</w:t>
      </w:r>
      <w:r w:rsidR="000F1F10">
        <w:rPr>
          <w:sz w:val="28"/>
          <w:szCs w:val="28"/>
        </w:rPr>
        <w:t>ы</w:t>
      </w:r>
      <w:r w:rsidR="000F1F10" w:rsidRPr="000F1F10">
        <w:rPr>
          <w:sz w:val="28"/>
          <w:szCs w:val="28"/>
        </w:rPr>
        <w:t xml:space="preserve"> </w:t>
      </w:r>
      <w:r w:rsidR="00CB6D76">
        <w:rPr>
          <w:sz w:val="28"/>
          <w:szCs w:val="28"/>
        </w:rPr>
        <w:t xml:space="preserve">региональные </w:t>
      </w:r>
      <w:r w:rsidR="000F1F10" w:rsidRPr="000F1F10">
        <w:rPr>
          <w:sz w:val="28"/>
          <w:szCs w:val="28"/>
        </w:rPr>
        <w:t>тренировочны</w:t>
      </w:r>
      <w:r w:rsidR="000F1F10">
        <w:rPr>
          <w:sz w:val="28"/>
          <w:szCs w:val="28"/>
        </w:rPr>
        <w:t>е</w:t>
      </w:r>
      <w:r w:rsidR="000F1F10" w:rsidRPr="000F1F10">
        <w:rPr>
          <w:sz w:val="28"/>
          <w:szCs w:val="28"/>
        </w:rPr>
        <w:t xml:space="preserve"> </w:t>
      </w:r>
      <w:r w:rsidR="00CB6D76">
        <w:rPr>
          <w:sz w:val="28"/>
          <w:szCs w:val="28"/>
        </w:rPr>
        <w:t>мероприятия:</w:t>
      </w:r>
      <w:r w:rsidR="000C66F3">
        <w:rPr>
          <w:sz w:val="28"/>
          <w:szCs w:val="28"/>
        </w:rPr>
        <w:t xml:space="preserve"> </w:t>
      </w:r>
    </w:p>
    <w:p w14:paraId="6C7C7ECA" w14:textId="1FA1CAE4" w:rsidR="003E57C1" w:rsidRDefault="00CB6D76" w:rsidP="00EB53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C66F3">
        <w:rPr>
          <w:sz w:val="28"/>
          <w:szCs w:val="28"/>
        </w:rPr>
        <w:t>по технологии 1.0 (печать экзаменационных материалов в РЦОИ, сканирование экзаменационных работ в штабе ППЭ)</w:t>
      </w:r>
      <w:r w:rsidR="000F1F10">
        <w:rPr>
          <w:sz w:val="28"/>
          <w:szCs w:val="28"/>
        </w:rPr>
        <w:t>:</w:t>
      </w:r>
      <w:r w:rsidR="000F1F10" w:rsidRPr="000F1F10">
        <w:rPr>
          <w:sz w:val="28"/>
          <w:szCs w:val="28"/>
        </w:rPr>
        <w:t xml:space="preserve"> </w:t>
      </w:r>
      <w:r w:rsidR="00613A47">
        <w:rPr>
          <w:sz w:val="28"/>
          <w:szCs w:val="28"/>
        </w:rPr>
        <w:t>17 марта</w:t>
      </w:r>
      <w:r>
        <w:rPr>
          <w:sz w:val="28"/>
          <w:szCs w:val="28"/>
        </w:rPr>
        <w:t xml:space="preserve"> </w:t>
      </w:r>
      <w:r w:rsidR="000F1F10">
        <w:rPr>
          <w:sz w:val="28"/>
          <w:szCs w:val="28"/>
        </w:rPr>
        <w:t xml:space="preserve">– </w:t>
      </w:r>
      <w:r w:rsidR="00EB5398">
        <w:rPr>
          <w:sz w:val="28"/>
          <w:szCs w:val="28"/>
        </w:rPr>
        <w:t>по</w:t>
      </w:r>
      <w:r w:rsidR="000F1F10">
        <w:rPr>
          <w:sz w:val="28"/>
          <w:szCs w:val="28"/>
        </w:rPr>
        <w:t xml:space="preserve"> </w:t>
      </w:r>
      <w:r w:rsidR="00CA2910">
        <w:rPr>
          <w:sz w:val="28"/>
          <w:szCs w:val="28"/>
        </w:rPr>
        <w:t>русскому языку</w:t>
      </w:r>
      <w:r w:rsidR="00613A47">
        <w:rPr>
          <w:sz w:val="28"/>
          <w:szCs w:val="28"/>
        </w:rPr>
        <w:t>, 7 апреля – по английскому языку</w:t>
      </w:r>
      <w:r w:rsidR="000F1F10">
        <w:rPr>
          <w:sz w:val="28"/>
          <w:szCs w:val="28"/>
        </w:rPr>
        <w:t>.</w:t>
      </w:r>
      <w:r w:rsidR="00613A47">
        <w:rPr>
          <w:sz w:val="28"/>
          <w:szCs w:val="28"/>
        </w:rPr>
        <w:t xml:space="preserve"> </w:t>
      </w:r>
      <w:r w:rsidR="000F1F10">
        <w:rPr>
          <w:sz w:val="28"/>
          <w:szCs w:val="28"/>
        </w:rPr>
        <w:t xml:space="preserve">Тренировочные экзамены прошли </w:t>
      </w:r>
      <w:r w:rsidRPr="00CB6D76">
        <w:rPr>
          <w:sz w:val="28"/>
          <w:szCs w:val="28"/>
        </w:rPr>
        <w:t xml:space="preserve">с участием всех девятиклассников </w:t>
      </w:r>
      <w:r w:rsidR="000F1F10">
        <w:rPr>
          <w:sz w:val="28"/>
          <w:szCs w:val="28"/>
        </w:rPr>
        <w:t xml:space="preserve">во всех ППЭ </w:t>
      </w:r>
      <w:r w:rsidR="003E57C1" w:rsidRPr="000E43F0">
        <w:rPr>
          <w:sz w:val="28"/>
          <w:szCs w:val="28"/>
        </w:rPr>
        <w:t>в формате, максимально приближенн</w:t>
      </w:r>
      <w:r w:rsidR="00EB5398">
        <w:rPr>
          <w:sz w:val="28"/>
          <w:szCs w:val="28"/>
        </w:rPr>
        <w:t xml:space="preserve">ом </w:t>
      </w:r>
      <w:r w:rsidR="003E57C1" w:rsidRPr="000E43F0">
        <w:rPr>
          <w:sz w:val="28"/>
          <w:szCs w:val="28"/>
        </w:rPr>
        <w:t>к процедуре проведения штатн</w:t>
      </w:r>
      <w:r w:rsidR="00CA2910">
        <w:rPr>
          <w:sz w:val="28"/>
          <w:szCs w:val="28"/>
        </w:rPr>
        <w:t>ого</w:t>
      </w:r>
      <w:r w:rsidR="003E57C1" w:rsidRPr="000E43F0">
        <w:rPr>
          <w:sz w:val="28"/>
          <w:szCs w:val="28"/>
        </w:rPr>
        <w:t xml:space="preserve"> экзамен</w:t>
      </w:r>
      <w:r w:rsidR="00CA2910">
        <w:rPr>
          <w:sz w:val="28"/>
          <w:szCs w:val="28"/>
        </w:rPr>
        <w:t>а</w:t>
      </w:r>
      <w:r w:rsidR="00EB5398">
        <w:rPr>
          <w:sz w:val="28"/>
          <w:szCs w:val="28"/>
        </w:rPr>
        <w:t xml:space="preserve"> с</w:t>
      </w:r>
      <w:r w:rsidR="003E57C1" w:rsidRPr="000E43F0">
        <w:rPr>
          <w:sz w:val="28"/>
          <w:szCs w:val="28"/>
        </w:rPr>
        <w:t xml:space="preserve"> целью </w:t>
      </w:r>
      <w:r w:rsidR="000F1F10">
        <w:rPr>
          <w:sz w:val="28"/>
          <w:szCs w:val="28"/>
        </w:rPr>
        <w:t>о</w:t>
      </w:r>
      <w:r w:rsidR="000F1F10" w:rsidRPr="000F1F10">
        <w:rPr>
          <w:sz w:val="28"/>
          <w:szCs w:val="28"/>
        </w:rPr>
        <w:t>знакомлени</w:t>
      </w:r>
      <w:r w:rsidR="000F1F10">
        <w:rPr>
          <w:sz w:val="28"/>
          <w:szCs w:val="28"/>
        </w:rPr>
        <w:t>я</w:t>
      </w:r>
      <w:r w:rsidR="000F1F10" w:rsidRPr="000F1F10">
        <w:rPr>
          <w:sz w:val="28"/>
          <w:szCs w:val="28"/>
        </w:rPr>
        <w:t xml:space="preserve"> обучающихся 9 классов с процедурой проведения экзамена</w:t>
      </w:r>
      <w:r w:rsidR="000F1F10">
        <w:rPr>
          <w:sz w:val="28"/>
          <w:szCs w:val="28"/>
        </w:rPr>
        <w:t>, а также</w:t>
      </w:r>
      <w:r w:rsidR="000F1F10" w:rsidRPr="000F1F10">
        <w:rPr>
          <w:sz w:val="28"/>
          <w:szCs w:val="28"/>
        </w:rPr>
        <w:t xml:space="preserve"> </w:t>
      </w:r>
      <w:r w:rsidR="003E57C1" w:rsidRPr="000E43F0">
        <w:rPr>
          <w:sz w:val="28"/>
          <w:szCs w:val="28"/>
        </w:rPr>
        <w:t>подготовки кадров</w:t>
      </w:r>
      <w:r w:rsidR="003E57C1">
        <w:rPr>
          <w:sz w:val="28"/>
          <w:szCs w:val="28"/>
        </w:rPr>
        <w:t xml:space="preserve">, </w:t>
      </w:r>
      <w:r w:rsidR="003E57C1" w:rsidRPr="000E43F0">
        <w:rPr>
          <w:sz w:val="28"/>
          <w:szCs w:val="28"/>
        </w:rPr>
        <w:t xml:space="preserve">проверки соблюдения технических требований </w:t>
      </w:r>
      <w:r w:rsidR="000F1F10">
        <w:rPr>
          <w:sz w:val="28"/>
          <w:szCs w:val="28"/>
        </w:rPr>
        <w:t>в ППЭ</w:t>
      </w:r>
      <w:r>
        <w:rPr>
          <w:sz w:val="28"/>
          <w:szCs w:val="28"/>
        </w:rPr>
        <w:t>;</w:t>
      </w:r>
    </w:p>
    <w:p w14:paraId="4911795F" w14:textId="4254BCC9" w:rsidR="00CB6D76" w:rsidRDefault="00CB6D76" w:rsidP="00EB53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технологии 2.х </w:t>
      </w:r>
      <w:r w:rsidRPr="00CB6D76">
        <w:rPr>
          <w:sz w:val="28"/>
          <w:szCs w:val="28"/>
        </w:rPr>
        <w:t xml:space="preserve">(печать экзаменационных материалов </w:t>
      </w:r>
      <w:r>
        <w:rPr>
          <w:sz w:val="28"/>
          <w:szCs w:val="28"/>
        </w:rPr>
        <w:t>и</w:t>
      </w:r>
      <w:r w:rsidRPr="00CB6D76">
        <w:rPr>
          <w:sz w:val="28"/>
          <w:szCs w:val="28"/>
        </w:rPr>
        <w:t xml:space="preserve"> сканирование экзаменационных работ в штабе ППЭ):</w:t>
      </w:r>
      <w:r>
        <w:rPr>
          <w:sz w:val="28"/>
          <w:szCs w:val="28"/>
        </w:rPr>
        <w:t xml:space="preserve"> 21 марта – по математике, 23 апреля – по </w:t>
      </w:r>
      <w:r>
        <w:rPr>
          <w:sz w:val="28"/>
          <w:szCs w:val="28"/>
        </w:rPr>
        <w:lastRenderedPageBreak/>
        <w:t xml:space="preserve">географии. </w:t>
      </w:r>
      <w:r w:rsidR="00F36BA2">
        <w:rPr>
          <w:sz w:val="28"/>
          <w:szCs w:val="28"/>
        </w:rPr>
        <w:t>Т</w:t>
      </w:r>
      <w:r>
        <w:rPr>
          <w:sz w:val="28"/>
          <w:szCs w:val="28"/>
        </w:rPr>
        <w:t>ренировочны</w:t>
      </w:r>
      <w:r w:rsidR="00F36BA2">
        <w:rPr>
          <w:sz w:val="28"/>
          <w:szCs w:val="28"/>
        </w:rPr>
        <w:t>е</w:t>
      </w:r>
      <w:r>
        <w:rPr>
          <w:sz w:val="28"/>
          <w:szCs w:val="28"/>
        </w:rPr>
        <w:t xml:space="preserve"> мероприятия </w:t>
      </w:r>
      <w:r w:rsidR="00F36BA2">
        <w:rPr>
          <w:sz w:val="28"/>
          <w:szCs w:val="28"/>
        </w:rPr>
        <w:t xml:space="preserve">проводились с целью подготовки кадров к проведению экзаменов с использованием </w:t>
      </w:r>
      <w:r w:rsidR="00F36BA2" w:rsidRPr="00F36BA2">
        <w:rPr>
          <w:sz w:val="28"/>
          <w:szCs w:val="28"/>
        </w:rPr>
        <w:t>данной технологии</w:t>
      </w:r>
      <w:r w:rsidR="00F36BA2">
        <w:rPr>
          <w:sz w:val="28"/>
          <w:szCs w:val="28"/>
        </w:rPr>
        <w:t xml:space="preserve">, полный переход на которую планируется в ближайшие годы. </w:t>
      </w:r>
      <w:r w:rsidR="00F36BA2" w:rsidRPr="00F36BA2">
        <w:rPr>
          <w:sz w:val="28"/>
          <w:szCs w:val="28"/>
        </w:rPr>
        <w:t xml:space="preserve"> </w:t>
      </w:r>
      <w:r w:rsidR="00F36BA2">
        <w:rPr>
          <w:sz w:val="28"/>
          <w:szCs w:val="28"/>
        </w:rPr>
        <w:t xml:space="preserve">В тренировках </w:t>
      </w:r>
      <w:r>
        <w:rPr>
          <w:sz w:val="28"/>
          <w:szCs w:val="28"/>
        </w:rPr>
        <w:t>участвовали 20 ППЭ и</w:t>
      </w:r>
      <w:r w:rsidR="00F36BA2">
        <w:rPr>
          <w:sz w:val="28"/>
          <w:szCs w:val="28"/>
        </w:rPr>
        <w:t>з</w:t>
      </w:r>
      <w:r>
        <w:rPr>
          <w:sz w:val="28"/>
          <w:szCs w:val="28"/>
        </w:rPr>
        <w:t xml:space="preserve"> 14 муниципальных</w:t>
      </w:r>
      <w:r w:rsidR="00F36BA2">
        <w:rPr>
          <w:sz w:val="28"/>
          <w:szCs w:val="28"/>
        </w:rPr>
        <w:t xml:space="preserve"> образований.</w:t>
      </w:r>
      <w:r>
        <w:rPr>
          <w:sz w:val="28"/>
          <w:szCs w:val="28"/>
        </w:rPr>
        <w:t xml:space="preserve"> </w:t>
      </w:r>
    </w:p>
    <w:p w14:paraId="47DB3D84" w14:textId="77777777" w:rsidR="00B05015" w:rsidRPr="00825AC1" w:rsidRDefault="00B05015" w:rsidP="00EB5398">
      <w:pPr>
        <w:ind w:firstLine="708"/>
        <w:jc w:val="both"/>
        <w:rPr>
          <w:sz w:val="28"/>
          <w:szCs w:val="28"/>
        </w:rPr>
      </w:pPr>
    </w:p>
    <w:p w14:paraId="7F1907D6" w14:textId="32C2F6C2" w:rsidR="00EB5398" w:rsidRDefault="003E57C1" w:rsidP="00EB53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</w:t>
      </w:r>
      <w:r w:rsidR="00EB5398">
        <w:rPr>
          <w:sz w:val="28"/>
          <w:szCs w:val="28"/>
        </w:rPr>
        <w:t>я</w:t>
      </w:r>
      <w:r>
        <w:rPr>
          <w:sz w:val="28"/>
          <w:szCs w:val="28"/>
        </w:rPr>
        <w:t xml:space="preserve"> ГИА-9 осуществлялся контроль соблюдения </w:t>
      </w:r>
      <w:r w:rsidR="00EB5398">
        <w:rPr>
          <w:sz w:val="28"/>
          <w:szCs w:val="28"/>
        </w:rPr>
        <w:t>П</w:t>
      </w:r>
      <w:r>
        <w:rPr>
          <w:sz w:val="28"/>
          <w:szCs w:val="28"/>
        </w:rPr>
        <w:t xml:space="preserve">орядка через привлечение независимых общественных наблюдателей, организацию видеонаблюдения, работу членов ГЭК. </w:t>
      </w:r>
    </w:p>
    <w:p w14:paraId="10E5D7C6" w14:textId="51614D82" w:rsidR="00EB5398" w:rsidRDefault="00C43246" w:rsidP="00C43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EB5398" w:rsidRPr="00D442D3">
        <w:rPr>
          <w:sz w:val="28"/>
          <w:szCs w:val="28"/>
        </w:rPr>
        <w:t>онтрол</w:t>
      </w:r>
      <w:r>
        <w:rPr>
          <w:sz w:val="28"/>
          <w:szCs w:val="28"/>
        </w:rPr>
        <w:t>ь</w:t>
      </w:r>
      <w:r w:rsidR="00EB5398" w:rsidRPr="00D442D3">
        <w:rPr>
          <w:sz w:val="28"/>
          <w:szCs w:val="28"/>
        </w:rPr>
        <w:t xml:space="preserve"> соблюдения </w:t>
      </w:r>
      <w:r>
        <w:rPr>
          <w:sz w:val="28"/>
          <w:szCs w:val="28"/>
        </w:rPr>
        <w:t>Порядка в ППЭ</w:t>
      </w:r>
      <w:r w:rsidR="00EB5398" w:rsidRPr="00D442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осуществляли </w:t>
      </w:r>
      <w:r w:rsidR="00EB5398" w:rsidRPr="00D442D3">
        <w:rPr>
          <w:sz w:val="28"/>
          <w:szCs w:val="28"/>
        </w:rPr>
        <w:t>2</w:t>
      </w:r>
      <w:r w:rsidR="00B05015">
        <w:rPr>
          <w:sz w:val="28"/>
          <w:szCs w:val="28"/>
        </w:rPr>
        <w:t>15</w:t>
      </w:r>
      <w:r w:rsidR="00EB5398" w:rsidRPr="00D442D3">
        <w:rPr>
          <w:sz w:val="28"/>
          <w:szCs w:val="28"/>
        </w:rPr>
        <w:t xml:space="preserve"> член</w:t>
      </w:r>
      <w:r>
        <w:rPr>
          <w:sz w:val="28"/>
          <w:szCs w:val="28"/>
        </w:rPr>
        <w:t>ов</w:t>
      </w:r>
      <w:r w:rsidR="00EB5398" w:rsidRPr="00D442D3">
        <w:rPr>
          <w:sz w:val="28"/>
          <w:szCs w:val="28"/>
        </w:rPr>
        <w:t xml:space="preserve"> ГЭК</w:t>
      </w:r>
      <w:r>
        <w:rPr>
          <w:sz w:val="28"/>
          <w:szCs w:val="28"/>
        </w:rPr>
        <w:t xml:space="preserve">, а для обеспечения </w:t>
      </w:r>
      <w:r w:rsidRPr="00AD25B0">
        <w:rPr>
          <w:sz w:val="28"/>
          <w:szCs w:val="28"/>
        </w:rPr>
        <w:t>информационной прозрачности при проведении ГИА</w:t>
      </w:r>
      <w:r w:rsidRPr="00D442D3">
        <w:rPr>
          <w:sz w:val="28"/>
          <w:szCs w:val="28"/>
        </w:rPr>
        <w:t xml:space="preserve"> </w:t>
      </w:r>
      <w:r>
        <w:rPr>
          <w:sz w:val="28"/>
          <w:szCs w:val="28"/>
        </w:rPr>
        <w:t>в ППЭ присутствовали</w:t>
      </w:r>
      <w:r w:rsidR="00EB5398" w:rsidRPr="00D442D3">
        <w:rPr>
          <w:sz w:val="28"/>
          <w:szCs w:val="28"/>
        </w:rPr>
        <w:t xml:space="preserve"> </w:t>
      </w:r>
      <w:r w:rsidR="00EB5398">
        <w:rPr>
          <w:sz w:val="28"/>
          <w:szCs w:val="28"/>
        </w:rPr>
        <w:t>общественны</w:t>
      </w:r>
      <w:r>
        <w:rPr>
          <w:sz w:val="28"/>
          <w:szCs w:val="28"/>
        </w:rPr>
        <w:t>е</w:t>
      </w:r>
      <w:r w:rsidR="00EB5398">
        <w:rPr>
          <w:sz w:val="28"/>
          <w:szCs w:val="28"/>
        </w:rPr>
        <w:t xml:space="preserve"> наблюдател</w:t>
      </w:r>
      <w:r>
        <w:rPr>
          <w:sz w:val="28"/>
          <w:szCs w:val="28"/>
        </w:rPr>
        <w:t>и, в 202</w:t>
      </w:r>
      <w:r w:rsidR="00B05015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в качестве общественных наблюдателей было аккредитовано 12</w:t>
      </w:r>
      <w:r w:rsidR="00B05015">
        <w:rPr>
          <w:sz w:val="28"/>
          <w:szCs w:val="28"/>
        </w:rPr>
        <w:t>02</w:t>
      </w:r>
      <w:r>
        <w:rPr>
          <w:sz w:val="28"/>
          <w:szCs w:val="28"/>
        </w:rPr>
        <w:t xml:space="preserve"> человек</w:t>
      </w:r>
      <w:r w:rsidR="00B05015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14:paraId="5C9385B8" w14:textId="673E640B" w:rsidR="003E57C1" w:rsidRDefault="00EB5398" w:rsidP="00EB5398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Явка общественных наблюдателей в </w:t>
      </w:r>
      <w:r w:rsidR="003E57C1">
        <w:rPr>
          <w:sz w:val="28"/>
          <w:szCs w:val="28"/>
        </w:rPr>
        <w:t xml:space="preserve">ППЭ в дни экзаменов составила </w:t>
      </w:r>
      <w:r w:rsidR="001A29E0" w:rsidRPr="004D68E9">
        <w:rPr>
          <w:sz w:val="28"/>
          <w:szCs w:val="28"/>
        </w:rPr>
        <w:t>6</w:t>
      </w:r>
      <w:r w:rsidR="00D6606D">
        <w:rPr>
          <w:sz w:val="28"/>
          <w:szCs w:val="28"/>
        </w:rPr>
        <w:t>2</w:t>
      </w:r>
      <w:r w:rsidR="003E57C1" w:rsidRPr="004D68E9">
        <w:rPr>
          <w:sz w:val="28"/>
          <w:szCs w:val="28"/>
        </w:rPr>
        <w:t xml:space="preserve">%.  </w:t>
      </w:r>
      <w:r w:rsidR="003E57C1" w:rsidRPr="0061459C">
        <w:rPr>
          <w:sz w:val="28"/>
          <w:szCs w:val="28"/>
        </w:rPr>
        <w:t xml:space="preserve">Наибольшую долю среди </w:t>
      </w:r>
      <w:r w:rsidR="00270ECA" w:rsidRPr="00270ECA">
        <w:rPr>
          <w:sz w:val="28"/>
          <w:szCs w:val="28"/>
        </w:rPr>
        <w:t>общественных наблюдателей</w:t>
      </w:r>
      <w:r w:rsidR="003E57C1" w:rsidRPr="0061459C">
        <w:rPr>
          <w:sz w:val="28"/>
          <w:szCs w:val="28"/>
        </w:rPr>
        <w:t xml:space="preserve"> составили представители родительских комитетов (</w:t>
      </w:r>
      <w:r w:rsidR="00D6606D">
        <w:rPr>
          <w:sz w:val="28"/>
          <w:szCs w:val="28"/>
        </w:rPr>
        <w:t>73</w:t>
      </w:r>
      <w:r w:rsidR="003E57C1" w:rsidRPr="0061459C">
        <w:rPr>
          <w:sz w:val="28"/>
          <w:szCs w:val="28"/>
        </w:rPr>
        <w:t>%). Данные по числу общественных наблюдателей по категориям приведены в таблице 3, явка общественных наблюдателей в ППЭ в дни проведения экзаменов отражена в таблице 4.</w:t>
      </w:r>
    </w:p>
    <w:p w14:paraId="227DC5ED" w14:textId="77777777" w:rsidR="003E57C1" w:rsidRPr="00C431A8" w:rsidRDefault="003E57C1" w:rsidP="00EB5398">
      <w:pPr>
        <w:ind w:firstLine="709"/>
        <w:contextualSpacing/>
        <w:jc w:val="right"/>
      </w:pPr>
      <w:r w:rsidRPr="00C431A8">
        <w:t xml:space="preserve">Таблица </w:t>
      </w:r>
      <w:r>
        <w:t>3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494"/>
        <w:gridCol w:w="5143"/>
        <w:gridCol w:w="4819"/>
      </w:tblGrid>
      <w:tr w:rsidR="003E57C1" w:rsidRPr="00E407ED" w14:paraId="2ECA1E29" w14:textId="77777777" w:rsidTr="009564E8">
        <w:trPr>
          <w:trHeight w:val="5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EE605" w14:textId="77777777" w:rsidR="003E57C1" w:rsidRPr="00E407ED" w:rsidRDefault="003E57C1" w:rsidP="00EB5398">
            <w:pPr>
              <w:contextualSpacing/>
              <w:jc w:val="center"/>
              <w:rPr>
                <w:b/>
              </w:rPr>
            </w:pPr>
            <w:r w:rsidRPr="00E407ED">
              <w:rPr>
                <w:b/>
              </w:rPr>
              <w:t>№</w:t>
            </w:r>
          </w:p>
        </w:tc>
        <w:tc>
          <w:tcPr>
            <w:tcW w:w="5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2E41" w14:textId="77777777" w:rsidR="003E57C1" w:rsidRPr="00E407ED" w:rsidRDefault="003E57C1" w:rsidP="00EB5398">
            <w:pPr>
              <w:contextualSpacing/>
              <w:jc w:val="center"/>
              <w:rPr>
                <w:b/>
              </w:rPr>
            </w:pPr>
            <w:r w:rsidRPr="00E407ED">
              <w:rPr>
                <w:b/>
              </w:rPr>
              <w:t>Представители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1E53" w14:textId="77777777" w:rsidR="003E57C1" w:rsidRPr="00E407ED" w:rsidRDefault="003E57C1" w:rsidP="00EB539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Число</w:t>
            </w:r>
            <w:r w:rsidRPr="00E407ED">
              <w:rPr>
                <w:b/>
              </w:rPr>
              <w:t xml:space="preserve"> </w:t>
            </w:r>
            <w:r>
              <w:rPr>
                <w:b/>
              </w:rPr>
              <w:t xml:space="preserve">аккредитованных общественных наблюдателей </w:t>
            </w:r>
          </w:p>
        </w:tc>
      </w:tr>
      <w:tr w:rsidR="00BA7167" w14:paraId="51EC753E" w14:textId="77777777" w:rsidTr="00042AC5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D3BA" w14:textId="77777777" w:rsidR="00BA7167" w:rsidRPr="002E1E3E" w:rsidRDefault="00BA7167" w:rsidP="00BA7167">
            <w:pPr>
              <w:contextualSpacing/>
              <w:jc w:val="center"/>
            </w:pPr>
            <w:r w:rsidRPr="002E1E3E">
              <w:t>1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E4F54" w14:textId="51DC8AF6" w:rsidR="00BA7167" w:rsidRPr="002E1E3E" w:rsidRDefault="00BA7167" w:rsidP="00BA7167">
            <w:pPr>
              <w:contextualSpacing/>
            </w:pPr>
            <w:r>
              <w:t>Общественных организаций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60B4E" w14:textId="5EF4511D" w:rsidR="00BA7167" w:rsidRPr="002E1E3E" w:rsidRDefault="002D20D5" w:rsidP="00BA7167">
            <w:pPr>
              <w:contextualSpacing/>
              <w:jc w:val="center"/>
            </w:pPr>
            <w:r>
              <w:t>5</w:t>
            </w:r>
          </w:p>
        </w:tc>
      </w:tr>
      <w:tr w:rsidR="00BA7167" w14:paraId="3EA47F3B" w14:textId="77777777" w:rsidTr="00042AC5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B76B" w14:textId="77777777" w:rsidR="00BA7167" w:rsidRPr="002E1E3E" w:rsidRDefault="00BA7167" w:rsidP="00BA7167">
            <w:pPr>
              <w:contextualSpacing/>
              <w:jc w:val="center"/>
            </w:pPr>
            <w:r w:rsidRPr="002E1E3E">
              <w:t>2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B7349" w14:textId="543B0484" w:rsidR="00BA7167" w:rsidRPr="002E1E3E" w:rsidRDefault="00BA7167" w:rsidP="00BA7167">
            <w:pPr>
              <w:contextualSpacing/>
            </w:pPr>
            <w:r w:rsidRPr="00172CD6">
              <w:t>Попечительских советов общеобразовательных учреждений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BB9D" w14:textId="5E664981" w:rsidR="00BA7167" w:rsidRPr="002E1E3E" w:rsidRDefault="002D20D5" w:rsidP="00BA7167">
            <w:pPr>
              <w:contextualSpacing/>
              <w:jc w:val="center"/>
            </w:pPr>
            <w:r>
              <w:t>8</w:t>
            </w:r>
          </w:p>
        </w:tc>
      </w:tr>
      <w:tr w:rsidR="00BA7167" w14:paraId="4C12BD44" w14:textId="77777777" w:rsidTr="00042AC5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6B9E" w14:textId="77777777" w:rsidR="00BA7167" w:rsidRPr="002E1E3E" w:rsidRDefault="00BA7167" w:rsidP="00BA7167">
            <w:pPr>
              <w:contextualSpacing/>
              <w:jc w:val="center"/>
            </w:pPr>
            <w:r w:rsidRPr="002E1E3E">
              <w:t>4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579A4" w14:textId="0543CD11" w:rsidR="00BA7167" w:rsidRPr="002E1E3E" w:rsidRDefault="00BA7167" w:rsidP="00BA7167">
            <w:pPr>
              <w:contextualSpacing/>
            </w:pPr>
            <w:r w:rsidRPr="00172CD6">
              <w:t>Средств массовой информации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827C" w14:textId="5A2AE0A9" w:rsidR="00BA7167" w:rsidRPr="002E1E3E" w:rsidRDefault="002D20D5" w:rsidP="00BA7167">
            <w:pPr>
              <w:contextualSpacing/>
              <w:jc w:val="center"/>
            </w:pPr>
            <w:r>
              <w:t>3</w:t>
            </w:r>
          </w:p>
        </w:tc>
      </w:tr>
      <w:tr w:rsidR="00BA7167" w14:paraId="1E485964" w14:textId="77777777" w:rsidTr="00042AC5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BAF7" w14:textId="77777777" w:rsidR="00BA7167" w:rsidRPr="002E1E3E" w:rsidRDefault="00BA7167" w:rsidP="00BA7167">
            <w:pPr>
              <w:contextualSpacing/>
              <w:jc w:val="center"/>
            </w:pPr>
            <w:r w:rsidRPr="002E1E3E">
              <w:t>4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8405D" w14:textId="58287E9F" w:rsidR="00BA7167" w:rsidRPr="002E1E3E" w:rsidRDefault="00BA7167" w:rsidP="00BA7167">
            <w:pPr>
              <w:contextualSpacing/>
            </w:pPr>
            <w:r w:rsidRPr="00172CD6">
              <w:t>Органов власти разных уровней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1730" w14:textId="4D33CF9B" w:rsidR="00BA7167" w:rsidRPr="002E1E3E" w:rsidRDefault="002D20D5" w:rsidP="00BA7167">
            <w:pPr>
              <w:contextualSpacing/>
              <w:jc w:val="center"/>
            </w:pPr>
            <w:r>
              <w:t>33</w:t>
            </w:r>
          </w:p>
        </w:tc>
      </w:tr>
      <w:tr w:rsidR="00BA7167" w14:paraId="1AE5AC33" w14:textId="77777777" w:rsidTr="00042AC5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19B5" w14:textId="77777777" w:rsidR="00BA7167" w:rsidRPr="002E1E3E" w:rsidRDefault="00BA7167" w:rsidP="00BA7167">
            <w:pPr>
              <w:contextualSpacing/>
              <w:jc w:val="center"/>
            </w:pPr>
            <w:r w:rsidRPr="002E1E3E">
              <w:t>5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9206D" w14:textId="63E4A41F" w:rsidR="00BA7167" w:rsidRPr="002E1E3E" w:rsidRDefault="00BA7167" w:rsidP="00BA7167">
            <w:pPr>
              <w:contextualSpacing/>
            </w:pPr>
            <w:r w:rsidRPr="00BA7167">
              <w:t>Родительских комитетов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DD01C" w14:textId="17DDD44D" w:rsidR="00BA7167" w:rsidRPr="002E1E3E" w:rsidRDefault="002D20D5" w:rsidP="00BA7167">
            <w:pPr>
              <w:contextualSpacing/>
              <w:jc w:val="center"/>
            </w:pPr>
            <w:r>
              <w:t>878</w:t>
            </w:r>
          </w:p>
        </w:tc>
      </w:tr>
      <w:tr w:rsidR="003E57C1" w14:paraId="0B8868EC" w14:textId="77777777" w:rsidTr="00BA7167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5556" w14:textId="77777777" w:rsidR="003E57C1" w:rsidRPr="002E1E3E" w:rsidRDefault="003E57C1" w:rsidP="00EB5398">
            <w:pPr>
              <w:contextualSpacing/>
              <w:jc w:val="center"/>
            </w:pPr>
            <w:r w:rsidRPr="002E1E3E">
              <w:t>7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8FFF" w14:textId="70AC47AC" w:rsidR="003E57C1" w:rsidRPr="002E1E3E" w:rsidRDefault="00BA7167" w:rsidP="00EB5398">
            <w:pPr>
              <w:contextualSpacing/>
            </w:pPr>
            <w:r>
              <w:t>Частные лица</w:t>
            </w:r>
            <w:r w:rsidR="002D20D5">
              <w:t>, работники организаций и предприятий, расположенных на территории муниципальных образований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F59D" w14:textId="7B9E26E7" w:rsidR="003E57C1" w:rsidRPr="002E1E3E" w:rsidRDefault="002D20D5" w:rsidP="00EB5398">
            <w:pPr>
              <w:contextualSpacing/>
              <w:jc w:val="center"/>
            </w:pPr>
            <w:r>
              <w:t>275</w:t>
            </w:r>
          </w:p>
        </w:tc>
      </w:tr>
      <w:tr w:rsidR="003E57C1" w:rsidRPr="00C0606B" w14:paraId="051C6B6A" w14:textId="77777777" w:rsidTr="00BA7167">
        <w:trPr>
          <w:trHeight w:val="31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D3E5" w14:textId="77777777" w:rsidR="003E57C1" w:rsidRPr="002E1E3E" w:rsidRDefault="003E57C1" w:rsidP="00EB5398">
            <w:pPr>
              <w:contextualSpacing/>
              <w:jc w:val="center"/>
            </w:pPr>
          </w:p>
        </w:tc>
        <w:tc>
          <w:tcPr>
            <w:tcW w:w="5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A778" w14:textId="77777777" w:rsidR="003E57C1" w:rsidRPr="002E1E3E" w:rsidRDefault="003E57C1" w:rsidP="00EB5398">
            <w:pPr>
              <w:contextualSpacing/>
              <w:rPr>
                <w:b/>
              </w:rPr>
            </w:pPr>
            <w:r w:rsidRPr="002E1E3E">
              <w:rPr>
                <w:b/>
              </w:rPr>
              <w:t>Итого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9808" w14:textId="349FF6E6" w:rsidR="003E57C1" w:rsidRPr="002E1E3E" w:rsidRDefault="002D20D5" w:rsidP="00EB539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1202</w:t>
            </w:r>
          </w:p>
        </w:tc>
      </w:tr>
    </w:tbl>
    <w:p w14:paraId="2E516267" w14:textId="77777777" w:rsidR="003350EC" w:rsidRDefault="003350EC" w:rsidP="00EB5398">
      <w:pPr>
        <w:tabs>
          <w:tab w:val="left" w:pos="900"/>
        </w:tabs>
        <w:contextualSpacing/>
        <w:jc w:val="right"/>
        <w:rPr>
          <w:color w:val="1F262D"/>
          <w:shd w:val="clear" w:color="auto" w:fill="FFFFFF"/>
        </w:rPr>
      </w:pPr>
    </w:p>
    <w:p w14:paraId="0338D94C" w14:textId="77777777" w:rsidR="003E57C1" w:rsidRPr="00646968" w:rsidRDefault="003E57C1" w:rsidP="00EB5398">
      <w:pPr>
        <w:tabs>
          <w:tab w:val="left" w:pos="900"/>
        </w:tabs>
        <w:contextualSpacing/>
        <w:jc w:val="right"/>
        <w:rPr>
          <w:color w:val="1F262D"/>
          <w:shd w:val="clear" w:color="auto" w:fill="FFFFFF"/>
        </w:rPr>
      </w:pPr>
      <w:r w:rsidRPr="00840CEE">
        <w:rPr>
          <w:color w:val="1F262D"/>
          <w:shd w:val="clear" w:color="auto" w:fill="FFFFFF"/>
        </w:rPr>
        <w:t>Таблица</w:t>
      </w:r>
      <w:r>
        <w:rPr>
          <w:color w:val="1F262D"/>
          <w:shd w:val="clear" w:color="auto" w:fill="FFFFFF"/>
        </w:rPr>
        <w:t xml:space="preserve">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2001"/>
        <w:gridCol w:w="1843"/>
        <w:gridCol w:w="1984"/>
        <w:gridCol w:w="2110"/>
      </w:tblGrid>
      <w:tr w:rsidR="003E57C1" w14:paraId="3D9A0754" w14:textId="77777777" w:rsidTr="009564E8">
        <w:tc>
          <w:tcPr>
            <w:tcW w:w="2518" w:type="dxa"/>
            <w:vAlign w:val="center"/>
          </w:tcPr>
          <w:p w14:paraId="36F4DDDA" w14:textId="77777777" w:rsidR="003E57C1" w:rsidRPr="003E57C1" w:rsidRDefault="003E57C1" w:rsidP="00EB5398">
            <w:pPr>
              <w:contextualSpacing/>
              <w:jc w:val="center"/>
              <w:rPr>
                <w:b/>
              </w:rPr>
            </w:pPr>
            <w:r w:rsidRPr="003E57C1">
              <w:rPr>
                <w:b/>
              </w:rPr>
              <w:t>Дата проведения экзамена</w:t>
            </w:r>
          </w:p>
        </w:tc>
        <w:tc>
          <w:tcPr>
            <w:tcW w:w="2001" w:type="dxa"/>
          </w:tcPr>
          <w:p w14:paraId="6AEFB23C" w14:textId="77777777" w:rsidR="003E57C1" w:rsidRPr="003E57C1" w:rsidRDefault="003E57C1" w:rsidP="00EB5398">
            <w:pPr>
              <w:contextualSpacing/>
              <w:jc w:val="center"/>
              <w:rPr>
                <w:b/>
              </w:rPr>
            </w:pPr>
            <w:r w:rsidRPr="003E57C1">
              <w:rPr>
                <w:b/>
              </w:rPr>
              <w:t>Экзамены по предметам</w:t>
            </w:r>
          </w:p>
        </w:tc>
        <w:tc>
          <w:tcPr>
            <w:tcW w:w="1843" w:type="dxa"/>
            <w:vAlign w:val="center"/>
          </w:tcPr>
          <w:p w14:paraId="0895A7EE" w14:textId="77777777" w:rsidR="003E57C1" w:rsidRPr="003E57C1" w:rsidRDefault="003E57C1" w:rsidP="00EB5398">
            <w:pPr>
              <w:contextualSpacing/>
              <w:jc w:val="center"/>
              <w:rPr>
                <w:b/>
              </w:rPr>
            </w:pPr>
            <w:r w:rsidRPr="003E57C1">
              <w:rPr>
                <w:b/>
              </w:rPr>
              <w:t>Организовано ППЭ</w:t>
            </w:r>
          </w:p>
        </w:tc>
        <w:tc>
          <w:tcPr>
            <w:tcW w:w="1984" w:type="dxa"/>
            <w:vAlign w:val="center"/>
          </w:tcPr>
          <w:p w14:paraId="7057F9F3" w14:textId="77777777" w:rsidR="003E57C1" w:rsidRPr="003E57C1" w:rsidRDefault="003E57C1" w:rsidP="00EB5398">
            <w:pPr>
              <w:contextualSpacing/>
              <w:jc w:val="center"/>
              <w:rPr>
                <w:b/>
              </w:rPr>
            </w:pPr>
            <w:r w:rsidRPr="003E57C1">
              <w:rPr>
                <w:b/>
              </w:rPr>
              <w:t xml:space="preserve">Запланировано </w:t>
            </w:r>
          </w:p>
        </w:tc>
        <w:tc>
          <w:tcPr>
            <w:tcW w:w="2110" w:type="dxa"/>
            <w:vAlign w:val="center"/>
          </w:tcPr>
          <w:p w14:paraId="7A1CCAB9" w14:textId="77777777" w:rsidR="003E57C1" w:rsidRPr="003E57C1" w:rsidRDefault="003E57C1" w:rsidP="00EB5398">
            <w:pPr>
              <w:contextualSpacing/>
              <w:jc w:val="center"/>
              <w:rPr>
                <w:b/>
              </w:rPr>
            </w:pPr>
            <w:r w:rsidRPr="003E57C1">
              <w:rPr>
                <w:b/>
              </w:rPr>
              <w:t>Явились в ППЭ</w:t>
            </w:r>
          </w:p>
        </w:tc>
      </w:tr>
      <w:tr w:rsidR="00EB5398" w14:paraId="08B39C7E" w14:textId="77777777" w:rsidTr="009564E8">
        <w:tc>
          <w:tcPr>
            <w:tcW w:w="10456" w:type="dxa"/>
            <w:gridSpan w:val="5"/>
            <w:shd w:val="clear" w:color="auto" w:fill="D9D9D9" w:themeFill="background1" w:themeFillShade="D9"/>
          </w:tcPr>
          <w:p w14:paraId="5917FF8D" w14:textId="77777777" w:rsidR="00EB5398" w:rsidRDefault="00EB5398" w:rsidP="00EB5398">
            <w:pPr>
              <w:contextualSpacing/>
              <w:jc w:val="center"/>
            </w:pPr>
            <w:r w:rsidRPr="00E703FE">
              <w:rPr>
                <w:b/>
                <w:bCs/>
              </w:rPr>
              <w:t>Основные дни:</w:t>
            </w:r>
          </w:p>
        </w:tc>
      </w:tr>
      <w:tr w:rsidR="000C3A3A" w14:paraId="29AD1E75" w14:textId="77777777" w:rsidTr="009564E8">
        <w:tc>
          <w:tcPr>
            <w:tcW w:w="2518" w:type="dxa"/>
            <w:vAlign w:val="center"/>
          </w:tcPr>
          <w:p w14:paraId="6D874033" w14:textId="5602AFFF" w:rsidR="000C3A3A" w:rsidRDefault="002D20D5" w:rsidP="00EB5398">
            <w:pPr>
              <w:contextualSpacing/>
              <w:jc w:val="center"/>
            </w:pPr>
            <w:r>
              <w:t>02.06.2026 г.</w:t>
            </w:r>
          </w:p>
        </w:tc>
        <w:tc>
          <w:tcPr>
            <w:tcW w:w="2001" w:type="dxa"/>
          </w:tcPr>
          <w:p w14:paraId="78B6C7BB" w14:textId="193DEA53" w:rsidR="000C3A3A" w:rsidRDefault="002D20D5" w:rsidP="00EB5398">
            <w:pPr>
              <w:contextualSpacing/>
              <w:jc w:val="center"/>
            </w:pPr>
            <w:r>
              <w:t xml:space="preserve">Математика </w:t>
            </w:r>
          </w:p>
        </w:tc>
        <w:tc>
          <w:tcPr>
            <w:tcW w:w="1843" w:type="dxa"/>
            <w:vAlign w:val="center"/>
          </w:tcPr>
          <w:p w14:paraId="17193DA8" w14:textId="6AD3CEAE" w:rsidR="000C3A3A" w:rsidRDefault="00C73AA2" w:rsidP="00EB5398">
            <w:pPr>
              <w:contextualSpacing/>
              <w:jc w:val="center"/>
            </w:pPr>
            <w:r>
              <w:t>183</w:t>
            </w:r>
          </w:p>
        </w:tc>
        <w:tc>
          <w:tcPr>
            <w:tcW w:w="1984" w:type="dxa"/>
            <w:vAlign w:val="center"/>
          </w:tcPr>
          <w:p w14:paraId="3E5F1F16" w14:textId="29A53C17" w:rsidR="000C3A3A" w:rsidRDefault="00C73AA2" w:rsidP="00EB5398">
            <w:pPr>
              <w:contextualSpacing/>
              <w:jc w:val="center"/>
            </w:pPr>
            <w:r>
              <w:t>640</w:t>
            </w:r>
          </w:p>
        </w:tc>
        <w:tc>
          <w:tcPr>
            <w:tcW w:w="2110" w:type="dxa"/>
            <w:vAlign w:val="center"/>
          </w:tcPr>
          <w:p w14:paraId="62386CA7" w14:textId="30CF317E" w:rsidR="000C3A3A" w:rsidRDefault="00C73AA2" w:rsidP="00EB5398">
            <w:pPr>
              <w:contextualSpacing/>
              <w:jc w:val="center"/>
            </w:pPr>
            <w:r>
              <w:t>467</w:t>
            </w:r>
          </w:p>
        </w:tc>
      </w:tr>
      <w:tr w:rsidR="000C3A3A" w14:paraId="4FD6453C" w14:textId="77777777" w:rsidTr="009564E8">
        <w:tc>
          <w:tcPr>
            <w:tcW w:w="2518" w:type="dxa"/>
            <w:vAlign w:val="center"/>
          </w:tcPr>
          <w:p w14:paraId="71763589" w14:textId="4C35A018" w:rsidR="000C3A3A" w:rsidRDefault="002D20D5" w:rsidP="00EB5398">
            <w:pPr>
              <w:contextualSpacing/>
              <w:jc w:val="center"/>
            </w:pPr>
            <w:r>
              <w:t>05.06.2026 г.</w:t>
            </w:r>
          </w:p>
        </w:tc>
        <w:tc>
          <w:tcPr>
            <w:tcW w:w="2001" w:type="dxa"/>
          </w:tcPr>
          <w:p w14:paraId="5EF0AA1A" w14:textId="0F5706C9" w:rsidR="000C3A3A" w:rsidRDefault="002D20D5" w:rsidP="00EB5398">
            <w:pPr>
              <w:contextualSpacing/>
              <w:jc w:val="center"/>
            </w:pPr>
            <w:r>
              <w:t>Предметы по выбору</w:t>
            </w:r>
          </w:p>
        </w:tc>
        <w:tc>
          <w:tcPr>
            <w:tcW w:w="1843" w:type="dxa"/>
            <w:vAlign w:val="center"/>
          </w:tcPr>
          <w:p w14:paraId="51BA7F7C" w14:textId="60E7892F" w:rsidR="000C3A3A" w:rsidRDefault="00C73AA2" w:rsidP="00EB5398">
            <w:pPr>
              <w:contextualSpacing/>
              <w:jc w:val="center"/>
            </w:pPr>
            <w:r>
              <w:t>105</w:t>
            </w:r>
          </w:p>
        </w:tc>
        <w:tc>
          <w:tcPr>
            <w:tcW w:w="1984" w:type="dxa"/>
            <w:vAlign w:val="center"/>
          </w:tcPr>
          <w:p w14:paraId="7AB9A24B" w14:textId="01B344E2" w:rsidR="000C3A3A" w:rsidRDefault="00C73AA2" w:rsidP="00EB5398">
            <w:pPr>
              <w:contextualSpacing/>
              <w:jc w:val="center"/>
            </w:pPr>
            <w:r>
              <w:t>384</w:t>
            </w:r>
          </w:p>
        </w:tc>
        <w:tc>
          <w:tcPr>
            <w:tcW w:w="2110" w:type="dxa"/>
            <w:vAlign w:val="center"/>
          </w:tcPr>
          <w:p w14:paraId="3E9406D1" w14:textId="08C3B0AC" w:rsidR="000C3A3A" w:rsidRDefault="00C73AA2" w:rsidP="00EB5398">
            <w:pPr>
              <w:contextualSpacing/>
              <w:jc w:val="center"/>
            </w:pPr>
            <w:r>
              <w:t>236</w:t>
            </w:r>
          </w:p>
        </w:tc>
      </w:tr>
      <w:tr w:rsidR="003E57C1" w14:paraId="374F7074" w14:textId="77777777" w:rsidTr="009564E8">
        <w:tc>
          <w:tcPr>
            <w:tcW w:w="2518" w:type="dxa"/>
            <w:vAlign w:val="center"/>
          </w:tcPr>
          <w:p w14:paraId="6A2AE94F" w14:textId="4F9E5770" w:rsidR="003E57C1" w:rsidRDefault="002D20D5" w:rsidP="00EB5398">
            <w:pPr>
              <w:contextualSpacing/>
              <w:jc w:val="center"/>
            </w:pPr>
            <w:r>
              <w:t xml:space="preserve">06.06.2026 г. </w:t>
            </w:r>
          </w:p>
        </w:tc>
        <w:tc>
          <w:tcPr>
            <w:tcW w:w="2001" w:type="dxa"/>
          </w:tcPr>
          <w:p w14:paraId="0B4565BA" w14:textId="08145731" w:rsidR="003E57C1" w:rsidRDefault="002D20D5" w:rsidP="00EB5398">
            <w:pPr>
              <w:contextualSpacing/>
              <w:jc w:val="center"/>
            </w:pPr>
            <w:r>
              <w:t xml:space="preserve">Иностранные языки, информатика </w:t>
            </w:r>
          </w:p>
        </w:tc>
        <w:tc>
          <w:tcPr>
            <w:tcW w:w="1843" w:type="dxa"/>
            <w:vAlign w:val="center"/>
          </w:tcPr>
          <w:p w14:paraId="005C44E0" w14:textId="6F456ABB" w:rsidR="003E57C1" w:rsidRDefault="00C73AA2" w:rsidP="00EB5398">
            <w:pPr>
              <w:contextualSpacing/>
              <w:jc w:val="center"/>
            </w:pPr>
            <w:r>
              <w:t>113</w:t>
            </w:r>
          </w:p>
        </w:tc>
        <w:tc>
          <w:tcPr>
            <w:tcW w:w="1984" w:type="dxa"/>
            <w:vAlign w:val="center"/>
          </w:tcPr>
          <w:p w14:paraId="6ECAF09B" w14:textId="4F40621E" w:rsidR="003E57C1" w:rsidRDefault="00C73AA2" w:rsidP="00EB5398">
            <w:pPr>
              <w:contextualSpacing/>
              <w:jc w:val="center"/>
            </w:pPr>
            <w:r>
              <w:t>502</w:t>
            </w:r>
          </w:p>
        </w:tc>
        <w:tc>
          <w:tcPr>
            <w:tcW w:w="2110" w:type="dxa"/>
            <w:vAlign w:val="center"/>
          </w:tcPr>
          <w:p w14:paraId="7A7D6317" w14:textId="6DA842D6" w:rsidR="003E57C1" w:rsidRDefault="00C73AA2" w:rsidP="00EB5398">
            <w:pPr>
              <w:contextualSpacing/>
              <w:jc w:val="center"/>
            </w:pPr>
            <w:r>
              <w:t>222</w:t>
            </w:r>
          </w:p>
        </w:tc>
      </w:tr>
      <w:tr w:rsidR="003E57C1" w14:paraId="6E1778BB" w14:textId="77777777" w:rsidTr="009564E8">
        <w:tc>
          <w:tcPr>
            <w:tcW w:w="2518" w:type="dxa"/>
            <w:vAlign w:val="center"/>
          </w:tcPr>
          <w:p w14:paraId="7D99D8CB" w14:textId="04A4B4E6" w:rsidR="003E57C1" w:rsidRDefault="002D20D5" w:rsidP="00EB5398">
            <w:pPr>
              <w:contextualSpacing/>
              <w:jc w:val="center"/>
            </w:pPr>
            <w:r>
              <w:t xml:space="preserve">09.06.2026 г. </w:t>
            </w:r>
          </w:p>
        </w:tc>
        <w:tc>
          <w:tcPr>
            <w:tcW w:w="2001" w:type="dxa"/>
          </w:tcPr>
          <w:p w14:paraId="121EEEF7" w14:textId="6C7721B1" w:rsidR="003E57C1" w:rsidRDefault="002D20D5" w:rsidP="00EB5398">
            <w:pPr>
              <w:contextualSpacing/>
              <w:jc w:val="center"/>
            </w:pPr>
            <w:r>
              <w:t>Русский язык</w:t>
            </w:r>
          </w:p>
        </w:tc>
        <w:tc>
          <w:tcPr>
            <w:tcW w:w="1843" w:type="dxa"/>
            <w:vAlign w:val="center"/>
          </w:tcPr>
          <w:p w14:paraId="47C24017" w14:textId="2380F307" w:rsidR="003E57C1" w:rsidRDefault="00C73AA2" w:rsidP="00EB5398">
            <w:pPr>
              <w:contextualSpacing/>
              <w:jc w:val="center"/>
            </w:pPr>
            <w:r>
              <w:t>183</w:t>
            </w:r>
          </w:p>
        </w:tc>
        <w:tc>
          <w:tcPr>
            <w:tcW w:w="1984" w:type="dxa"/>
            <w:vAlign w:val="center"/>
          </w:tcPr>
          <w:p w14:paraId="02217B57" w14:textId="2B61BDA4" w:rsidR="003E57C1" w:rsidRDefault="00C73AA2" w:rsidP="00EB5398">
            <w:pPr>
              <w:contextualSpacing/>
              <w:jc w:val="center"/>
            </w:pPr>
            <w:r>
              <w:t>625</w:t>
            </w:r>
          </w:p>
        </w:tc>
        <w:tc>
          <w:tcPr>
            <w:tcW w:w="2110" w:type="dxa"/>
            <w:vAlign w:val="center"/>
          </w:tcPr>
          <w:p w14:paraId="598568EF" w14:textId="2AB81DBF" w:rsidR="003E57C1" w:rsidRDefault="00C73AA2" w:rsidP="00EB5398">
            <w:pPr>
              <w:contextualSpacing/>
              <w:jc w:val="center"/>
            </w:pPr>
            <w:r>
              <w:t>383</w:t>
            </w:r>
          </w:p>
        </w:tc>
      </w:tr>
      <w:tr w:rsidR="002D20D5" w14:paraId="550E125F" w14:textId="77777777" w:rsidTr="009564E8">
        <w:tc>
          <w:tcPr>
            <w:tcW w:w="2518" w:type="dxa"/>
            <w:vAlign w:val="center"/>
          </w:tcPr>
          <w:p w14:paraId="157FA1F6" w14:textId="5F12C873" w:rsidR="002D20D5" w:rsidRDefault="002D20D5" w:rsidP="002D20D5">
            <w:pPr>
              <w:contextualSpacing/>
              <w:jc w:val="center"/>
            </w:pPr>
            <w:r>
              <w:t>16.06.2026 г.</w:t>
            </w:r>
          </w:p>
        </w:tc>
        <w:tc>
          <w:tcPr>
            <w:tcW w:w="2001" w:type="dxa"/>
          </w:tcPr>
          <w:p w14:paraId="5C750FF1" w14:textId="14F780E3" w:rsidR="002D20D5" w:rsidRDefault="002D20D5" w:rsidP="002D20D5">
            <w:pPr>
              <w:contextualSpacing/>
              <w:jc w:val="center"/>
            </w:pPr>
            <w:r w:rsidRPr="003E4400">
              <w:t>Предметы по выбору</w:t>
            </w:r>
          </w:p>
        </w:tc>
        <w:tc>
          <w:tcPr>
            <w:tcW w:w="1843" w:type="dxa"/>
            <w:vAlign w:val="center"/>
          </w:tcPr>
          <w:p w14:paraId="11F16586" w14:textId="0D67D8CF" w:rsidR="002D20D5" w:rsidRDefault="00C73AA2" w:rsidP="002D20D5">
            <w:pPr>
              <w:contextualSpacing/>
              <w:jc w:val="center"/>
            </w:pPr>
            <w:r>
              <w:t>161</w:t>
            </w:r>
          </w:p>
        </w:tc>
        <w:tc>
          <w:tcPr>
            <w:tcW w:w="1984" w:type="dxa"/>
            <w:vAlign w:val="center"/>
          </w:tcPr>
          <w:p w14:paraId="74D07867" w14:textId="12788390" w:rsidR="002D20D5" w:rsidRDefault="00C73AA2" w:rsidP="002D20D5">
            <w:pPr>
              <w:contextualSpacing/>
              <w:jc w:val="center"/>
            </w:pPr>
            <w:r>
              <w:t>634</w:t>
            </w:r>
          </w:p>
        </w:tc>
        <w:tc>
          <w:tcPr>
            <w:tcW w:w="2110" w:type="dxa"/>
            <w:vAlign w:val="center"/>
          </w:tcPr>
          <w:p w14:paraId="7CA8067E" w14:textId="77C32BBA" w:rsidR="002D20D5" w:rsidRDefault="00C73AA2" w:rsidP="002D20D5">
            <w:pPr>
              <w:contextualSpacing/>
              <w:jc w:val="center"/>
            </w:pPr>
            <w:r>
              <w:t>353</w:t>
            </w:r>
          </w:p>
        </w:tc>
      </w:tr>
      <w:tr w:rsidR="002D20D5" w14:paraId="170DFF96" w14:textId="77777777" w:rsidTr="009564E8">
        <w:tc>
          <w:tcPr>
            <w:tcW w:w="2518" w:type="dxa"/>
            <w:vAlign w:val="center"/>
          </w:tcPr>
          <w:p w14:paraId="17E3B76E" w14:textId="79884B2E" w:rsidR="002D20D5" w:rsidRDefault="002D20D5" w:rsidP="002D20D5">
            <w:pPr>
              <w:contextualSpacing/>
              <w:jc w:val="center"/>
            </w:pPr>
            <w:r>
              <w:t>19.06.2026 г.</w:t>
            </w:r>
          </w:p>
        </w:tc>
        <w:tc>
          <w:tcPr>
            <w:tcW w:w="2001" w:type="dxa"/>
          </w:tcPr>
          <w:p w14:paraId="1600C68A" w14:textId="7618493F" w:rsidR="002D20D5" w:rsidRDefault="002D20D5" w:rsidP="002D20D5">
            <w:pPr>
              <w:contextualSpacing/>
              <w:jc w:val="center"/>
            </w:pPr>
            <w:r w:rsidRPr="003E4400">
              <w:t>Предметы по выбору</w:t>
            </w:r>
          </w:p>
        </w:tc>
        <w:tc>
          <w:tcPr>
            <w:tcW w:w="1843" w:type="dxa"/>
            <w:vAlign w:val="center"/>
          </w:tcPr>
          <w:p w14:paraId="36CD4BDD" w14:textId="4E6C209D" w:rsidR="002D20D5" w:rsidRDefault="00D6606D" w:rsidP="002D20D5">
            <w:pPr>
              <w:contextualSpacing/>
              <w:jc w:val="center"/>
            </w:pPr>
            <w:r>
              <w:t>151</w:t>
            </w:r>
          </w:p>
        </w:tc>
        <w:tc>
          <w:tcPr>
            <w:tcW w:w="1984" w:type="dxa"/>
            <w:vAlign w:val="center"/>
          </w:tcPr>
          <w:p w14:paraId="7CE42BCE" w14:textId="1B1311D8" w:rsidR="002D20D5" w:rsidRDefault="00D6606D" w:rsidP="002D20D5">
            <w:pPr>
              <w:contextualSpacing/>
              <w:jc w:val="center"/>
            </w:pPr>
            <w:r>
              <w:t>349</w:t>
            </w:r>
          </w:p>
        </w:tc>
        <w:tc>
          <w:tcPr>
            <w:tcW w:w="2110" w:type="dxa"/>
            <w:vAlign w:val="center"/>
          </w:tcPr>
          <w:p w14:paraId="58718BD3" w14:textId="04E4DAA6" w:rsidR="002D20D5" w:rsidRDefault="00D6606D" w:rsidP="002D20D5">
            <w:pPr>
              <w:contextualSpacing/>
              <w:jc w:val="center"/>
            </w:pPr>
            <w:r>
              <w:t>295</w:t>
            </w:r>
          </w:p>
        </w:tc>
      </w:tr>
      <w:tr w:rsidR="00EB5398" w14:paraId="34CBE82B" w14:textId="77777777" w:rsidTr="009564E8">
        <w:tc>
          <w:tcPr>
            <w:tcW w:w="10456" w:type="dxa"/>
            <w:gridSpan w:val="5"/>
            <w:shd w:val="clear" w:color="auto" w:fill="D9D9D9" w:themeFill="background1" w:themeFillShade="D9"/>
            <w:vAlign w:val="center"/>
          </w:tcPr>
          <w:p w14:paraId="23B368E5" w14:textId="77777777" w:rsidR="00EB5398" w:rsidRDefault="00EB5398" w:rsidP="00EB5398">
            <w:pPr>
              <w:contextualSpacing/>
              <w:jc w:val="center"/>
            </w:pPr>
            <w:r w:rsidRPr="00E703FE">
              <w:rPr>
                <w:b/>
                <w:bCs/>
              </w:rPr>
              <w:t>Резервные дни:</w:t>
            </w:r>
          </w:p>
        </w:tc>
      </w:tr>
      <w:tr w:rsidR="003E57C1" w14:paraId="759B6DA1" w14:textId="77777777" w:rsidTr="009564E8">
        <w:tc>
          <w:tcPr>
            <w:tcW w:w="2518" w:type="dxa"/>
            <w:vAlign w:val="center"/>
          </w:tcPr>
          <w:p w14:paraId="0D967E55" w14:textId="40A4B195" w:rsidR="003E57C1" w:rsidRDefault="003E57C1" w:rsidP="00EB5398">
            <w:pPr>
              <w:contextualSpacing/>
              <w:jc w:val="center"/>
            </w:pPr>
            <w:r>
              <w:t>2</w:t>
            </w:r>
            <w:r w:rsidR="002D20D5">
              <w:t>9</w:t>
            </w:r>
            <w:r>
              <w:t>.06.202</w:t>
            </w:r>
            <w:r w:rsidR="002D20D5">
              <w:t>6</w:t>
            </w:r>
            <w:r>
              <w:t xml:space="preserve"> г.</w:t>
            </w:r>
          </w:p>
        </w:tc>
        <w:tc>
          <w:tcPr>
            <w:tcW w:w="2001" w:type="dxa"/>
          </w:tcPr>
          <w:p w14:paraId="61794C02" w14:textId="441FCADC" w:rsidR="003E57C1" w:rsidRDefault="002D20D5" w:rsidP="00EB5398">
            <w:pPr>
              <w:contextualSpacing/>
              <w:jc w:val="center"/>
            </w:pPr>
            <w:r>
              <w:t xml:space="preserve">Математика </w:t>
            </w:r>
          </w:p>
        </w:tc>
        <w:tc>
          <w:tcPr>
            <w:tcW w:w="1843" w:type="dxa"/>
            <w:vAlign w:val="center"/>
          </w:tcPr>
          <w:p w14:paraId="0565CD5C" w14:textId="2FF22CE5" w:rsidR="003E57C1" w:rsidRDefault="00D6606D" w:rsidP="00EB5398">
            <w:pPr>
              <w:contextualSpacing/>
              <w:jc w:val="center"/>
            </w:pPr>
            <w:r>
              <w:t>75</w:t>
            </w:r>
          </w:p>
        </w:tc>
        <w:tc>
          <w:tcPr>
            <w:tcW w:w="1984" w:type="dxa"/>
            <w:vAlign w:val="center"/>
          </w:tcPr>
          <w:p w14:paraId="2D83F3BA" w14:textId="251058B4" w:rsidR="003E57C1" w:rsidRDefault="00D6606D" w:rsidP="00EB5398">
            <w:pPr>
              <w:contextualSpacing/>
              <w:jc w:val="center"/>
            </w:pPr>
            <w:r>
              <w:t>99</w:t>
            </w:r>
          </w:p>
        </w:tc>
        <w:tc>
          <w:tcPr>
            <w:tcW w:w="2110" w:type="dxa"/>
            <w:vAlign w:val="center"/>
          </w:tcPr>
          <w:p w14:paraId="3A29EDFA" w14:textId="31315033" w:rsidR="003E57C1" w:rsidRDefault="00D6606D" w:rsidP="00EB5398">
            <w:pPr>
              <w:contextualSpacing/>
              <w:jc w:val="center"/>
            </w:pPr>
            <w:r>
              <w:t>76</w:t>
            </w:r>
          </w:p>
        </w:tc>
      </w:tr>
      <w:tr w:rsidR="003E57C1" w14:paraId="0093494F" w14:textId="77777777" w:rsidTr="009564E8">
        <w:tc>
          <w:tcPr>
            <w:tcW w:w="2518" w:type="dxa"/>
            <w:vAlign w:val="center"/>
          </w:tcPr>
          <w:p w14:paraId="66C9A336" w14:textId="73B9A419" w:rsidR="003E57C1" w:rsidRDefault="002D20D5" w:rsidP="00EB5398">
            <w:pPr>
              <w:contextualSpacing/>
              <w:jc w:val="center"/>
            </w:pPr>
            <w:r>
              <w:t>02.07</w:t>
            </w:r>
            <w:r w:rsidR="003E57C1">
              <w:t>.202</w:t>
            </w:r>
            <w:r>
              <w:t>6</w:t>
            </w:r>
            <w:r w:rsidR="003E57C1">
              <w:t xml:space="preserve"> г.</w:t>
            </w:r>
          </w:p>
        </w:tc>
        <w:tc>
          <w:tcPr>
            <w:tcW w:w="2001" w:type="dxa"/>
          </w:tcPr>
          <w:p w14:paraId="608733D8" w14:textId="708ACF03" w:rsidR="003E57C1" w:rsidRDefault="002D20D5" w:rsidP="00EB5398">
            <w:pPr>
              <w:contextualSpacing/>
              <w:jc w:val="center"/>
            </w:pPr>
            <w:r>
              <w:t>Русский язык</w:t>
            </w:r>
          </w:p>
        </w:tc>
        <w:tc>
          <w:tcPr>
            <w:tcW w:w="1843" w:type="dxa"/>
            <w:vAlign w:val="center"/>
          </w:tcPr>
          <w:p w14:paraId="3DDCCE85" w14:textId="43DCBCD9" w:rsidR="003E57C1" w:rsidRDefault="00D6606D" w:rsidP="00EB5398">
            <w:pPr>
              <w:contextualSpacing/>
              <w:jc w:val="center"/>
            </w:pPr>
            <w:r>
              <w:t>55</w:t>
            </w:r>
          </w:p>
        </w:tc>
        <w:tc>
          <w:tcPr>
            <w:tcW w:w="1984" w:type="dxa"/>
            <w:vAlign w:val="center"/>
          </w:tcPr>
          <w:p w14:paraId="5AEB911E" w14:textId="3FB769A1" w:rsidR="003E57C1" w:rsidRDefault="00D6606D" w:rsidP="00EB5398">
            <w:pPr>
              <w:contextualSpacing/>
              <w:jc w:val="center"/>
            </w:pPr>
            <w:r>
              <w:t>72</w:t>
            </w:r>
          </w:p>
        </w:tc>
        <w:tc>
          <w:tcPr>
            <w:tcW w:w="2110" w:type="dxa"/>
            <w:vAlign w:val="center"/>
          </w:tcPr>
          <w:p w14:paraId="1A2B0CB5" w14:textId="3B6FA816" w:rsidR="003E57C1" w:rsidRDefault="00D6606D" w:rsidP="00EB5398">
            <w:pPr>
              <w:contextualSpacing/>
              <w:jc w:val="center"/>
            </w:pPr>
            <w:r>
              <w:t>53</w:t>
            </w:r>
          </w:p>
        </w:tc>
      </w:tr>
      <w:tr w:rsidR="002D20D5" w14:paraId="318DC3F1" w14:textId="77777777" w:rsidTr="009564E8">
        <w:tc>
          <w:tcPr>
            <w:tcW w:w="2518" w:type="dxa"/>
          </w:tcPr>
          <w:p w14:paraId="2D700F1A" w14:textId="3AB4E441" w:rsidR="002D20D5" w:rsidRDefault="002D20D5" w:rsidP="002D20D5">
            <w:pPr>
              <w:contextualSpacing/>
              <w:jc w:val="center"/>
            </w:pPr>
            <w:r>
              <w:lastRenderedPageBreak/>
              <w:t>03.07</w:t>
            </w:r>
            <w:r w:rsidRPr="001E7524">
              <w:t>.202</w:t>
            </w:r>
            <w:r>
              <w:t>6</w:t>
            </w:r>
            <w:r w:rsidRPr="001E7524">
              <w:t xml:space="preserve"> г.</w:t>
            </w:r>
          </w:p>
        </w:tc>
        <w:tc>
          <w:tcPr>
            <w:tcW w:w="2001" w:type="dxa"/>
          </w:tcPr>
          <w:p w14:paraId="3F002326" w14:textId="38FF55F2" w:rsidR="002D20D5" w:rsidRDefault="002D20D5" w:rsidP="002D20D5">
            <w:pPr>
              <w:contextualSpacing/>
              <w:jc w:val="center"/>
            </w:pPr>
            <w:r w:rsidRPr="00EB456C">
              <w:t>Предметы по выбору</w:t>
            </w:r>
          </w:p>
        </w:tc>
        <w:tc>
          <w:tcPr>
            <w:tcW w:w="1843" w:type="dxa"/>
            <w:vAlign w:val="center"/>
          </w:tcPr>
          <w:p w14:paraId="035151D2" w14:textId="1E0A05F3" w:rsidR="002D20D5" w:rsidRDefault="00D6606D" w:rsidP="002D20D5">
            <w:pPr>
              <w:contextualSpacing/>
              <w:jc w:val="center"/>
            </w:pPr>
            <w:r>
              <w:t>64</w:t>
            </w:r>
          </w:p>
        </w:tc>
        <w:tc>
          <w:tcPr>
            <w:tcW w:w="1984" w:type="dxa"/>
            <w:vAlign w:val="center"/>
          </w:tcPr>
          <w:p w14:paraId="61BC9B63" w14:textId="3AED8BEE" w:rsidR="002D20D5" w:rsidRDefault="00D6606D" w:rsidP="002D20D5">
            <w:pPr>
              <w:contextualSpacing/>
              <w:jc w:val="center"/>
            </w:pPr>
            <w:r>
              <w:t>88</w:t>
            </w:r>
          </w:p>
        </w:tc>
        <w:tc>
          <w:tcPr>
            <w:tcW w:w="2110" w:type="dxa"/>
            <w:vAlign w:val="center"/>
          </w:tcPr>
          <w:p w14:paraId="1BA2045A" w14:textId="096E6744" w:rsidR="002D20D5" w:rsidRDefault="00D6606D" w:rsidP="002D20D5">
            <w:pPr>
              <w:contextualSpacing/>
              <w:jc w:val="center"/>
            </w:pPr>
            <w:r>
              <w:t>65</w:t>
            </w:r>
          </w:p>
        </w:tc>
      </w:tr>
      <w:tr w:rsidR="002D20D5" w14:paraId="4D461208" w14:textId="77777777" w:rsidTr="009564E8">
        <w:tc>
          <w:tcPr>
            <w:tcW w:w="2518" w:type="dxa"/>
            <w:vAlign w:val="center"/>
          </w:tcPr>
          <w:p w14:paraId="26A2C6D3" w14:textId="1C51A1EB" w:rsidR="002D20D5" w:rsidRDefault="002D20D5" w:rsidP="002D20D5">
            <w:pPr>
              <w:contextualSpacing/>
              <w:jc w:val="center"/>
            </w:pPr>
            <w:r>
              <w:t>06.07.2026 г.</w:t>
            </w:r>
          </w:p>
        </w:tc>
        <w:tc>
          <w:tcPr>
            <w:tcW w:w="2001" w:type="dxa"/>
          </w:tcPr>
          <w:p w14:paraId="4DB25110" w14:textId="70B8843E" w:rsidR="002D20D5" w:rsidRDefault="002D20D5" w:rsidP="002D20D5">
            <w:pPr>
              <w:contextualSpacing/>
              <w:jc w:val="center"/>
            </w:pPr>
            <w:r w:rsidRPr="00EB456C">
              <w:t>Предметы по выбору</w:t>
            </w:r>
          </w:p>
        </w:tc>
        <w:tc>
          <w:tcPr>
            <w:tcW w:w="1843" w:type="dxa"/>
            <w:vAlign w:val="center"/>
          </w:tcPr>
          <w:p w14:paraId="4CDCA66F" w14:textId="6F70E557" w:rsidR="002D20D5" w:rsidRDefault="00D6606D" w:rsidP="002D20D5">
            <w:pPr>
              <w:contextualSpacing/>
              <w:jc w:val="center"/>
            </w:pPr>
            <w:r>
              <w:t>35</w:t>
            </w:r>
          </w:p>
        </w:tc>
        <w:tc>
          <w:tcPr>
            <w:tcW w:w="1984" w:type="dxa"/>
            <w:vAlign w:val="center"/>
          </w:tcPr>
          <w:p w14:paraId="47E9BF13" w14:textId="000E8F10" w:rsidR="002D20D5" w:rsidRDefault="00D6606D" w:rsidP="002D20D5">
            <w:pPr>
              <w:contextualSpacing/>
              <w:jc w:val="center"/>
            </w:pPr>
            <w:r>
              <w:t>46</w:t>
            </w:r>
          </w:p>
        </w:tc>
        <w:tc>
          <w:tcPr>
            <w:tcW w:w="2110" w:type="dxa"/>
            <w:vAlign w:val="center"/>
          </w:tcPr>
          <w:p w14:paraId="6D541211" w14:textId="264EB275" w:rsidR="002D20D5" w:rsidRDefault="00D6606D" w:rsidP="002D20D5">
            <w:pPr>
              <w:contextualSpacing/>
              <w:jc w:val="center"/>
            </w:pPr>
            <w:r>
              <w:t>33</w:t>
            </w:r>
          </w:p>
        </w:tc>
      </w:tr>
    </w:tbl>
    <w:p w14:paraId="049F9072" w14:textId="77777777" w:rsidR="003E57C1" w:rsidRDefault="003E57C1" w:rsidP="00EB5398">
      <w:pPr>
        <w:pStyle w:val="a9"/>
        <w:tabs>
          <w:tab w:val="left" w:pos="1102"/>
        </w:tabs>
        <w:spacing w:before="0"/>
        <w:ind w:left="0" w:right="109" w:firstLine="0"/>
        <w:jc w:val="both"/>
        <w:rPr>
          <w:spacing w:val="-2"/>
          <w:sz w:val="24"/>
          <w:szCs w:val="24"/>
          <w:lang w:val="ru-RU"/>
        </w:rPr>
      </w:pPr>
      <w:r>
        <w:rPr>
          <w:spacing w:val="-2"/>
          <w:sz w:val="24"/>
          <w:szCs w:val="24"/>
          <w:lang w:val="ru-RU"/>
        </w:rPr>
        <w:tab/>
      </w:r>
    </w:p>
    <w:p w14:paraId="4578162C" w14:textId="5CBC1E94" w:rsidR="003E57C1" w:rsidRDefault="00EB5398" w:rsidP="00EB5398">
      <w:pPr>
        <w:pStyle w:val="a9"/>
        <w:tabs>
          <w:tab w:val="left" w:pos="709"/>
        </w:tabs>
        <w:spacing w:before="0"/>
        <w:ind w:left="0" w:right="109" w:firstLine="0"/>
        <w:jc w:val="both"/>
        <w:rPr>
          <w:lang w:val="ru-RU"/>
        </w:rPr>
      </w:pPr>
      <w:r>
        <w:rPr>
          <w:spacing w:val="-2"/>
          <w:sz w:val="24"/>
          <w:szCs w:val="24"/>
          <w:lang w:val="ru-RU"/>
        </w:rPr>
        <w:tab/>
      </w:r>
      <w:r w:rsidR="003E57C1" w:rsidRPr="00AD25B0">
        <w:rPr>
          <w:spacing w:val="-2"/>
          <w:lang w:val="ru-RU"/>
        </w:rPr>
        <w:t>О</w:t>
      </w:r>
      <w:r w:rsidR="003E57C1" w:rsidRPr="00AD25B0">
        <w:rPr>
          <w:lang w:val="ru-RU"/>
        </w:rPr>
        <w:t>рг</w:t>
      </w:r>
      <w:r w:rsidR="003E57C1" w:rsidRPr="00AD25B0">
        <w:rPr>
          <w:spacing w:val="-3"/>
          <w:lang w:val="ru-RU"/>
        </w:rPr>
        <w:t>а</w:t>
      </w:r>
      <w:r w:rsidR="003E57C1" w:rsidRPr="00AD25B0">
        <w:rPr>
          <w:lang w:val="ru-RU"/>
        </w:rPr>
        <w:t>низ</w:t>
      </w:r>
      <w:r w:rsidR="003E57C1" w:rsidRPr="00AD25B0">
        <w:rPr>
          <w:spacing w:val="-3"/>
          <w:lang w:val="ru-RU"/>
        </w:rPr>
        <w:t>а</w:t>
      </w:r>
      <w:r w:rsidR="003E57C1" w:rsidRPr="00AD25B0">
        <w:rPr>
          <w:lang w:val="ru-RU"/>
        </w:rPr>
        <w:t>ц</w:t>
      </w:r>
      <w:r w:rsidR="003E57C1" w:rsidRPr="00AD25B0">
        <w:rPr>
          <w:spacing w:val="-2"/>
          <w:lang w:val="ru-RU"/>
        </w:rPr>
        <w:t>и</w:t>
      </w:r>
      <w:r w:rsidR="003E57C1" w:rsidRPr="00AD25B0">
        <w:rPr>
          <w:lang w:val="ru-RU"/>
        </w:rPr>
        <w:t>я</w:t>
      </w:r>
      <w:r w:rsidR="003E57C1" w:rsidRPr="00AD25B0">
        <w:rPr>
          <w:spacing w:val="27"/>
          <w:lang w:val="ru-RU"/>
        </w:rPr>
        <w:t xml:space="preserve"> </w:t>
      </w:r>
      <w:r w:rsidR="003E57C1" w:rsidRPr="00AD25B0">
        <w:rPr>
          <w:spacing w:val="-3"/>
          <w:lang w:val="ru-RU"/>
        </w:rPr>
        <w:t>с</w:t>
      </w:r>
      <w:r w:rsidR="003E57C1" w:rsidRPr="00AD25B0">
        <w:rPr>
          <w:lang w:val="ru-RU"/>
        </w:rPr>
        <w:t>исте</w:t>
      </w:r>
      <w:r w:rsidR="003E57C1" w:rsidRPr="00AD25B0">
        <w:rPr>
          <w:spacing w:val="-3"/>
          <w:lang w:val="ru-RU"/>
        </w:rPr>
        <w:t>м</w:t>
      </w:r>
      <w:r w:rsidR="003E57C1" w:rsidRPr="00AD25B0">
        <w:rPr>
          <w:lang w:val="ru-RU"/>
        </w:rPr>
        <w:t>ы</w:t>
      </w:r>
      <w:r w:rsidR="003E57C1" w:rsidRPr="00AD25B0">
        <w:rPr>
          <w:spacing w:val="25"/>
          <w:lang w:val="ru-RU"/>
        </w:rPr>
        <w:t xml:space="preserve"> </w:t>
      </w:r>
      <w:r w:rsidR="003E57C1" w:rsidRPr="00AD25B0">
        <w:rPr>
          <w:lang w:val="ru-RU"/>
        </w:rPr>
        <w:t>видеонаблюдения в ППЭ для проведения ГИА-9 в 202</w:t>
      </w:r>
      <w:r w:rsidR="00D6606D">
        <w:rPr>
          <w:lang w:val="ru-RU"/>
        </w:rPr>
        <w:t>6</w:t>
      </w:r>
      <w:r w:rsidR="003E57C1" w:rsidRPr="00AD25B0">
        <w:rPr>
          <w:lang w:val="ru-RU"/>
        </w:rPr>
        <w:t xml:space="preserve"> </w:t>
      </w:r>
      <w:r w:rsidR="0003580E" w:rsidRPr="00AD25B0">
        <w:rPr>
          <w:lang w:val="ru-RU"/>
        </w:rPr>
        <w:t>году осуществлялась</w:t>
      </w:r>
      <w:r w:rsidR="003E57C1" w:rsidRPr="00AD25B0">
        <w:rPr>
          <w:lang w:val="ru-RU"/>
        </w:rPr>
        <w:t xml:space="preserve"> в соответствии с Порядком </w:t>
      </w:r>
      <w:r>
        <w:rPr>
          <w:lang w:val="ru-RU"/>
        </w:rPr>
        <w:t xml:space="preserve">проведения ГИА-9 </w:t>
      </w:r>
      <w:r w:rsidR="003E57C1" w:rsidRPr="00AD25B0">
        <w:rPr>
          <w:lang w:val="ru-RU"/>
        </w:rPr>
        <w:t xml:space="preserve">и на основании приказа Минобразования Забайкальского края от </w:t>
      </w:r>
      <w:r w:rsidR="00D6606D">
        <w:rPr>
          <w:lang w:val="ru-RU"/>
        </w:rPr>
        <w:t>29 апреля</w:t>
      </w:r>
      <w:r w:rsidR="003E57C1" w:rsidRPr="00AD25B0">
        <w:rPr>
          <w:lang w:val="ru-RU"/>
        </w:rPr>
        <w:t xml:space="preserve"> 202</w:t>
      </w:r>
      <w:r w:rsidR="00D6606D">
        <w:rPr>
          <w:lang w:val="ru-RU"/>
        </w:rPr>
        <w:t>6</w:t>
      </w:r>
      <w:r w:rsidR="003E57C1" w:rsidRPr="00AD25B0">
        <w:rPr>
          <w:lang w:val="ru-RU"/>
        </w:rPr>
        <w:t xml:space="preserve"> </w:t>
      </w:r>
      <w:r w:rsidR="0003580E" w:rsidRPr="00AD25B0">
        <w:rPr>
          <w:lang w:val="ru-RU"/>
        </w:rPr>
        <w:t>года №</w:t>
      </w:r>
      <w:r w:rsidR="003E57C1" w:rsidRPr="00AD25B0">
        <w:rPr>
          <w:lang w:val="ru-RU"/>
        </w:rPr>
        <w:t xml:space="preserve"> </w:t>
      </w:r>
      <w:r w:rsidR="00D6606D">
        <w:rPr>
          <w:lang w:val="ru-RU"/>
        </w:rPr>
        <w:t>293</w:t>
      </w:r>
      <w:r w:rsidR="003E57C1" w:rsidRPr="00AD25B0">
        <w:rPr>
          <w:lang w:val="ru-RU"/>
        </w:rPr>
        <w:t xml:space="preserve"> </w:t>
      </w:r>
      <w:r>
        <w:rPr>
          <w:lang w:val="ru-RU"/>
        </w:rPr>
        <w:t>«</w:t>
      </w:r>
      <w:r w:rsidR="003E57C1" w:rsidRPr="00AD25B0">
        <w:rPr>
          <w:lang w:val="ru-RU"/>
        </w:rPr>
        <w:t>Об организации системы видеонаблюдения в период проведения государственной итоговой аттестации по образовательным программам основного общего образования в Забайкальском крае</w:t>
      </w:r>
      <w:r>
        <w:rPr>
          <w:lang w:val="ru-RU"/>
        </w:rPr>
        <w:t>»</w:t>
      </w:r>
      <w:r w:rsidR="003E57C1" w:rsidRPr="00AD25B0">
        <w:rPr>
          <w:lang w:val="ru-RU"/>
        </w:rPr>
        <w:t xml:space="preserve">.  </w:t>
      </w:r>
      <w:r w:rsidR="007116BB">
        <w:rPr>
          <w:lang w:val="ru-RU"/>
        </w:rPr>
        <w:t xml:space="preserve">Для проведения </w:t>
      </w:r>
      <w:r w:rsidR="007D237C">
        <w:rPr>
          <w:lang w:val="ru-RU"/>
        </w:rPr>
        <w:t>ОГЭ</w:t>
      </w:r>
      <w:r w:rsidR="007116BB">
        <w:rPr>
          <w:lang w:val="ru-RU"/>
        </w:rPr>
        <w:t xml:space="preserve"> было задействовано </w:t>
      </w:r>
      <w:r w:rsidR="00F70280">
        <w:rPr>
          <w:lang w:val="ru-RU"/>
        </w:rPr>
        <w:t>1124</w:t>
      </w:r>
      <w:r w:rsidR="007116BB">
        <w:rPr>
          <w:lang w:val="ru-RU"/>
        </w:rPr>
        <w:t xml:space="preserve"> аудитори</w:t>
      </w:r>
      <w:r w:rsidR="00F70280">
        <w:rPr>
          <w:lang w:val="ru-RU"/>
        </w:rPr>
        <w:t>и</w:t>
      </w:r>
      <w:r w:rsidR="007116BB">
        <w:rPr>
          <w:lang w:val="ru-RU"/>
        </w:rPr>
        <w:t>, в</w:t>
      </w:r>
      <w:r w:rsidR="00236537">
        <w:rPr>
          <w:lang w:val="ru-RU"/>
        </w:rPr>
        <w:t xml:space="preserve"> </w:t>
      </w:r>
      <w:r w:rsidR="007116BB">
        <w:rPr>
          <w:lang w:val="ru-RU"/>
        </w:rPr>
        <w:t>2</w:t>
      </w:r>
      <w:r w:rsidR="00F70280">
        <w:rPr>
          <w:lang w:val="ru-RU"/>
        </w:rPr>
        <w:t>05</w:t>
      </w:r>
      <w:r w:rsidR="00236537">
        <w:rPr>
          <w:lang w:val="ru-RU"/>
        </w:rPr>
        <w:t xml:space="preserve"> а</w:t>
      </w:r>
      <w:r w:rsidR="003E57C1" w:rsidRPr="00AD25B0">
        <w:rPr>
          <w:lang w:val="ru-RU"/>
        </w:rPr>
        <w:t>удитори</w:t>
      </w:r>
      <w:r w:rsidR="007E6DA0">
        <w:rPr>
          <w:lang w:val="ru-RU"/>
        </w:rPr>
        <w:t xml:space="preserve">ях, которые </w:t>
      </w:r>
      <w:r w:rsidR="007D237C" w:rsidRPr="007D237C">
        <w:rPr>
          <w:lang w:val="ru-RU"/>
        </w:rPr>
        <w:t>обслуживались ПАО «Ростелеком»</w:t>
      </w:r>
      <w:r w:rsidR="007E6DA0">
        <w:rPr>
          <w:lang w:val="ru-RU"/>
        </w:rPr>
        <w:t>,</w:t>
      </w:r>
      <w:r w:rsidR="007D237C" w:rsidRPr="007D237C">
        <w:rPr>
          <w:lang w:val="ru-RU"/>
        </w:rPr>
        <w:t xml:space="preserve"> </w:t>
      </w:r>
      <w:r w:rsidR="00236537">
        <w:rPr>
          <w:lang w:val="ru-RU"/>
        </w:rPr>
        <w:t>велось</w:t>
      </w:r>
      <w:r w:rsidR="003E57C1">
        <w:rPr>
          <w:lang w:val="ru-RU"/>
        </w:rPr>
        <w:t xml:space="preserve"> видеонаб</w:t>
      </w:r>
      <w:r>
        <w:rPr>
          <w:lang w:val="ru-RU"/>
        </w:rPr>
        <w:t>людени</w:t>
      </w:r>
      <w:r w:rsidR="00236537">
        <w:rPr>
          <w:lang w:val="ru-RU"/>
        </w:rPr>
        <w:t xml:space="preserve">е </w:t>
      </w:r>
      <w:r w:rsidR="003E57C1" w:rsidRPr="00AD25B0">
        <w:rPr>
          <w:lang w:val="ru-RU"/>
        </w:rPr>
        <w:t>в режиме онлайн</w:t>
      </w:r>
      <w:r w:rsidR="007D237C">
        <w:rPr>
          <w:lang w:val="ru-RU"/>
        </w:rPr>
        <w:t xml:space="preserve">, в </w:t>
      </w:r>
      <w:r w:rsidR="00F70280">
        <w:rPr>
          <w:lang w:val="ru-RU"/>
        </w:rPr>
        <w:t>919</w:t>
      </w:r>
      <w:r w:rsidR="007D237C">
        <w:rPr>
          <w:lang w:val="ru-RU"/>
        </w:rPr>
        <w:t xml:space="preserve"> </w:t>
      </w:r>
      <w:r w:rsidR="003E57C1" w:rsidRPr="00AD25B0">
        <w:rPr>
          <w:lang w:val="ru-RU"/>
        </w:rPr>
        <w:t>аудитори</w:t>
      </w:r>
      <w:r w:rsidR="00F70280">
        <w:rPr>
          <w:lang w:val="ru-RU"/>
        </w:rPr>
        <w:t>ях</w:t>
      </w:r>
      <w:r w:rsidR="003E57C1" w:rsidRPr="00AD25B0">
        <w:rPr>
          <w:lang w:val="ru-RU"/>
        </w:rPr>
        <w:t xml:space="preserve"> </w:t>
      </w:r>
      <w:r w:rsidR="00235D8E">
        <w:rPr>
          <w:lang w:val="ru-RU"/>
        </w:rPr>
        <w:t xml:space="preserve">во время проведения экзамена </w:t>
      </w:r>
      <w:r w:rsidR="007D237C">
        <w:rPr>
          <w:lang w:val="ru-RU"/>
        </w:rPr>
        <w:t>осуществлялась</w:t>
      </w:r>
      <w:r w:rsidR="00235D8E">
        <w:rPr>
          <w:lang w:val="ru-RU"/>
        </w:rPr>
        <w:t xml:space="preserve"> видеозапись</w:t>
      </w:r>
      <w:r w:rsidR="007D237C">
        <w:rPr>
          <w:lang w:val="ru-RU"/>
        </w:rPr>
        <w:t xml:space="preserve"> </w:t>
      </w:r>
      <w:r w:rsidR="00F70280">
        <w:rPr>
          <w:lang w:val="ru-RU"/>
        </w:rPr>
        <w:t>с</w:t>
      </w:r>
      <w:r w:rsidR="00235D8E">
        <w:rPr>
          <w:lang w:val="ru-RU"/>
        </w:rPr>
        <w:t xml:space="preserve"> </w:t>
      </w:r>
      <w:r w:rsidR="003E57C1" w:rsidRPr="00AD25B0">
        <w:rPr>
          <w:lang w:val="ru-RU"/>
        </w:rPr>
        <w:t>использова</w:t>
      </w:r>
      <w:r w:rsidR="00F70280">
        <w:rPr>
          <w:lang w:val="ru-RU"/>
        </w:rPr>
        <w:t>нием</w:t>
      </w:r>
      <w:r w:rsidR="003E57C1" w:rsidRPr="00AD25B0">
        <w:rPr>
          <w:lang w:val="ru-RU"/>
        </w:rPr>
        <w:t xml:space="preserve">   оборудовани</w:t>
      </w:r>
      <w:r w:rsidR="00F70280">
        <w:rPr>
          <w:lang w:val="ru-RU"/>
        </w:rPr>
        <w:t>я</w:t>
      </w:r>
      <w:r w:rsidR="003E57C1" w:rsidRPr="00AD25B0">
        <w:rPr>
          <w:lang w:val="ru-RU"/>
        </w:rPr>
        <w:t>, имеюще</w:t>
      </w:r>
      <w:r w:rsidR="00F70280">
        <w:rPr>
          <w:lang w:val="ru-RU"/>
        </w:rPr>
        <w:t>го</w:t>
      </w:r>
      <w:r w:rsidR="003E57C1" w:rsidRPr="00AD25B0">
        <w:rPr>
          <w:lang w:val="ru-RU"/>
        </w:rPr>
        <w:t xml:space="preserve">ся в образовательных организациях. </w:t>
      </w:r>
    </w:p>
    <w:p w14:paraId="2AF775D2" w14:textId="77777777" w:rsidR="003E57C1" w:rsidRPr="00037305" w:rsidRDefault="003E57C1" w:rsidP="00EB5398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037305">
        <w:rPr>
          <w:sz w:val="28"/>
          <w:szCs w:val="28"/>
          <w:shd w:val="clear" w:color="auto" w:fill="FFFFFF"/>
        </w:rPr>
        <w:t xml:space="preserve">Условием допуска к ГИА девятиклассников, наряду с отсутствием </w:t>
      </w:r>
      <w:r w:rsidRPr="00037305">
        <w:rPr>
          <w:bCs/>
          <w:sz w:val="28"/>
          <w:szCs w:val="28"/>
          <w:shd w:val="clear" w:color="auto" w:fill="FFFFFF"/>
        </w:rPr>
        <w:t>академической</w:t>
      </w:r>
      <w:r w:rsidRPr="00037305">
        <w:rPr>
          <w:sz w:val="28"/>
          <w:szCs w:val="28"/>
          <w:shd w:val="clear" w:color="auto" w:fill="FFFFFF"/>
        </w:rPr>
        <w:t> </w:t>
      </w:r>
      <w:r w:rsidRPr="00037305">
        <w:rPr>
          <w:bCs/>
          <w:sz w:val="28"/>
          <w:szCs w:val="28"/>
          <w:shd w:val="clear" w:color="auto" w:fill="FFFFFF"/>
        </w:rPr>
        <w:t>задолженности</w:t>
      </w:r>
      <w:r w:rsidRPr="00037305">
        <w:rPr>
          <w:sz w:val="28"/>
          <w:szCs w:val="28"/>
          <w:shd w:val="clear" w:color="auto" w:fill="FFFFFF"/>
        </w:rPr>
        <w:t xml:space="preserve">, являлось наличие результата </w:t>
      </w:r>
      <w:r w:rsidR="00EB5398">
        <w:rPr>
          <w:sz w:val="28"/>
          <w:szCs w:val="28"/>
          <w:shd w:val="clear" w:color="auto" w:fill="FFFFFF"/>
        </w:rPr>
        <w:t>«</w:t>
      </w:r>
      <w:r w:rsidRPr="00037305">
        <w:rPr>
          <w:bCs/>
          <w:sz w:val="28"/>
          <w:szCs w:val="28"/>
          <w:shd w:val="clear" w:color="auto" w:fill="FFFFFF"/>
        </w:rPr>
        <w:t>зачет</w:t>
      </w:r>
      <w:r w:rsidR="00EB5398">
        <w:rPr>
          <w:sz w:val="28"/>
          <w:szCs w:val="28"/>
          <w:shd w:val="clear" w:color="auto" w:fill="FFFFFF"/>
        </w:rPr>
        <w:t>»</w:t>
      </w:r>
      <w:r w:rsidRPr="00037305">
        <w:rPr>
          <w:sz w:val="28"/>
          <w:szCs w:val="28"/>
          <w:shd w:val="clear" w:color="auto" w:fill="FFFFFF"/>
        </w:rPr>
        <w:t> </w:t>
      </w:r>
      <w:r w:rsidRPr="00037305">
        <w:rPr>
          <w:bCs/>
          <w:sz w:val="28"/>
          <w:szCs w:val="28"/>
          <w:shd w:val="clear" w:color="auto" w:fill="FFFFFF"/>
        </w:rPr>
        <w:t>за</w:t>
      </w:r>
      <w:r w:rsidRPr="00037305">
        <w:rPr>
          <w:sz w:val="28"/>
          <w:szCs w:val="28"/>
          <w:shd w:val="clear" w:color="auto" w:fill="FFFFFF"/>
        </w:rPr>
        <w:t> </w:t>
      </w:r>
      <w:r w:rsidRPr="00037305">
        <w:rPr>
          <w:bCs/>
          <w:sz w:val="28"/>
          <w:szCs w:val="28"/>
          <w:shd w:val="clear" w:color="auto" w:fill="FFFFFF"/>
        </w:rPr>
        <w:t>итоговое</w:t>
      </w:r>
      <w:r w:rsidRPr="00037305">
        <w:rPr>
          <w:sz w:val="28"/>
          <w:szCs w:val="28"/>
          <w:shd w:val="clear" w:color="auto" w:fill="FFFFFF"/>
        </w:rPr>
        <w:t> </w:t>
      </w:r>
      <w:r w:rsidRPr="00037305">
        <w:rPr>
          <w:bCs/>
          <w:sz w:val="28"/>
          <w:szCs w:val="28"/>
          <w:shd w:val="clear" w:color="auto" w:fill="FFFFFF"/>
        </w:rPr>
        <w:t>собеседование</w:t>
      </w:r>
      <w:r w:rsidRPr="00037305">
        <w:rPr>
          <w:sz w:val="28"/>
          <w:szCs w:val="28"/>
          <w:shd w:val="clear" w:color="auto" w:fill="FFFFFF"/>
        </w:rPr>
        <w:t xml:space="preserve"> по русскому языку. </w:t>
      </w:r>
    </w:p>
    <w:p w14:paraId="726FB8FA" w14:textId="3D5C8982" w:rsidR="00EB5398" w:rsidRDefault="003E57C1" w:rsidP="00EB5398">
      <w:pPr>
        <w:ind w:firstLine="709"/>
        <w:contextualSpacing/>
        <w:jc w:val="both"/>
        <w:rPr>
          <w:rStyle w:val="ab"/>
          <w:b w:val="0"/>
          <w:sz w:val="28"/>
          <w:szCs w:val="28"/>
          <w:shd w:val="clear" w:color="auto" w:fill="FFFFFF"/>
        </w:rPr>
      </w:pPr>
      <w:r w:rsidRPr="00037305">
        <w:rPr>
          <w:rStyle w:val="ab"/>
          <w:b w:val="0"/>
          <w:sz w:val="28"/>
          <w:szCs w:val="28"/>
          <w:shd w:val="clear" w:color="auto" w:fill="FFFFFF"/>
        </w:rPr>
        <w:t>Итоговое собеседование в 202</w:t>
      </w:r>
      <w:r w:rsidR="00F70280">
        <w:rPr>
          <w:rStyle w:val="ab"/>
          <w:b w:val="0"/>
          <w:sz w:val="28"/>
          <w:szCs w:val="28"/>
          <w:shd w:val="clear" w:color="auto" w:fill="FFFFFF"/>
        </w:rPr>
        <w:t>6</w:t>
      </w:r>
      <w:r w:rsidRPr="00037305">
        <w:rPr>
          <w:rStyle w:val="ab"/>
          <w:b w:val="0"/>
          <w:sz w:val="28"/>
          <w:szCs w:val="28"/>
          <w:shd w:val="clear" w:color="auto" w:fill="FFFFFF"/>
        </w:rPr>
        <w:t xml:space="preserve"> году пров</w:t>
      </w:r>
      <w:r w:rsidR="00EB5398">
        <w:rPr>
          <w:rStyle w:val="ab"/>
          <w:b w:val="0"/>
          <w:sz w:val="28"/>
          <w:szCs w:val="28"/>
          <w:shd w:val="clear" w:color="auto" w:fill="FFFFFF"/>
        </w:rPr>
        <w:t xml:space="preserve">одилось </w:t>
      </w:r>
    </w:p>
    <w:p w14:paraId="431837CC" w14:textId="3A22DBD0" w:rsidR="00EB5398" w:rsidRDefault="00EB5398" w:rsidP="00EB5398">
      <w:pPr>
        <w:ind w:firstLine="709"/>
        <w:contextualSpacing/>
        <w:jc w:val="both"/>
        <w:rPr>
          <w:rStyle w:val="ab"/>
          <w:b w:val="0"/>
          <w:sz w:val="28"/>
          <w:szCs w:val="28"/>
          <w:shd w:val="clear" w:color="auto" w:fill="FFFFFF"/>
        </w:rPr>
      </w:pPr>
      <w:r>
        <w:rPr>
          <w:rStyle w:val="ab"/>
          <w:b w:val="0"/>
          <w:sz w:val="28"/>
          <w:szCs w:val="28"/>
          <w:shd w:val="clear" w:color="auto" w:fill="FFFFFF"/>
        </w:rPr>
        <w:t xml:space="preserve">- в основные сроки: </w:t>
      </w:r>
      <w:r w:rsidR="00235D8E">
        <w:rPr>
          <w:rStyle w:val="ab"/>
          <w:b w:val="0"/>
          <w:sz w:val="28"/>
          <w:szCs w:val="28"/>
          <w:shd w:val="clear" w:color="auto" w:fill="FFFFFF"/>
        </w:rPr>
        <w:t>1</w:t>
      </w:r>
      <w:r w:rsidR="000E537C">
        <w:rPr>
          <w:rStyle w:val="ab"/>
          <w:b w:val="0"/>
          <w:sz w:val="28"/>
          <w:szCs w:val="28"/>
          <w:shd w:val="clear" w:color="auto" w:fill="FFFFFF"/>
        </w:rPr>
        <w:t>1</w:t>
      </w:r>
      <w:r w:rsidR="003E57C1" w:rsidRPr="00037305">
        <w:rPr>
          <w:rStyle w:val="ab"/>
          <w:b w:val="0"/>
          <w:sz w:val="28"/>
          <w:szCs w:val="28"/>
          <w:shd w:val="clear" w:color="auto" w:fill="FFFFFF"/>
        </w:rPr>
        <w:t xml:space="preserve"> февраля</w:t>
      </w:r>
      <w:r>
        <w:rPr>
          <w:rStyle w:val="ab"/>
          <w:b w:val="0"/>
          <w:sz w:val="28"/>
          <w:szCs w:val="28"/>
          <w:shd w:val="clear" w:color="auto" w:fill="FFFFFF"/>
        </w:rPr>
        <w:t>;</w:t>
      </w:r>
    </w:p>
    <w:p w14:paraId="13215305" w14:textId="24221DA7" w:rsidR="00EB5398" w:rsidRDefault="00EB5398" w:rsidP="00EB5398">
      <w:pPr>
        <w:ind w:firstLine="709"/>
        <w:contextualSpacing/>
        <w:jc w:val="both"/>
        <w:rPr>
          <w:rStyle w:val="ab"/>
          <w:b w:val="0"/>
          <w:sz w:val="28"/>
          <w:szCs w:val="28"/>
          <w:shd w:val="clear" w:color="auto" w:fill="FFFFFF"/>
        </w:rPr>
      </w:pPr>
      <w:r>
        <w:rPr>
          <w:rStyle w:val="ab"/>
          <w:b w:val="0"/>
          <w:sz w:val="28"/>
          <w:szCs w:val="28"/>
          <w:shd w:val="clear" w:color="auto" w:fill="FFFFFF"/>
        </w:rPr>
        <w:t xml:space="preserve">- в дополнительные сроки: </w:t>
      </w:r>
      <w:r w:rsidR="00235D8E">
        <w:rPr>
          <w:rStyle w:val="ab"/>
          <w:b w:val="0"/>
          <w:sz w:val="28"/>
          <w:szCs w:val="28"/>
          <w:shd w:val="clear" w:color="auto" w:fill="FFFFFF"/>
        </w:rPr>
        <w:t>1</w:t>
      </w:r>
      <w:r w:rsidR="000E537C">
        <w:rPr>
          <w:rStyle w:val="ab"/>
          <w:b w:val="0"/>
          <w:sz w:val="28"/>
          <w:szCs w:val="28"/>
          <w:shd w:val="clear" w:color="auto" w:fill="FFFFFF"/>
        </w:rPr>
        <w:t>1</w:t>
      </w:r>
      <w:r w:rsidR="003E57C1" w:rsidRPr="00037305">
        <w:rPr>
          <w:rStyle w:val="ab"/>
          <w:b w:val="0"/>
          <w:sz w:val="28"/>
          <w:szCs w:val="28"/>
          <w:shd w:val="clear" w:color="auto" w:fill="FFFFFF"/>
        </w:rPr>
        <w:t xml:space="preserve"> марта и </w:t>
      </w:r>
      <w:r w:rsidR="00CC16A4">
        <w:rPr>
          <w:rStyle w:val="ab"/>
          <w:b w:val="0"/>
          <w:sz w:val="28"/>
          <w:szCs w:val="28"/>
          <w:shd w:val="clear" w:color="auto" w:fill="FFFFFF"/>
        </w:rPr>
        <w:t>2</w:t>
      </w:r>
      <w:r w:rsidR="000E537C">
        <w:rPr>
          <w:rStyle w:val="ab"/>
          <w:b w:val="0"/>
          <w:sz w:val="28"/>
          <w:szCs w:val="28"/>
          <w:shd w:val="clear" w:color="auto" w:fill="FFFFFF"/>
        </w:rPr>
        <w:t>0</w:t>
      </w:r>
      <w:r w:rsidR="003E57C1" w:rsidRPr="00037305">
        <w:rPr>
          <w:rStyle w:val="ab"/>
          <w:b w:val="0"/>
          <w:sz w:val="28"/>
          <w:szCs w:val="28"/>
          <w:shd w:val="clear" w:color="auto" w:fill="FFFFFF"/>
        </w:rPr>
        <w:t xml:space="preserve"> </w:t>
      </w:r>
      <w:r w:rsidR="00235D8E">
        <w:rPr>
          <w:rStyle w:val="ab"/>
          <w:b w:val="0"/>
          <w:sz w:val="28"/>
          <w:szCs w:val="28"/>
          <w:shd w:val="clear" w:color="auto" w:fill="FFFFFF"/>
        </w:rPr>
        <w:t>апреля</w:t>
      </w:r>
      <w:r w:rsidR="003E57C1" w:rsidRPr="00037305">
        <w:rPr>
          <w:rStyle w:val="ab"/>
          <w:b w:val="0"/>
          <w:sz w:val="28"/>
          <w:szCs w:val="28"/>
          <w:shd w:val="clear" w:color="auto" w:fill="FFFFFF"/>
        </w:rPr>
        <w:t xml:space="preserve"> </w:t>
      </w:r>
      <w:r>
        <w:rPr>
          <w:rStyle w:val="ab"/>
          <w:b w:val="0"/>
          <w:sz w:val="28"/>
          <w:szCs w:val="28"/>
          <w:shd w:val="clear" w:color="auto" w:fill="FFFFFF"/>
        </w:rPr>
        <w:t xml:space="preserve">для обучающихся, </w:t>
      </w:r>
      <w:r w:rsidR="003E57C1" w:rsidRPr="00037305">
        <w:rPr>
          <w:rStyle w:val="ab"/>
          <w:b w:val="0"/>
          <w:sz w:val="28"/>
          <w:szCs w:val="28"/>
          <w:shd w:val="clear" w:color="auto" w:fill="FFFFFF"/>
        </w:rPr>
        <w:t>получивши</w:t>
      </w:r>
      <w:r>
        <w:rPr>
          <w:rStyle w:val="ab"/>
          <w:b w:val="0"/>
          <w:sz w:val="28"/>
          <w:szCs w:val="28"/>
          <w:shd w:val="clear" w:color="auto" w:fill="FFFFFF"/>
        </w:rPr>
        <w:t>х</w:t>
      </w:r>
      <w:r w:rsidR="003E57C1" w:rsidRPr="00037305">
        <w:rPr>
          <w:rStyle w:val="ab"/>
          <w:b w:val="0"/>
          <w:sz w:val="28"/>
          <w:szCs w:val="28"/>
          <w:shd w:val="clear" w:color="auto" w:fill="FFFFFF"/>
        </w:rPr>
        <w:t xml:space="preserve"> </w:t>
      </w:r>
      <w:r>
        <w:rPr>
          <w:rStyle w:val="ab"/>
          <w:b w:val="0"/>
          <w:sz w:val="28"/>
          <w:szCs w:val="28"/>
          <w:shd w:val="clear" w:color="auto" w:fill="FFFFFF"/>
        </w:rPr>
        <w:t>в основные сроки</w:t>
      </w:r>
      <w:r w:rsidR="003E57C1" w:rsidRPr="00037305">
        <w:rPr>
          <w:rStyle w:val="ab"/>
          <w:b w:val="0"/>
          <w:sz w:val="28"/>
          <w:szCs w:val="28"/>
          <w:shd w:val="clear" w:color="auto" w:fill="FFFFFF"/>
        </w:rPr>
        <w:t xml:space="preserve"> неудовлетворительный результат (</w:t>
      </w:r>
      <w:r>
        <w:rPr>
          <w:rStyle w:val="ab"/>
          <w:b w:val="0"/>
          <w:sz w:val="28"/>
          <w:szCs w:val="28"/>
          <w:shd w:val="clear" w:color="auto" w:fill="FFFFFF"/>
        </w:rPr>
        <w:t>«</w:t>
      </w:r>
      <w:r w:rsidR="003E57C1" w:rsidRPr="00037305">
        <w:rPr>
          <w:rStyle w:val="ab"/>
          <w:b w:val="0"/>
          <w:sz w:val="28"/>
          <w:szCs w:val="28"/>
          <w:shd w:val="clear" w:color="auto" w:fill="FFFFFF"/>
        </w:rPr>
        <w:t>незачет</w:t>
      </w:r>
      <w:r>
        <w:rPr>
          <w:rStyle w:val="ab"/>
          <w:b w:val="0"/>
          <w:sz w:val="28"/>
          <w:szCs w:val="28"/>
          <w:shd w:val="clear" w:color="auto" w:fill="FFFFFF"/>
        </w:rPr>
        <w:t>»</w:t>
      </w:r>
      <w:r w:rsidR="003E57C1" w:rsidRPr="00037305">
        <w:rPr>
          <w:rStyle w:val="ab"/>
          <w:b w:val="0"/>
          <w:sz w:val="28"/>
          <w:szCs w:val="28"/>
          <w:shd w:val="clear" w:color="auto" w:fill="FFFFFF"/>
        </w:rPr>
        <w:t xml:space="preserve">), не явившихся по уважительным причинам или не завершивших итоговое собеседование по уважительным причинам. </w:t>
      </w:r>
    </w:p>
    <w:p w14:paraId="007AAC5B" w14:textId="77777777" w:rsidR="003E57C1" w:rsidRPr="00037305" w:rsidRDefault="003E57C1" w:rsidP="00EB5398">
      <w:pPr>
        <w:ind w:firstLine="709"/>
        <w:contextualSpacing/>
        <w:jc w:val="both"/>
        <w:rPr>
          <w:rStyle w:val="ab"/>
          <w:b w:val="0"/>
          <w:sz w:val="28"/>
          <w:szCs w:val="28"/>
          <w:shd w:val="clear" w:color="auto" w:fill="FFFFFF"/>
        </w:rPr>
      </w:pPr>
      <w:r w:rsidRPr="00037305">
        <w:rPr>
          <w:rStyle w:val="ab"/>
          <w:b w:val="0"/>
          <w:sz w:val="28"/>
          <w:szCs w:val="28"/>
          <w:shd w:val="clear" w:color="auto" w:fill="FFFFFF"/>
        </w:rPr>
        <w:t>Результаты итогового собеседования представлены в таблице 5.</w:t>
      </w:r>
    </w:p>
    <w:p w14:paraId="1F3FC06A" w14:textId="77777777" w:rsidR="003E57C1" w:rsidRDefault="003E57C1" w:rsidP="00EB5398">
      <w:pPr>
        <w:jc w:val="right"/>
      </w:pPr>
      <w:r>
        <w:t>Таблица 5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2303"/>
        <w:gridCol w:w="1464"/>
        <w:gridCol w:w="1432"/>
        <w:gridCol w:w="1464"/>
        <w:gridCol w:w="1417"/>
      </w:tblGrid>
      <w:tr w:rsidR="003E57C1" w14:paraId="652C27A1" w14:textId="77777777" w:rsidTr="009564E8">
        <w:tc>
          <w:tcPr>
            <w:tcW w:w="2268" w:type="dxa"/>
            <w:vMerge w:val="restart"/>
          </w:tcPr>
          <w:p w14:paraId="6BC56378" w14:textId="77777777" w:rsidR="003E57C1" w:rsidRPr="003E57C1" w:rsidRDefault="003E57C1" w:rsidP="00EB5398">
            <w:pPr>
              <w:jc w:val="center"/>
              <w:rPr>
                <w:b/>
              </w:rPr>
            </w:pPr>
            <w:r w:rsidRPr="003E57C1">
              <w:rPr>
                <w:b/>
              </w:rPr>
              <w:t>Дата проведения итогового собеседования</w:t>
            </w:r>
          </w:p>
        </w:tc>
        <w:tc>
          <w:tcPr>
            <w:tcW w:w="2303" w:type="dxa"/>
            <w:vMerge w:val="restart"/>
            <w:vAlign w:val="center"/>
          </w:tcPr>
          <w:p w14:paraId="0E85DEF2" w14:textId="77777777" w:rsidR="003E57C1" w:rsidRPr="003E57C1" w:rsidRDefault="003E57C1" w:rsidP="00EB5398">
            <w:pPr>
              <w:jc w:val="center"/>
              <w:rPr>
                <w:b/>
              </w:rPr>
            </w:pPr>
            <w:r w:rsidRPr="003E57C1">
              <w:rPr>
                <w:b/>
              </w:rPr>
              <w:t>Общее число участников итогового собеседования</w:t>
            </w:r>
          </w:p>
        </w:tc>
        <w:tc>
          <w:tcPr>
            <w:tcW w:w="2896" w:type="dxa"/>
            <w:gridSpan w:val="2"/>
            <w:vAlign w:val="center"/>
          </w:tcPr>
          <w:p w14:paraId="40C69034" w14:textId="77777777" w:rsidR="003E57C1" w:rsidRPr="003E57C1" w:rsidRDefault="00EB5398" w:rsidP="00EB5398">
            <w:pPr>
              <w:jc w:val="center"/>
              <w:rPr>
                <w:b/>
              </w:rPr>
            </w:pPr>
            <w:r>
              <w:rPr>
                <w:b/>
              </w:rPr>
              <w:t>«</w:t>
            </w:r>
            <w:r w:rsidR="003E57C1" w:rsidRPr="003E57C1">
              <w:rPr>
                <w:b/>
              </w:rPr>
              <w:t>зачет</w:t>
            </w:r>
            <w:r>
              <w:rPr>
                <w:b/>
              </w:rPr>
              <w:t>»</w:t>
            </w:r>
          </w:p>
        </w:tc>
        <w:tc>
          <w:tcPr>
            <w:tcW w:w="2881" w:type="dxa"/>
            <w:gridSpan w:val="2"/>
            <w:vAlign w:val="center"/>
          </w:tcPr>
          <w:p w14:paraId="1C96EDC4" w14:textId="77777777" w:rsidR="003E57C1" w:rsidRPr="003E57C1" w:rsidRDefault="00EB5398" w:rsidP="00EB5398">
            <w:pPr>
              <w:jc w:val="center"/>
              <w:rPr>
                <w:b/>
              </w:rPr>
            </w:pPr>
            <w:r>
              <w:rPr>
                <w:b/>
              </w:rPr>
              <w:t>«</w:t>
            </w:r>
            <w:r w:rsidR="003E57C1" w:rsidRPr="003E57C1">
              <w:rPr>
                <w:b/>
              </w:rPr>
              <w:t>незачет</w:t>
            </w:r>
            <w:r>
              <w:rPr>
                <w:b/>
              </w:rPr>
              <w:t>»</w:t>
            </w:r>
          </w:p>
        </w:tc>
      </w:tr>
      <w:tr w:rsidR="003E57C1" w14:paraId="27BBFAD5" w14:textId="77777777" w:rsidTr="009564E8">
        <w:tc>
          <w:tcPr>
            <w:tcW w:w="2268" w:type="dxa"/>
            <w:vMerge/>
          </w:tcPr>
          <w:p w14:paraId="69F94ADD" w14:textId="77777777" w:rsidR="003E57C1" w:rsidRPr="003E57C1" w:rsidRDefault="003E57C1" w:rsidP="00EB5398">
            <w:pPr>
              <w:jc w:val="center"/>
              <w:rPr>
                <w:b/>
              </w:rPr>
            </w:pPr>
          </w:p>
        </w:tc>
        <w:tc>
          <w:tcPr>
            <w:tcW w:w="2303" w:type="dxa"/>
            <w:vMerge/>
            <w:vAlign w:val="center"/>
          </w:tcPr>
          <w:p w14:paraId="1BB9F866" w14:textId="77777777" w:rsidR="003E57C1" w:rsidRPr="003E57C1" w:rsidRDefault="003E57C1" w:rsidP="00EB5398">
            <w:pPr>
              <w:jc w:val="center"/>
              <w:rPr>
                <w:b/>
              </w:rPr>
            </w:pPr>
          </w:p>
        </w:tc>
        <w:tc>
          <w:tcPr>
            <w:tcW w:w="1464" w:type="dxa"/>
            <w:vAlign w:val="center"/>
          </w:tcPr>
          <w:p w14:paraId="487B1B0D" w14:textId="77777777" w:rsidR="003E57C1" w:rsidRPr="003E57C1" w:rsidRDefault="003E57C1" w:rsidP="00EB5398">
            <w:pPr>
              <w:jc w:val="center"/>
              <w:rPr>
                <w:b/>
              </w:rPr>
            </w:pPr>
            <w:r w:rsidRPr="003E57C1">
              <w:rPr>
                <w:b/>
              </w:rPr>
              <w:t>количество</w:t>
            </w:r>
          </w:p>
        </w:tc>
        <w:tc>
          <w:tcPr>
            <w:tcW w:w="1432" w:type="dxa"/>
            <w:vAlign w:val="center"/>
          </w:tcPr>
          <w:p w14:paraId="35C98BD4" w14:textId="77777777" w:rsidR="003E57C1" w:rsidRPr="003E57C1" w:rsidRDefault="003E57C1" w:rsidP="00EB5398">
            <w:pPr>
              <w:jc w:val="center"/>
              <w:rPr>
                <w:b/>
              </w:rPr>
            </w:pPr>
            <w:r w:rsidRPr="003E57C1">
              <w:rPr>
                <w:b/>
              </w:rPr>
              <w:t>%</w:t>
            </w:r>
          </w:p>
        </w:tc>
        <w:tc>
          <w:tcPr>
            <w:tcW w:w="1464" w:type="dxa"/>
            <w:vAlign w:val="center"/>
          </w:tcPr>
          <w:p w14:paraId="10061025" w14:textId="77777777" w:rsidR="003E57C1" w:rsidRPr="003E57C1" w:rsidRDefault="003E57C1" w:rsidP="00EB5398">
            <w:pPr>
              <w:jc w:val="center"/>
              <w:rPr>
                <w:b/>
              </w:rPr>
            </w:pPr>
            <w:r w:rsidRPr="003E57C1">
              <w:rPr>
                <w:b/>
              </w:rPr>
              <w:t>количество</w:t>
            </w:r>
          </w:p>
        </w:tc>
        <w:tc>
          <w:tcPr>
            <w:tcW w:w="1417" w:type="dxa"/>
            <w:vAlign w:val="center"/>
          </w:tcPr>
          <w:p w14:paraId="53A623E5" w14:textId="77777777" w:rsidR="003E57C1" w:rsidRPr="003E57C1" w:rsidRDefault="003E57C1" w:rsidP="00EB5398">
            <w:pPr>
              <w:jc w:val="center"/>
              <w:rPr>
                <w:b/>
              </w:rPr>
            </w:pPr>
            <w:r w:rsidRPr="003E57C1">
              <w:rPr>
                <w:b/>
              </w:rPr>
              <w:t>%</w:t>
            </w:r>
          </w:p>
        </w:tc>
      </w:tr>
      <w:tr w:rsidR="00ED6FCD" w14:paraId="705EC59B" w14:textId="77777777" w:rsidTr="009564E8">
        <w:trPr>
          <w:trHeight w:val="297"/>
        </w:trPr>
        <w:tc>
          <w:tcPr>
            <w:tcW w:w="2268" w:type="dxa"/>
          </w:tcPr>
          <w:p w14:paraId="719293C5" w14:textId="2BCE4865" w:rsidR="00ED6FCD" w:rsidRPr="00A13259" w:rsidRDefault="00ED6FCD" w:rsidP="00EB5398">
            <w:r>
              <w:t>1</w:t>
            </w:r>
            <w:r w:rsidR="000E537C">
              <w:t>1</w:t>
            </w:r>
            <w:r w:rsidRPr="00A13259">
              <w:t xml:space="preserve"> февраля 20</w:t>
            </w:r>
            <w:r>
              <w:t>2</w:t>
            </w:r>
            <w:r w:rsidR="000E537C">
              <w:t>6</w:t>
            </w:r>
            <w:r w:rsidRPr="00A13259">
              <w:t xml:space="preserve"> г.</w:t>
            </w:r>
          </w:p>
        </w:tc>
        <w:tc>
          <w:tcPr>
            <w:tcW w:w="2303" w:type="dxa"/>
            <w:vAlign w:val="center"/>
          </w:tcPr>
          <w:p w14:paraId="1F3BD6F8" w14:textId="2FDB4350" w:rsidR="00ED6FCD" w:rsidRPr="007C0128" w:rsidRDefault="00CC16A4" w:rsidP="00EB53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0E537C">
              <w:rPr>
                <w:sz w:val="22"/>
                <w:szCs w:val="22"/>
              </w:rPr>
              <w:t>796</w:t>
            </w:r>
          </w:p>
        </w:tc>
        <w:tc>
          <w:tcPr>
            <w:tcW w:w="1464" w:type="dxa"/>
          </w:tcPr>
          <w:p w14:paraId="55B298DF" w14:textId="0ADD23A4" w:rsidR="00ED6FCD" w:rsidRPr="007C0128" w:rsidRDefault="00ED6FCD" w:rsidP="00EB53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C0128">
              <w:rPr>
                <w:rFonts w:ascii="Times New Roman" w:hAnsi="Times New Roman"/>
              </w:rPr>
              <w:t>13</w:t>
            </w:r>
            <w:r w:rsidR="000E537C">
              <w:rPr>
                <w:rFonts w:ascii="Times New Roman" w:hAnsi="Times New Roman"/>
              </w:rPr>
              <w:t>576</w:t>
            </w:r>
          </w:p>
        </w:tc>
        <w:tc>
          <w:tcPr>
            <w:tcW w:w="1432" w:type="dxa"/>
          </w:tcPr>
          <w:p w14:paraId="3F9F865E" w14:textId="683F0962" w:rsidR="00ED6FCD" w:rsidRPr="007C0128" w:rsidRDefault="00ED6FCD" w:rsidP="00EB53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C0128">
              <w:rPr>
                <w:rFonts w:ascii="Times New Roman" w:hAnsi="Times New Roman"/>
              </w:rPr>
              <w:t>98,</w:t>
            </w:r>
            <w:r w:rsidR="000E537C">
              <w:rPr>
                <w:rFonts w:ascii="Times New Roman" w:hAnsi="Times New Roman"/>
              </w:rPr>
              <w:t>5</w:t>
            </w:r>
          </w:p>
        </w:tc>
        <w:tc>
          <w:tcPr>
            <w:tcW w:w="1464" w:type="dxa"/>
          </w:tcPr>
          <w:p w14:paraId="65F29871" w14:textId="425E55A2" w:rsidR="00ED6FCD" w:rsidRPr="007C0128" w:rsidRDefault="000E537C" w:rsidP="00EB53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</w:t>
            </w:r>
          </w:p>
        </w:tc>
        <w:tc>
          <w:tcPr>
            <w:tcW w:w="1417" w:type="dxa"/>
          </w:tcPr>
          <w:p w14:paraId="26CF0E27" w14:textId="2604D72C" w:rsidR="00ED6FCD" w:rsidRPr="007C0128" w:rsidRDefault="00ED6FCD" w:rsidP="00EB53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C0128">
              <w:rPr>
                <w:rFonts w:ascii="Times New Roman" w:hAnsi="Times New Roman"/>
              </w:rPr>
              <w:t>1,</w:t>
            </w:r>
            <w:r w:rsidR="000E537C">
              <w:rPr>
                <w:rFonts w:ascii="Times New Roman" w:hAnsi="Times New Roman"/>
              </w:rPr>
              <w:t>5</w:t>
            </w:r>
          </w:p>
        </w:tc>
      </w:tr>
      <w:tr w:rsidR="00ED6FCD" w14:paraId="59E6F336" w14:textId="77777777" w:rsidTr="009564E8">
        <w:trPr>
          <w:trHeight w:val="146"/>
        </w:trPr>
        <w:tc>
          <w:tcPr>
            <w:tcW w:w="2268" w:type="dxa"/>
          </w:tcPr>
          <w:p w14:paraId="7ECFCA89" w14:textId="236DFD86" w:rsidR="00ED6FCD" w:rsidRPr="00A13259" w:rsidRDefault="00ED6FCD" w:rsidP="00EB5398">
            <w:r>
              <w:t>1</w:t>
            </w:r>
            <w:r w:rsidR="000E537C">
              <w:t>1</w:t>
            </w:r>
            <w:r w:rsidRPr="00A13259">
              <w:t xml:space="preserve"> марта 20</w:t>
            </w:r>
            <w:r>
              <w:t>2</w:t>
            </w:r>
            <w:r w:rsidR="000E537C">
              <w:t>6</w:t>
            </w:r>
            <w:r w:rsidRPr="00A13259">
              <w:t xml:space="preserve"> г.</w:t>
            </w:r>
          </w:p>
        </w:tc>
        <w:tc>
          <w:tcPr>
            <w:tcW w:w="2303" w:type="dxa"/>
          </w:tcPr>
          <w:p w14:paraId="0499D419" w14:textId="03F9527F" w:rsidR="00ED6FCD" w:rsidRPr="007C0128" w:rsidRDefault="00CC16A4" w:rsidP="00EB53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E537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464" w:type="dxa"/>
          </w:tcPr>
          <w:p w14:paraId="1C6A6CF8" w14:textId="570075EF" w:rsidR="00ED6FCD" w:rsidRPr="007C0128" w:rsidRDefault="000E537C" w:rsidP="00EB53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</w:t>
            </w:r>
          </w:p>
        </w:tc>
        <w:tc>
          <w:tcPr>
            <w:tcW w:w="1432" w:type="dxa"/>
          </w:tcPr>
          <w:p w14:paraId="39E32E2D" w14:textId="6DE32DDD" w:rsidR="00ED6FCD" w:rsidRPr="007C0128" w:rsidRDefault="000E537C" w:rsidP="00EB53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90,8</w:t>
            </w:r>
          </w:p>
        </w:tc>
        <w:tc>
          <w:tcPr>
            <w:tcW w:w="1464" w:type="dxa"/>
          </w:tcPr>
          <w:p w14:paraId="5B6F4425" w14:textId="4CD97A8E" w:rsidR="00ED6FCD" w:rsidRPr="007C0128" w:rsidRDefault="000E537C" w:rsidP="00EB53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417" w:type="dxa"/>
          </w:tcPr>
          <w:p w14:paraId="56962A70" w14:textId="73110127" w:rsidR="00ED6FCD" w:rsidRPr="007C0128" w:rsidRDefault="000E537C" w:rsidP="00EB53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9,2</w:t>
            </w:r>
          </w:p>
        </w:tc>
      </w:tr>
      <w:tr w:rsidR="00ED6FCD" w14:paraId="54ECBA26" w14:textId="77777777" w:rsidTr="009564E8">
        <w:trPr>
          <w:trHeight w:val="399"/>
        </w:trPr>
        <w:tc>
          <w:tcPr>
            <w:tcW w:w="2268" w:type="dxa"/>
          </w:tcPr>
          <w:p w14:paraId="0C0D475F" w14:textId="1E61851C" w:rsidR="00ED6FCD" w:rsidRPr="00A13259" w:rsidRDefault="00CC16A4" w:rsidP="00EB5398">
            <w:r>
              <w:t>2</w:t>
            </w:r>
            <w:r w:rsidR="000E537C">
              <w:t>0</w:t>
            </w:r>
            <w:r w:rsidR="00ED6FCD" w:rsidRPr="00A13259">
              <w:t xml:space="preserve"> </w:t>
            </w:r>
            <w:r w:rsidR="00ED6FCD">
              <w:t>апреля</w:t>
            </w:r>
            <w:r w:rsidR="00ED6FCD" w:rsidRPr="00A13259">
              <w:t xml:space="preserve"> 20</w:t>
            </w:r>
            <w:r w:rsidR="00ED6FCD">
              <w:t>2</w:t>
            </w:r>
            <w:r w:rsidR="000E537C">
              <w:t>6</w:t>
            </w:r>
            <w:r w:rsidR="00ED6FCD" w:rsidRPr="00A13259">
              <w:t xml:space="preserve"> г.</w:t>
            </w:r>
          </w:p>
        </w:tc>
        <w:tc>
          <w:tcPr>
            <w:tcW w:w="2303" w:type="dxa"/>
          </w:tcPr>
          <w:p w14:paraId="7477B870" w14:textId="0D4B6B22" w:rsidR="00ED6FCD" w:rsidRPr="007C0128" w:rsidRDefault="000E537C" w:rsidP="00EB53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464" w:type="dxa"/>
          </w:tcPr>
          <w:p w14:paraId="2FEB91FB" w14:textId="623FC76F" w:rsidR="00ED6FCD" w:rsidRPr="007C0128" w:rsidRDefault="000E537C" w:rsidP="00EB53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432" w:type="dxa"/>
          </w:tcPr>
          <w:p w14:paraId="7B4C163C" w14:textId="3E84885D" w:rsidR="00ED6FCD" w:rsidRPr="007C0128" w:rsidRDefault="000E537C" w:rsidP="00EB53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464" w:type="dxa"/>
          </w:tcPr>
          <w:p w14:paraId="30FDE3A6" w14:textId="06E92E09" w:rsidR="00ED6FCD" w:rsidRPr="007C0128" w:rsidRDefault="000E537C" w:rsidP="00EB53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417" w:type="dxa"/>
          </w:tcPr>
          <w:p w14:paraId="171327DB" w14:textId="4447BEE0" w:rsidR="00ED6FCD" w:rsidRPr="007C0128" w:rsidRDefault="000E537C" w:rsidP="00EB53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</w:tbl>
    <w:p w14:paraId="18AE297C" w14:textId="77777777" w:rsidR="003E57C1" w:rsidRPr="00037305" w:rsidRDefault="003E57C1" w:rsidP="00EB5398">
      <w:pPr>
        <w:pStyle w:val="a9"/>
        <w:tabs>
          <w:tab w:val="left" w:pos="932"/>
        </w:tabs>
        <w:spacing w:before="0"/>
        <w:ind w:left="0" w:right="109" w:firstLine="0"/>
        <w:jc w:val="both"/>
        <w:rPr>
          <w:lang w:val="ru-RU"/>
        </w:rPr>
      </w:pPr>
      <w:r>
        <w:rPr>
          <w:lang w:val="ru-RU"/>
        </w:rPr>
        <w:tab/>
      </w:r>
    </w:p>
    <w:p w14:paraId="22273312" w14:textId="25CC46D0" w:rsidR="00B06B6A" w:rsidRDefault="00712011" w:rsidP="00E700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7001B">
        <w:rPr>
          <w:sz w:val="28"/>
          <w:szCs w:val="28"/>
        </w:rPr>
        <w:t xml:space="preserve">Всего </w:t>
      </w:r>
      <w:r w:rsidR="00377A8A">
        <w:rPr>
          <w:sz w:val="28"/>
          <w:szCs w:val="28"/>
        </w:rPr>
        <w:t>в итоговом собеседовании</w:t>
      </w:r>
      <w:r w:rsidR="00E7001B">
        <w:rPr>
          <w:sz w:val="28"/>
          <w:szCs w:val="28"/>
        </w:rPr>
        <w:t xml:space="preserve"> </w:t>
      </w:r>
      <w:r w:rsidR="00377A8A">
        <w:rPr>
          <w:sz w:val="28"/>
          <w:szCs w:val="28"/>
        </w:rPr>
        <w:t>по русскому языку участвовало 13940 девятиклассников, из них 13915 (99,82%) получили «зачёт»</w:t>
      </w:r>
      <w:r w:rsidR="00405424">
        <w:rPr>
          <w:sz w:val="28"/>
          <w:szCs w:val="28"/>
        </w:rPr>
        <w:t>.</w:t>
      </w:r>
      <w:r w:rsidR="00377A8A">
        <w:rPr>
          <w:sz w:val="28"/>
          <w:szCs w:val="28"/>
        </w:rPr>
        <w:t xml:space="preserve"> </w:t>
      </w:r>
      <w:r w:rsidR="00405424">
        <w:rPr>
          <w:sz w:val="28"/>
          <w:szCs w:val="28"/>
        </w:rPr>
        <w:t>Н</w:t>
      </w:r>
      <w:r w:rsidR="00377A8A">
        <w:rPr>
          <w:sz w:val="28"/>
          <w:szCs w:val="28"/>
        </w:rPr>
        <w:t>е прошли итоговое собеседование и были не допущены до ГИА в 2026 году</w:t>
      </w:r>
      <w:r w:rsidR="00405424">
        <w:rPr>
          <w:sz w:val="28"/>
          <w:szCs w:val="28"/>
        </w:rPr>
        <w:t xml:space="preserve"> </w:t>
      </w:r>
      <w:r w:rsidR="00405424" w:rsidRPr="00405424">
        <w:rPr>
          <w:sz w:val="28"/>
          <w:szCs w:val="28"/>
        </w:rPr>
        <w:t>25 человек</w:t>
      </w:r>
      <w:r w:rsidR="00E7001B">
        <w:rPr>
          <w:sz w:val="28"/>
          <w:szCs w:val="28"/>
        </w:rPr>
        <w:t xml:space="preserve">: </w:t>
      </w:r>
      <w:r w:rsidR="00405424">
        <w:rPr>
          <w:sz w:val="28"/>
          <w:szCs w:val="28"/>
        </w:rPr>
        <w:t>девять участников из школ г. Читы, шесть - Хилокского округа, два - Могочинского округа, по одному из Алек-Заводского, Карымского, Краснокаменского, Красночикойского, Нерчинского округов, трое из ГКОУ «Краевой центр общего образования», все они также имеют академическую задолженность по учебным предметам.</w:t>
      </w:r>
      <w:r w:rsidR="003E57C1">
        <w:rPr>
          <w:sz w:val="28"/>
          <w:szCs w:val="28"/>
        </w:rPr>
        <w:t xml:space="preserve"> </w:t>
      </w:r>
    </w:p>
    <w:p w14:paraId="22FEBD2D" w14:textId="77777777" w:rsidR="00405424" w:rsidRDefault="00405424" w:rsidP="00B06B6A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14:paraId="3209911D" w14:textId="7380C433" w:rsidR="008E2295" w:rsidRDefault="003E57C1" w:rsidP="00B06B6A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ГИА-9 </w:t>
      </w:r>
      <w:r w:rsidR="00712011">
        <w:rPr>
          <w:sz w:val="28"/>
          <w:szCs w:val="28"/>
        </w:rPr>
        <w:t>в 202</w:t>
      </w:r>
      <w:r w:rsidR="00F07F3F">
        <w:rPr>
          <w:sz w:val="28"/>
          <w:szCs w:val="28"/>
        </w:rPr>
        <w:t>6</w:t>
      </w:r>
      <w:r w:rsidR="00712011">
        <w:rPr>
          <w:sz w:val="28"/>
          <w:szCs w:val="28"/>
        </w:rPr>
        <w:t xml:space="preserve"> году </w:t>
      </w:r>
      <w:r>
        <w:rPr>
          <w:sz w:val="28"/>
          <w:szCs w:val="28"/>
        </w:rPr>
        <w:t>участвовал</w:t>
      </w:r>
      <w:r w:rsidR="00EB5398">
        <w:rPr>
          <w:sz w:val="28"/>
          <w:szCs w:val="28"/>
        </w:rPr>
        <w:t>о</w:t>
      </w:r>
      <w:r w:rsidRPr="008D5147">
        <w:rPr>
          <w:sz w:val="28"/>
          <w:szCs w:val="28"/>
        </w:rPr>
        <w:t xml:space="preserve"> </w:t>
      </w:r>
      <w:r w:rsidR="00712011">
        <w:rPr>
          <w:sz w:val="28"/>
          <w:szCs w:val="28"/>
        </w:rPr>
        <w:t>144</w:t>
      </w:r>
      <w:r w:rsidR="00F07F3F">
        <w:rPr>
          <w:sz w:val="28"/>
          <w:szCs w:val="28"/>
        </w:rPr>
        <w:t>52</w:t>
      </w:r>
      <w:r w:rsidRPr="008D5147">
        <w:rPr>
          <w:sz w:val="28"/>
          <w:szCs w:val="28"/>
        </w:rPr>
        <w:t xml:space="preserve"> выпускник</w:t>
      </w:r>
      <w:r w:rsidR="00F07F3F">
        <w:rPr>
          <w:sz w:val="28"/>
          <w:szCs w:val="28"/>
        </w:rPr>
        <w:t>а</w:t>
      </w:r>
      <w:r w:rsidR="00804388">
        <w:rPr>
          <w:sz w:val="28"/>
          <w:szCs w:val="28"/>
        </w:rPr>
        <w:t xml:space="preserve"> из </w:t>
      </w:r>
      <w:r w:rsidR="00262CA3">
        <w:rPr>
          <w:sz w:val="28"/>
          <w:szCs w:val="28"/>
        </w:rPr>
        <w:t>4</w:t>
      </w:r>
      <w:r w:rsidR="00031E62">
        <w:rPr>
          <w:sz w:val="28"/>
          <w:szCs w:val="28"/>
        </w:rPr>
        <w:t>8</w:t>
      </w:r>
      <w:r w:rsidR="00F07F3F">
        <w:rPr>
          <w:sz w:val="28"/>
          <w:szCs w:val="28"/>
        </w:rPr>
        <w:t>0</w:t>
      </w:r>
      <w:r w:rsidR="00804388">
        <w:rPr>
          <w:sz w:val="28"/>
          <w:szCs w:val="28"/>
        </w:rPr>
        <w:t xml:space="preserve"> </w:t>
      </w:r>
      <w:r w:rsidR="008E2295">
        <w:rPr>
          <w:sz w:val="28"/>
          <w:szCs w:val="28"/>
        </w:rPr>
        <w:t>обще</w:t>
      </w:r>
      <w:r w:rsidR="00804388">
        <w:rPr>
          <w:sz w:val="28"/>
          <w:szCs w:val="28"/>
        </w:rPr>
        <w:t>образовательных организаций</w:t>
      </w:r>
      <w:r w:rsidR="008E2295">
        <w:rPr>
          <w:sz w:val="28"/>
          <w:szCs w:val="28"/>
        </w:rPr>
        <w:t>,</w:t>
      </w:r>
      <w:r w:rsidR="00262CA3">
        <w:rPr>
          <w:sz w:val="28"/>
          <w:szCs w:val="28"/>
        </w:rPr>
        <w:t xml:space="preserve"> </w:t>
      </w:r>
      <w:r w:rsidR="00F07F3F">
        <w:rPr>
          <w:sz w:val="28"/>
          <w:szCs w:val="28"/>
        </w:rPr>
        <w:t>десять</w:t>
      </w:r>
      <w:r w:rsidR="00804388">
        <w:rPr>
          <w:sz w:val="28"/>
          <w:szCs w:val="28"/>
        </w:rPr>
        <w:t xml:space="preserve"> </w:t>
      </w:r>
      <w:r w:rsidR="008E2295">
        <w:rPr>
          <w:sz w:val="28"/>
          <w:szCs w:val="28"/>
        </w:rPr>
        <w:t>школ</w:t>
      </w:r>
      <w:r w:rsidR="00804388">
        <w:rPr>
          <w:sz w:val="28"/>
          <w:szCs w:val="28"/>
        </w:rPr>
        <w:t xml:space="preserve"> в 202</w:t>
      </w:r>
      <w:r w:rsidR="00F07F3F">
        <w:rPr>
          <w:sz w:val="28"/>
          <w:szCs w:val="28"/>
        </w:rPr>
        <w:t>6</w:t>
      </w:r>
      <w:r w:rsidR="00804388">
        <w:rPr>
          <w:sz w:val="28"/>
          <w:szCs w:val="28"/>
        </w:rPr>
        <w:t xml:space="preserve"> году </w:t>
      </w:r>
      <w:r w:rsidR="00EB5398">
        <w:rPr>
          <w:sz w:val="28"/>
          <w:szCs w:val="28"/>
        </w:rPr>
        <w:t>не</w:t>
      </w:r>
      <w:r w:rsidR="008E2295">
        <w:rPr>
          <w:sz w:val="28"/>
          <w:szCs w:val="28"/>
        </w:rPr>
        <w:t xml:space="preserve"> участвовали в ГИА по причине отсутствия</w:t>
      </w:r>
      <w:r w:rsidR="00EB5398">
        <w:rPr>
          <w:sz w:val="28"/>
          <w:szCs w:val="28"/>
        </w:rPr>
        <w:t xml:space="preserve"> выпускников 9 класса</w:t>
      </w:r>
      <w:r w:rsidR="008E2295">
        <w:rPr>
          <w:sz w:val="28"/>
          <w:szCs w:val="28"/>
        </w:rPr>
        <w:t xml:space="preserve">. </w:t>
      </w:r>
    </w:p>
    <w:p w14:paraId="7B9D09B6" w14:textId="03079D82" w:rsidR="003E57C1" w:rsidRDefault="00EB5398" w:rsidP="00496448">
      <w:p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8E2295">
        <w:rPr>
          <w:sz w:val="28"/>
          <w:szCs w:val="28"/>
        </w:rPr>
        <w:t>Из общего числа заявленных на участие в ГИА-9 выпускников</w:t>
      </w:r>
      <w:r w:rsidR="00496448">
        <w:rPr>
          <w:sz w:val="28"/>
          <w:szCs w:val="28"/>
        </w:rPr>
        <w:t xml:space="preserve"> (144</w:t>
      </w:r>
      <w:r w:rsidR="00F07F3F">
        <w:rPr>
          <w:sz w:val="28"/>
          <w:szCs w:val="28"/>
        </w:rPr>
        <w:t>52</w:t>
      </w:r>
      <w:r w:rsidR="00496448">
        <w:rPr>
          <w:sz w:val="28"/>
          <w:szCs w:val="28"/>
        </w:rPr>
        <w:t>),</w:t>
      </w:r>
      <w:r>
        <w:rPr>
          <w:sz w:val="28"/>
          <w:szCs w:val="28"/>
        </w:rPr>
        <w:t xml:space="preserve"> в форме ОГЭ </w:t>
      </w:r>
      <w:r w:rsidR="00496448">
        <w:rPr>
          <w:sz w:val="28"/>
          <w:szCs w:val="28"/>
        </w:rPr>
        <w:t>участвовало</w:t>
      </w:r>
      <w:r w:rsidR="003E57C1">
        <w:rPr>
          <w:sz w:val="28"/>
          <w:szCs w:val="28"/>
        </w:rPr>
        <w:t xml:space="preserve"> </w:t>
      </w:r>
      <w:r w:rsidR="00712011">
        <w:rPr>
          <w:sz w:val="28"/>
          <w:szCs w:val="28"/>
        </w:rPr>
        <w:t>136</w:t>
      </w:r>
      <w:r w:rsidR="00496448">
        <w:rPr>
          <w:sz w:val="28"/>
          <w:szCs w:val="28"/>
        </w:rPr>
        <w:t>3</w:t>
      </w:r>
      <w:r w:rsidR="00F07F3F">
        <w:rPr>
          <w:sz w:val="28"/>
          <w:szCs w:val="28"/>
        </w:rPr>
        <w:t>2</w:t>
      </w:r>
      <w:r w:rsidR="003E57C1" w:rsidRPr="008D5147">
        <w:rPr>
          <w:sz w:val="28"/>
          <w:szCs w:val="28"/>
        </w:rPr>
        <w:t xml:space="preserve"> </w:t>
      </w:r>
      <w:r w:rsidR="00804388">
        <w:rPr>
          <w:sz w:val="28"/>
          <w:szCs w:val="28"/>
        </w:rPr>
        <w:t>человек</w:t>
      </w:r>
      <w:r w:rsidR="00F07F3F">
        <w:rPr>
          <w:sz w:val="28"/>
          <w:szCs w:val="28"/>
        </w:rPr>
        <w:t>а</w:t>
      </w:r>
      <w:r w:rsidR="00804388">
        <w:rPr>
          <w:sz w:val="28"/>
          <w:szCs w:val="28"/>
        </w:rPr>
        <w:t xml:space="preserve">, </w:t>
      </w:r>
      <w:r w:rsidR="003E57C1" w:rsidRPr="008D5147">
        <w:rPr>
          <w:sz w:val="28"/>
          <w:szCs w:val="28"/>
        </w:rPr>
        <w:t>в форме ГВЭ</w:t>
      </w:r>
      <w:r w:rsidR="00804388">
        <w:rPr>
          <w:sz w:val="28"/>
          <w:szCs w:val="28"/>
        </w:rPr>
        <w:t xml:space="preserve"> </w:t>
      </w:r>
      <w:r w:rsidR="00F07F3F">
        <w:rPr>
          <w:sz w:val="28"/>
          <w:szCs w:val="28"/>
        </w:rPr>
        <w:t>–</w:t>
      </w:r>
      <w:r w:rsidR="00804388">
        <w:rPr>
          <w:sz w:val="28"/>
          <w:szCs w:val="28"/>
        </w:rPr>
        <w:t xml:space="preserve"> </w:t>
      </w:r>
      <w:r w:rsidR="008E2295">
        <w:rPr>
          <w:sz w:val="28"/>
          <w:szCs w:val="28"/>
        </w:rPr>
        <w:t>82</w:t>
      </w:r>
      <w:r w:rsidR="00F07F3F">
        <w:rPr>
          <w:sz w:val="28"/>
          <w:szCs w:val="28"/>
        </w:rPr>
        <w:t>0, восемь участников ГИА выбрали смешанную форму (ОГЭ и ГВЭ).</w:t>
      </w:r>
    </w:p>
    <w:p w14:paraId="0FC913A4" w14:textId="2AC8E197" w:rsidR="00F07F3F" w:rsidRDefault="003E57C1" w:rsidP="00EB5398">
      <w:pPr>
        <w:ind w:firstLine="360"/>
        <w:contextualSpacing/>
        <w:jc w:val="both"/>
      </w:pPr>
      <w:r>
        <w:rPr>
          <w:sz w:val="28"/>
          <w:szCs w:val="28"/>
        </w:rPr>
        <w:t xml:space="preserve">Среди участников ГИА-9 в текущем году </w:t>
      </w:r>
      <w:r w:rsidR="00F07F3F">
        <w:rPr>
          <w:sz w:val="28"/>
          <w:szCs w:val="28"/>
        </w:rPr>
        <w:t>8</w:t>
      </w:r>
      <w:r w:rsidR="00B050E2">
        <w:rPr>
          <w:sz w:val="28"/>
          <w:szCs w:val="28"/>
        </w:rPr>
        <w:t>40</w:t>
      </w:r>
      <w:r>
        <w:rPr>
          <w:sz w:val="28"/>
          <w:szCs w:val="28"/>
        </w:rPr>
        <w:t xml:space="preserve"> </w:t>
      </w:r>
      <w:r w:rsidRPr="00793072">
        <w:rPr>
          <w:sz w:val="28"/>
          <w:szCs w:val="28"/>
        </w:rPr>
        <w:t>обучающихся име</w:t>
      </w:r>
      <w:r w:rsidR="00EB5398">
        <w:rPr>
          <w:sz w:val="28"/>
          <w:szCs w:val="28"/>
        </w:rPr>
        <w:t>ли</w:t>
      </w:r>
      <w:r w:rsidRPr="00793072">
        <w:rPr>
          <w:sz w:val="28"/>
          <w:szCs w:val="28"/>
        </w:rPr>
        <w:t xml:space="preserve"> статус </w:t>
      </w:r>
      <w:r w:rsidR="00EB5398">
        <w:rPr>
          <w:sz w:val="28"/>
          <w:szCs w:val="28"/>
        </w:rPr>
        <w:t>«</w:t>
      </w:r>
      <w:r w:rsidRPr="00793072">
        <w:rPr>
          <w:sz w:val="28"/>
          <w:szCs w:val="28"/>
        </w:rPr>
        <w:t>Ребёнок с ОВЗ</w:t>
      </w:r>
      <w:r w:rsidR="00EB5398">
        <w:rPr>
          <w:sz w:val="28"/>
          <w:szCs w:val="28"/>
        </w:rPr>
        <w:t>»</w:t>
      </w:r>
      <w:r w:rsidRPr="00793072">
        <w:rPr>
          <w:sz w:val="28"/>
          <w:szCs w:val="28"/>
        </w:rPr>
        <w:t xml:space="preserve"> и </w:t>
      </w:r>
      <w:r w:rsidR="00EB5398">
        <w:rPr>
          <w:sz w:val="28"/>
          <w:szCs w:val="28"/>
        </w:rPr>
        <w:t>«</w:t>
      </w:r>
      <w:r w:rsidRPr="00793072">
        <w:rPr>
          <w:sz w:val="28"/>
          <w:szCs w:val="28"/>
        </w:rPr>
        <w:t>Ребёнок-инвалид</w:t>
      </w:r>
      <w:r w:rsidR="00EB5398">
        <w:rPr>
          <w:sz w:val="28"/>
          <w:szCs w:val="28"/>
        </w:rPr>
        <w:t>»</w:t>
      </w:r>
      <w:r w:rsidRPr="00793072">
        <w:rPr>
          <w:sz w:val="28"/>
          <w:szCs w:val="28"/>
        </w:rPr>
        <w:t>:</w:t>
      </w:r>
      <w:r w:rsidR="00496448" w:rsidRPr="00496448">
        <w:t xml:space="preserve"> </w:t>
      </w:r>
    </w:p>
    <w:p w14:paraId="3E31BA4A" w14:textId="77777777" w:rsidR="001E4BF7" w:rsidRPr="001E4BF7" w:rsidRDefault="001E4BF7" w:rsidP="001E4BF7">
      <w:pPr>
        <w:ind w:firstLine="708"/>
        <w:contextualSpacing/>
        <w:jc w:val="both"/>
        <w:rPr>
          <w:sz w:val="28"/>
          <w:szCs w:val="28"/>
        </w:rPr>
      </w:pPr>
      <w:r w:rsidRPr="001E4BF7">
        <w:rPr>
          <w:sz w:val="28"/>
          <w:szCs w:val="28"/>
        </w:rPr>
        <w:t xml:space="preserve">134 обучающихся со статусом «Ребёнок инвалид», </w:t>
      </w:r>
    </w:p>
    <w:p w14:paraId="14C47995" w14:textId="4F44B1D6" w:rsidR="001E4BF7" w:rsidRPr="001E4BF7" w:rsidRDefault="001E4BF7" w:rsidP="001E4BF7">
      <w:pPr>
        <w:ind w:firstLine="708"/>
        <w:contextualSpacing/>
        <w:jc w:val="both"/>
        <w:rPr>
          <w:sz w:val="28"/>
          <w:szCs w:val="28"/>
        </w:rPr>
      </w:pPr>
      <w:r w:rsidRPr="001E4BF7">
        <w:rPr>
          <w:sz w:val="28"/>
          <w:szCs w:val="28"/>
        </w:rPr>
        <w:t>6</w:t>
      </w:r>
      <w:r w:rsidR="00B050E2">
        <w:rPr>
          <w:sz w:val="28"/>
          <w:szCs w:val="28"/>
        </w:rPr>
        <w:t>39</w:t>
      </w:r>
      <w:r w:rsidRPr="001E4BF7">
        <w:rPr>
          <w:sz w:val="28"/>
          <w:szCs w:val="28"/>
        </w:rPr>
        <w:t xml:space="preserve"> - со статусом «Ребёнок с ОВЗ», </w:t>
      </w:r>
    </w:p>
    <w:p w14:paraId="1C41187A" w14:textId="77777777" w:rsidR="001E4BF7" w:rsidRDefault="001E4BF7" w:rsidP="001E4BF7">
      <w:pPr>
        <w:ind w:firstLine="708"/>
        <w:contextualSpacing/>
        <w:jc w:val="both"/>
        <w:rPr>
          <w:sz w:val="28"/>
          <w:szCs w:val="28"/>
        </w:rPr>
      </w:pPr>
      <w:r w:rsidRPr="001E4BF7">
        <w:rPr>
          <w:sz w:val="28"/>
          <w:szCs w:val="28"/>
        </w:rPr>
        <w:t xml:space="preserve">67 имеют статусы «Ребёнок инвалид» и «Ребёнок с ОВЗ». </w:t>
      </w:r>
    </w:p>
    <w:p w14:paraId="56873F16" w14:textId="7CDAA21B" w:rsidR="003E57C1" w:rsidRDefault="003E57C1" w:rsidP="001E4BF7">
      <w:pPr>
        <w:ind w:firstLine="708"/>
        <w:contextualSpacing/>
        <w:jc w:val="both"/>
        <w:rPr>
          <w:sz w:val="28"/>
          <w:szCs w:val="28"/>
        </w:rPr>
      </w:pPr>
      <w:r w:rsidRPr="00793072">
        <w:rPr>
          <w:sz w:val="28"/>
          <w:szCs w:val="28"/>
        </w:rPr>
        <w:t xml:space="preserve">В таблице </w:t>
      </w:r>
      <w:r>
        <w:rPr>
          <w:sz w:val="28"/>
          <w:szCs w:val="28"/>
        </w:rPr>
        <w:t>6</w:t>
      </w:r>
      <w:r w:rsidRPr="00793072">
        <w:rPr>
          <w:sz w:val="28"/>
          <w:szCs w:val="28"/>
        </w:rPr>
        <w:t xml:space="preserve"> представлена информация об участниках</w:t>
      </w:r>
      <w:r w:rsidR="0083759B">
        <w:rPr>
          <w:sz w:val="28"/>
          <w:szCs w:val="28"/>
        </w:rPr>
        <w:t xml:space="preserve"> ГИА-9</w:t>
      </w:r>
      <w:r w:rsidRPr="00793072">
        <w:rPr>
          <w:sz w:val="28"/>
          <w:szCs w:val="28"/>
        </w:rPr>
        <w:t xml:space="preserve"> с ОВЗ, участниках детях-инвалидах по категориям заболеваний.</w:t>
      </w:r>
    </w:p>
    <w:p w14:paraId="6A89F020" w14:textId="56760BA8" w:rsidR="001E4BF7" w:rsidRPr="00731994" w:rsidRDefault="00731994" w:rsidP="00731994">
      <w:pPr>
        <w:ind w:firstLine="708"/>
        <w:contextualSpacing/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731994">
        <w:t>Таблица 6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242"/>
        <w:gridCol w:w="5812"/>
        <w:gridCol w:w="3431"/>
      </w:tblGrid>
      <w:tr w:rsidR="001E4BF7" w:rsidRPr="001E4BF7" w14:paraId="206B199D" w14:textId="77777777" w:rsidTr="00731994">
        <w:tc>
          <w:tcPr>
            <w:tcW w:w="1242" w:type="dxa"/>
          </w:tcPr>
          <w:p w14:paraId="14CBE781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  <w:b/>
              </w:rPr>
            </w:pPr>
            <w:r w:rsidRPr="001E4BF7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812" w:type="dxa"/>
          </w:tcPr>
          <w:p w14:paraId="6D7CEADF" w14:textId="31186B4A" w:rsidR="001E4BF7" w:rsidRPr="001E4BF7" w:rsidRDefault="001E4BF7" w:rsidP="002F4CBC">
            <w:pPr>
              <w:jc w:val="center"/>
              <w:rPr>
                <w:rFonts w:ascii="Times New Roman" w:hAnsi="Times New Roman"/>
                <w:b/>
              </w:rPr>
            </w:pPr>
            <w:r w:rsidRPr="001E4BF7">
              <w:rPr>
                <w:rFonts w:ascii="Times New Roman" w:hAnsi="Times New Roman"/>
                <w:b/>
              </w:rPr>
              <w:t xml:space="preserve">Категории участников </w:t>
            </w:r>
            <w:r>
              <w:rPr>
                <w:rFonts w:ascii="Times New Roman" w:hAnsi="Times New Roman"/>
                <w:b/>
              </w:rPr>
              <w:t xml:space="preserve">ГИА </w:t>
            </w:r>
            <w:r w:rsidRPr="001E4BF7">
              <w:rPr>
                <w:rFonts w:ascii="Times New Roman" w:hAnsi="Times New Roman"/>
                <w:b/>
              </w:rPr>
              <w:t>по видам заболевании</w:t>
            </w:r>
          </w:p>
        </w:tc>
        <w:tc>
          <w:tcPr>
            <w:tcW w:w="3431" w:type="dxa"/>
          </w:tcPr>
          <w:p w14:paraId="6C4B50E4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  <w:b/>
              </w:rPr>
            </w:pPr>
            <w:r w:rsidRPr="001E4BF7">
              <w:rPr>
                <w:rFonts w:ascii="Times New Roman" w:hAnsi="Times New Roman"/>
                <w:b/>
              </w:rPr>
              <w:t>Число участников ИС</w:t>
            </w:r>
          </w:p>
        </w:tc>
      </w:tr>
      <w:tr w:rsidR="001E4BF7" w:rsidRPr="001E4BF7" w14:paraId="58B4D1DC" w14:textId="77777777" w:rsidTr="00731994">
        <w:tc>
          <w:tcPr>
            <w:tcW w:w="1242" w:type="dxa"/>
          </w:tcPr>
          <w:p w14:paraId="47C26D55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1</w:t>
            </w:r>
          </w:p>
        </w:tc>
        <w:tc>
          <w:tcPr>
            <w:tcW w:w="5812" w:type="dxa"/>
          </w:tcPr>
          <w:p w14:paraId="08E932CB" w14:textId="77777777" w:rsidR="001E4BF7" w:rsidRPr="001E4BF7" w:rsidRDefault="001E4BF7" w:rsidP="002F4CBC">
            <w:pPr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Слабовидящие</w:t>
            </w:r>
          </w:p>
        </w:tc>
        <w:tc>
          <w:tcPr>
            <w:tcW w:w="3431" w:type="dxa"/>
          </w:tcPr>
          <w:p w14:paraId="754E5236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22</w:t>
            </w:r>
          </w:p>
        </w:tc>
      </w:tr>
      <w:tr w:rsidR="001E4BF7" w:rsidRPr="001E4BF7" w14:paraId="28E197F4" w14:textId="77777777" w:rsidTr="00731994">
        <w:tc>
          <w:tcPr>
            <w:tcW w:w="1242" w:type="dxa"/>
          </w:tcPr>
          <w:p w14:paraId="2BE3C2A9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2</w:t>
            </w:r>
          </w:p>
        </w:tc>
        <w:tc>
          <w:tcPr>
            <w:tcW w:w="5812" w:type="dxa"/>
          </w:tcPr>
          <w:p w14:paraId="5BAF89C9" w14:textId="77777777" w:rsidR="001E4BF7" w:rsidRPr="001E4BF7" w:rsidRDefault="001E4BF7" w:rsidP="002F4CBC">
            <w:pPr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 xml:space="preserve">Глухие и слабослышащие </w:t>
            </w:r>
          </w:p>
        </w:tc>
        <w:tc>
          <w:tcPr>
            <w:tcW w:w="3431" w:type="dxa"/>
          </w:tcPr>
          <w:p w14:paraId="7845CD4A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16</w:t>
            </w:r>
          </w:p>
        </w:tc>
      </w:tr>
      <w:tr w:rsidR="001E4BF7" w:rsidRPr="001E4BF7" w14:paraId="1731E026" w14:textId="77777777" w:rsidTr="00731994">
        <w:tc>
          <w:tcPr>
            <w:tcW w:w="1242" w:type="dxa"/>
          </w:tcPr>
          <w:p w14:paraId="718F4015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3</w:t>
            </w:r>
          </w:p>
        </w:tc>
        <w:tc>
          <w:tcPr>
            <w:tcW w:w="5812" w:type="dxa"/>
          </w:tcPr>
          <w:p w14:paraId="1F9A5AAB" w14:textId="77777777" w:rsidR="001E4BF7" w:rsidRPr="001E4BF7" w:rsidRDefault="001E4BF7" w:rsidP="002F4CBC">
            <w:pPr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С тяжелыми нарушениями речи</w:t>
            </w:r>
          </w:p>
        </w:tc>
        <w:tc>
          <w:tcPr>
            <w:tcW w:w="3431" w:type="dxa"/>
          </w:tcPr>
          <w:p w14:paraId="7F952177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9</w:t>
            </w:r>
          </w:p>
        </w:tc>
      </w:tr>
      <w:tr w:rsidR="001E4BF7" w:rsidRPr="001E4BF7" w14:paraId="4CA418FE" w14:textId="77777777" w:rsidTr="00731994">
        <w:tc>
          <w:tcPr>
            <w:tcW w:w="1242" w:type="dxa"/>
          </w:tcPr>
          <w:p w14:paraId="6F70C67A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4</w:t>
            </w:r>
          </w:p>
        </w:tc>
        <w:tc>
          <w:tcPr>
            <w:tcW w:w="5812" w:type="dxa"/>
          </w:tcPr>
          <w:p w14:paraId="547B2AC2" w14:textId="77777777" w:rsidR="001E4BF7" w:rsidRPr="001E4BF7" w:rsidRDefault="001E4BF7" w:rsidP="002F4CBC">
            <w:pPr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С нарушениями опорно-двигательного аппарата</w:t>
            </w:r>
          </w:p>
        </w:tc>
        <w:tc>
          <w:tcPr>
            <w:tcW w:w="3431" w:type="dxa"/>
          </w:tcPr>
          <w:p w14:paraId="142438CF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41</w:t>
            </w:r>
          </w:p>
        </w:tc>
      </w:tr>
      <w:tr w:rsidR="001E4BF7" w:rsidRPr="001E4BF7" w14:paraId="38D8E8E5" w14:textId="77777777" w:rsidTr="00731994">
        <w:tc>
          <w:tcPr>
            <w:tcW w:w="1242" w:type="dxa"/>
          </w:tcPr>
          <w:p w14:paraId="4E5FA02A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5</w:t>
            </w:r>
          </w:p>
        </w:tc>
        <w:tc>
          <w:tcPr>
            <w:tcW w:w="5812" w:type="dxa"/>
          </w:tcPr>
          <w:p w14:paraId="45904792" w14:textId="77777777" w:rsidR="001E4BF7" w:rsidRPr="001E4BF7" w:rsidRDefault="001E4BF7" w:rsidP="002F4CBC">
            <w:pPr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С расстройствами аутистического спектра</w:t>
            </w:r>
          </w:p>
        </w:tc>
        <w:tc>
          <w:tcPr>
            <w:tcW w:w="3431" w:type="dxa"/>
          </w:tcPr>
          <w:p w14:paraId="4B167D7C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3</w:t>
            </w:r>
          </w:p>
        </w:tc>
      </w:tr>
      <w:tr w:rsidR="001E4BF7" w:rsidRPr="001E4BF7" w14:paraId="5EB7DCC8" w14:textId="77777777" w:rsidTr="00731994">
        <w:tc>
          <w:tcPr>
            <w:tcW w:w="1242" w:type="dxa"/>
          </w:tcPr>
          <w:p w14:paraId="746B73C7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6</w:t>
            </w:r>
          </w:p>
        </w:tc>
        <w:tc>
          <w:tcPr>
            <w:tcW w:w="5812" w:type="dxa"/>
          </w:tcPr>
          <w:p w14:paraId="59458A49" w14:textId="77777777" w:rsidR="001E4BF7" w:rsidRPr="001E4BF7" w:rsidRDefault="001E4BF7" w:rsidP="002F4CBC">
            <w:pPr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С задержкой психического развития</w:t>
            </w:r>
          </w:p>
        </w:tc>
        <w:tc>
          <w:tcPr>
            <w:tcW w:w="3431" w:type="dxa"/>
          </w:tcPr>
          <w:p w14:paraId="5BD6E90F" w14:textId="67BA1A7F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6</w:t>
            </w:r>
            <w:r w:rsidR="00B050E2">
              <w:rPr>
                <w:rFonts w:ascii="Times New Roman" w:hAnsi="Times New Roman"/>
              </w:rPr>
              <w:t>60</w:t>
            </w:r>
          </w:p>
        </w:tc>
      </w:tr>
      <w:tr w:rsidR="001E4BF7" w:rsidRPr="001E4BF7" w14:paraId="49DCD64B" w14:textId="77777777" w:rsidTr="00731994">
        <w:tc>
          <w:tcPr>
            <w:tcW w:w="1242" w:type="dxa"/>
          </w:tcPr>
          <w:p w14:paraId="4E9DD9EB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</w:tcPr>
          <w:p w14:paraId="18BDF07A" w14:textId="77777777" w:rsidR="001E4BF7" w:rsidRPr="001E4BF7" w:rsidRDefault="001E4BF7" w:rsidP="002F4CBC">
            <w:pPr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Иные категории:</w:t>
            </w:r>
          </w:p>
        </w:tc>
        <w:tc>
          <w:tcPr>
            <w:tcW w:w="3431" w:type="dxa"/>
          </w:tcPr>
          <w:p w14:paraId="49BF4592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</w:p>
        </w:tc>
      </w:tr>
      <w:tr w:rsidR="001E4BF7" w:rsidRPr="001E4BF7" w14:paraId="619338AE" w14:textId="77777777" w:rsidTr="00731994">
        <w:tc>
          <w:tcPr>
            <w:tcW w:w="1242" w:type="dxa"/>
          </w:tcPr>
          <w:p w14:paraId="3815D66F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7</w:t>
            </w:r>
          </w:p>
        </w:tc>
        <w:tc>
          <w:tcPr>
            <w:tcW w:w="5812" w:type="dxa"/>
          </w:tcPr>
          <w:p w14:paraId="38D03C56" w14:textId="77777777" w:rsidR="001E4BF7" w:rsidRPr="001E4BF7" w:rsidRDefault="001E4BF7" w:rsidP="002F4CBC">
            <w:pPr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 xml:space="preserve">         сахарный диабет</w:t>
            </w:r>
          </w:p>
        </w:tc>
        <w:tc>
          <w:tcPr>
            <w:tcW w:w="3431" w:type="dxa"/>
          </w:tcPr>
          <w:p w14:paraId="27A78B2E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30</w:t>
            </w:r>
          </w:p>
        </w:tc>
      </w:tr>
      <w:tr w:rsidR="001E4BF7" w:rsidRPr="001E4BF7" w14:paraId="08969AD5" w14:textId="77777777" w:rsidTr="00731994">
        <w:tc>
          <w:tcPr>
            <w:tcW w:w="1242" w:type="dxa"/>
          </w:tcPr>
          <w:p w14:paraId="67F2444C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8</w:t>
            </w:r>
          </w:p>
        </w:tc>
        <w:tc>
          <w:tcPr>
            <w:tcW w:w="5812" w:type="dxa"/>
          </w:tcPr>
          <w:p w14:paraId="543316B0" w14:textId="77777777" w:rsidR="001E4BF7" w:rsidRPr="001E4BF7" w:rsidRDefault="001E4BF7" w:rsidP="002F4CBC">
            <w:pPr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 xml:space="preserve">         бронхиальная астма</w:t>
            </w:r>
          </w:p>
        </w:tc>
        <w:tc>
          <w:tcPr>
            <w:tcW w:w="3431" w:type="dxa"/>
          </w:tcPr>
          <w:p w14:paraId="46FA3A2D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2</w:t>
            </w:r>
          </w:p>
        </w:tc>
      </w:tr>
      <w:tr w:rsidR="001E4BF7" w:rsidRPr="001E4BF7" w14:paraId="51021951" w14:textId="77777777" w:rsidTr="00731994">
        <w:tc>
          <w:tcPr>
            <w:tcW w:w="1242" w:type="dxa"/>
          </w:tcPr>
          <w:p w14:paraId="14BE7FA0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9</w:t>
            </w:r>
          </w:p>
        </w:tc>
        <w:tc>
          <w:tcPr>
            <w:tcW w:w="5812" w:type="dxa"/>
          </w:tcPr>
          <w:p w14:paraId="6B32D0F9" w14:textId="77777777" w:rsidR="001E4BF7" w:rsidRPr="001E4BF7" w:rsidRDefault="001E4BF7" w:rsidP="002F4CBC">
            <w:pPr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 xml:space="preserve">         онкология </w:t>
            </w:r>
          </w:p>
        </w:tc>
        <w:tc>
          <w:tcPr>
            <w:tcW w:w="3431" w:type="dxa"/>
          </w:tcPr>
          <w:p w14:paraId="1787D4F9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3</w:t>
            </w:r>
          </w:p>
        </w:tc>
      </w:tr>
      <w:tr w:rsidR="001E4BF7" w:rsidRPr="001E4BF7" w14:paraId="73511F6C" w14:textId="77777777" w:rsidTr="00731994">
        <w:tc>
          <w:tcPr>
            <w:tcW w:w="1242" w:type="dxa"/>
          </w:tcPr>
          <w:p w14:paraId="58920F7E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11</w:t>
            </w:r>
          </w:p>
        </w:tc>
        <w:tc>
          <w:tcPr>
            <w:tcW w:w="5812" w:type="dxa"/>
          </w:tcPr>
          <w:p w14:paraId="76693128" w14:textId="77777777" w:rsidR="001E4BF7" w:rsidRPr="001E4BF7" w:rsidRDefault="001E4BF7" w:rsidP="002F4CBC">
            <w:pPr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 xml:space="preserve">         заболевания сердечно - сосудистой системы</w:t>
            </w:r>
          </w:p>
        </w:tc>
        <w:tc>
          <w:tcPr>
            <w:tcW w:w="3431" w:type="dxa"/>
          </w:tcPr>
          <w:p w14:paraId="3C8FCA4F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9</w:t>
            </w:r>
          </w:p>
        </w:tc>
      </w:tr>
      <w:tr w:rsidR="001E4BF7" w:rsidRPr="001E4BF7" w14:paraId="3AD77E9C" w14:textId="77777777" w:rsidTr="00731994">
        <w:tc>
          <w:tcPr>
            <w:tcW w:w="1242" w:type="dxa"/>
          </w:tcPr>
          <w:p w14:paraId="0A2F7390" w14:textId="77777777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12</w:t>
            </w:r>
          </w:p>
        </w:tc>
        <w:tc>
          <w:tcPr>
            <w:tcW w:w="5812" w:type="dxa"/>
          </w:tcPr>
          <w:p w14:paraId="59712291" w14:textId="77777777" w:rsidR="001E4BF7" w:rsidRPr="001E4BF7" w:rsidRDefault="001E4BF7" w:rsidP="002F4CBC">
            <w:pPr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 xml:space="preserve">         другое</w:t>
            </w:r>
          </w:p>
        </w:tc>
        <w:tc>
          <w:tcPr>
            <w:tcW w:w="3431" w:type="dxa"/>
          </w:tcPr>
          <w:p w14:paraId="64480AE9" w14:textId="6E8BA355" w:rsidR="001E4BF7" w:rsidRPr="001E4BF7" w:rsidRDefault="001E4BF7" w:rsidP="002F4CBC">
            <w:pPr>
              <w:jc w:val="center"/>
              <w:rPr>
                <w:rFonts w:ascii="Times New Roman" w:hAnsi="Times New Roman"/>
              </w:rPr>
            </w:pPr>
            <w:r w:rsidRPr="001E4BF7">
              <w:rPr>
                <w:rFonts w:ascii="Times New Roman" w:hAnsi="Times New Roman"/>
              </w:rPr>
              <w:t>4</w:t>
            </w:r>
            <w:r w:rsidR="00B050E2">
              <w:rPr>
                <w:rFonts w:ascii="Times New Roman" w:hAnsi="Times New Roman"/>
              </w:rPr>
              <w:t>5</w:t>
            </w:r>
          </w:p>
        </w:tc>
      </w:tr>
    </w:tbl>
    <w:p w14:paraId="54F58A4B" w14:textId="77777777" w:rsidR="003350EC" w:rsidRDefault="003350EC" w:rsidP="003E57C1">
      <w:p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</w:rPr>
      </w:pPr>
    </w:p>
    <w:p w14:paraId="6AC750C3" w14:textId="7244778A" w:rsidR="003E57C1" w:rsidRDefault="003E57C1" w:rsidP="003E57C1">
      <w:p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</w:t>
      </w:r>
      <w:r w:rsidR="00B050E2">
        <w:rPr>
          <w:sz w:val="28"/>
          <w:szCs w:val="28"/>
        </w:rPr>
        <w:t>840</w:t>
      </w:r>
      <w:r>
        <w:rPr>
          <w:sz w:val="28"/>
          <w:szCs w:val="28"/>
        </w:rPr>
        <w:t xml:space="preserve"> участников со статусами </w:t>
      </w:r>
      <w:r w:rsidR="00EB5398">
        <w:rPr>
          <w:sz w:val="28"/>
          <w:szCs w:val="28"/>
        </w:rPr>
        <w:t>«</w:t>
      </w:r>
      <w:r w:rsidRPr="00793072">
        <w:rPr>
          <w:sz w:val="28"/>
          <w:szCs w:val="28"/>
        </w:rPr>
        <w:t>Ребёнок с ОВЗ</w:t>
      </w:r>
      <w:r w:rsidR="00EB5398">
        <w:rPr>
          <w:sz w:val="28"/>
          <w:szCs w:val="28"/>
        </w:rPr>
        <w:t>»</w:t>
      </w:r>
      <w:r w:rsidRPr="00793072">
        <w:rPr>
          <w:sz w:val="28"/>
          <w:szCs w:val="28"/>
        </w:rPr>
        <w:t xml:space="preserve"> и </w:t>
      </w:r>
      <w:r w:rsidR="00EB5398">
        <w:rPr>
          <w:sz w:val="28"/>
          <w:szCs w:val="28"/>
        </w:rPr>
        <w:t>«</w:t>
      </w:r>
      <w:r w:rsidRPr="00793072">
        <w:rPr>
          <w:sz w:val="28"/>
          <w:szCs w:val="28"/>
        </w:rPr>
        <w:t>Ребёнок-инвалид</w:t>
      </w:r>
      <w:r w:rsidR="00EB539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B050E2">
        <w:rPr>
          <w:sz w:val="28"/>
          <w:szCs w:val="28"/>
        </w:rPr>
        <w:t>805</w:t>
      </w:r>
      <w:r>
        <w:rPr>
          <w:sz w:val="28"/>
          <w:szCs w:val="28"/>
        </w:rPr>
        <w:t xml:space="preserve"> </w:t>
      </w:r>
      <w:r w:rsidR="004B2280">
        <w:rPr>
          <w:sz w:val="28"/>
          <w:szCs w:val="28"/>
        </w:rPr>
        <w:t>участник</w:t>
      </w:r>
      <w:r w:rsidR="00B050E2">
        <w:rPr>
          <w:sz w:val="28"/>
          <w:szCs w:val="28"/>
        </w:rPr>
        <w:t>ов</w:t>
      </w:r>
      <w:r>
        <w:rPr>
          <w:sz w:val="28"/>
          <w:szCs w:val="28"/>
        </w:rPr>
        <w:t xml:space="preserve"> сдавал</w:t>
      </w:r>
      <w:r w:rsidR="00C04919">
        <w:rPr>
          <w:sz w:val="28"/>
          <w:szCs w:val="28"/>
        </w:rPr>
        <w:t>и</w:t>
      </w:r>
      <w:r>
        <w:rPr>
          <w:sz w:val="28"/>
          <w:szCs w:val="28"/>
        </w:rPr>
        <w:t xml:space="preserve"> экзамены в форме </w:t>
      </w:r>
      <w:r w:rsidR="00C93ACB">
        <w:rPr>
          <w:sz w:val="28"/>
          <w:szCs w:val="28"/>
        </w:rPr>
        <w:t>ГВ</w:t>
      </w:r>
      <w:r>
        <w:rPr>
          <w:sz w:val="28"/>
          <w:szCs w:val="28"/>
        </w:rPr>
        <w:t xml:space="preserve">Э, </w:t>
      </w:r>
      <w:r w:rsidR="001E4BF7">
        <w:rPr>
          <w:sz w:val="28"/>
          <w:szCs w:val="28"/>
        </w:rPr>
        <w:t>3</w:t>
      </w:r>
      <w:r w:rsidR="00731994">
        <w:rPr>
          <w:sz w:val="28"/>
          <w:szCs w:val="28"/>
        </w:rPr>
        <w:t>3</w:t>
      </w:r>
      <w:r>
        <w:rPr>
          <w:sz w:val="28"/>
          <w:szCs w:val="28"/>
        </w:rPr>
        <w:t xml:space="preserve"> – в форме </w:t>
      </w:r>
      <w:r w:rsidR="00C93ACB">
        <w:rPr>
          <w:sz w:val="28"/>
          <w:szCs w:val="28"/>
        </w:rPr>
        <w:t>ОГ</w:t>
      </w:r>
      <w:r>
        <w:rPr>
          <w:sz w:val="28"/>
          <w:szCs w:val="28"/>
        </w:rPr>
        <w:t>Э</w:t>
      </w:r>
      <w:r w:rsidR="000A37A0">
        <w:rPr>
          <w:sz w:val="28"/>
          <w:szCs w:val="28"/>
        </w:rPr>
        <w:t xml:space="preserve">, </w:t>
      </w:r>
      <w:r w:rsidR="00731994">
        <w:rPr>
          <w:sz w:val="28"/>
          <w:szCs w:val="28"/>
        </w:rPr>
        <w:t>два</w:t>
      </w:r>
      <w:r w:rsidR="000A37A0">
        <w:rPr>
          <w:sz w:val="28"/>
          <w:szCs w:val="28"/>
        </w:rPr>
        <w:t xml:space="preserve"> участник</w:t>
      </w:r>
      <w:r w:rsidR="00731994">
        <w:rPr>
          <w:sz w:val="28"/>
          <w:szCs w:val="28"/>
        </w:rPr>
        <w:t>а</w:t>
      </w:r>
      <w:r w:rsidR="000A37A0">
        <w:rPr>
          <w:sz w:val="28"/>
          <w:szCs w:val="28"/>
        </w:rPr>
        <w:t xml:space="preserve"> воспользовались смешанной формой</w:t>
      </w:r>
      <w:r w:rsidR="007C0128">
        <w:rPr>
          <w:sz w:val="28"/>
          <w:szCs w:val="28"/>
        </w:rPr>
        <w:t xml:space="preserve"> (ОГЭ и ГВЭ).</w:t>
      </w:r>
      <w:r w:rsidR="000A37A0">
        <w:rPr>
          <w:sz w:val="28"/>
          <w:szCs w:val="28"/>
        </w:rPr>
        <w:t xml:space="preserve"> </w:t>
      </w:r>
    </w:p>
    <w:p w14:paraId="7B7229CB" w14:textId="77777777" w:rsidR="003E57C1" w:rsidRDefault="003E57C1" w:rsidP="003E57C1">
      <w:p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</w:rPr>
      </w:pPr>
    </w:p>
    <w:p w14:paraId="65BA52BF" w14:textId="77777777" w:rsidR="008D1E8F" w:rsidRDefault="003E57C1" w:rsidP="003E57C1">
      <w:p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</w:rPr>
      </w:pPr>
      <w:r w:rsidRPr="008D5147">
        <w:rPr>
          <w:sz w:val="28"/>
          <w:szCs w:val="28"/>
        </w:rPr>
        <w:t xml:space="preserve">Самыми популярными предметами по выбору в текущем году </w:t>
      </w:r>
      <w:r w:rsidR="00027A16">
        <w:rPr>
          <w:sz w:val="28"/>
          <w:szCs w:val="28"/>
        </w:rPr>
        <w:t xml:space="preserve">традиционно </w:t>
      </w:r>
      <w:r w:rsidRPr="008D5147">
        <w:rPr>
          <w:sz w:val="28"/>
          <w:szCs w:val="28"/>
        </w:rPr>
        <w:t>стали</w:t>
      </w:r>
      <w:r w:rsidR="008D1E8F">
        <w:rPr>
          <w:sz w:val="28"/>
          <w:szCs w:val="28"/>
        </w:rPr>
        <w:t>:</w:t>
      </w:r>
    </w:p>
    <w:p w14:paraId="380548EC" w14:textId="42B1BE31" w:rsidR="008D1E8F" w:rsidRDefault="008D1E8F" w:rsidP="003E57C1">
      <w:p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57C1" w:rsidRPr="008D5147">
        <w:rPr>
          <w:sz w:val="28"/>
          <w:szCs w:val="28"/>
        </w:rPr>
        <w:t xml:space="preserve"> обществознание</w:t>
      </w:r>
      <w:r w:rsidR="003E57C1">
        <w:rPr>
          <w:sz w:val="28"/>
          <w:szCs w:val="28"/>
        </w:rPr>
        <w:t>, сдавал</w:t>
      </w:r>
      <w:r w:rsidR="007C0128">
        <w:rPr>
          <w:sz w:val="28"/>
          <w:szCs w:val="28"/>
        </w:rPr>
        <w:t>и</w:t>
      </w:r>
      <w:r w:rsidR="003E57C1">
        <w:rPr>
          <w:sz w:val="28"/>
          <w:szCs w:val="28"/>
        </w:rPr>
        <w:t xml:space="preserve"> </w:t>
      </w:r>
      <w:r w:rsidR="00736B3E">
        <w:rPr>
          <w:sz w:val="28"/>
          <w:szCs w:val="28"/>
        </w:rPr>
        <w:t>7328</w:t>
      </w:r>
      <w:r w:rsidR="00027A16">
        <w:rPr>
          <w:sz w:val="28"/>
          <w:szCs w:val="28"/>
        </w:rPr>
        <w:t xml:space="preserve"> </w:t>
      </w:r>
      <w:r w:rsidR="003E57C1">
        <w:rPr>
          <w:sz w:val="28"/>
          <w:szCs w:val="28"/>
        </w:rPr>
        <w:t>девятиклассников</w:t>
      </w:r>
      <w:r w:rsidR="00027A16">
        <w:rPr>
          <w:sz w:val="28"/>
          <w:szCs w:val="28"/>
        </w:rPr>
        <w:t xml:space="preserve">, это составляет </w:t>
      </w:r>
      <w:r w:rsidR="00736B3E">
        <w:rPr>
          <w:sz w:val="28"/>
          <w:szCs w:val="28"/>
        </w:rPr>
        <w:t>50,7</w:t>
      </w:r>
      <w:r w:rsidR="00875A12">
        <w:rPr>
          <w:sz w:val="28"/>
          <w:szCs w:val="28"/>
        </w:rPr>
        <w:t>1</w:t>
      </w:r>
      <w:r w:rsidR="00027A16">
        <w:rPr>
          <w:sz w:val="28"/>
          <w:szCs w:val="28"/>
        </w:rPr>
        <w:t>% от общего числа участников ОГЭ</w:t>
      </w:r>
      <w:r w:rsidR="00875A12">
        <w:rPr>
          <w:sz w:val="28"/>
          <w:szCs w:val="28"/>
        </w:rPr>
        <w:t>;</w:t>
      </w:r>
    </w:p>
    <w:p w14:paraId="3DCB4FEA" w14:textId="649DC663" w:rsidR="008D1E8F" w:rsidRDefault="008D1E8F" w:rsidP="003E57C1">
      <w:p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57C1" w:rsidRPr="008D5147">
        <w:rPr>
          <w:sz w:val="28"/>
          <w:szCs w:val="28"/>
        </w:rPr>
        <w:t>географи</w:t>
      </w:r>
      <w:r w:rsidR="00BC3A34">
        <w:rPr>
          <w:sz w:val="28"/>
          <w:szCs w:val="28"/>
        </w:rPr>
        <w:t xml:space="preserve">я, </w:t>
      </w:r>
      <w:r w:rsidR="003E57C1">
        <w:rPr>
          <w:sz w:val="28"/>
          <w:szCs w:val="28"/>
        </w:rPr>
        <w:t xml:space="preserve">сдавали </w:t>
      </w:r>
      <w:r w:rsidR="00736B3E">
        <w:rPr>
          <w:sz w:val="28"/>
          <w:szCs w:val="28"/>
        </w:rPr>
        <w:t>6877</w:t>
      </w:r>
      <w:r w:rsidR="00027A16">
        <w:rPr>
          <w:sz w:val="28"/>
          <w:szCs w:val="28"/>
        </w:rPr>
        <w:t xml:space="preserve"> </w:t>
      </w:r>
      <w:r w:rsidR="003E57C1">
        <w:rPr>
          <w:sz w:val="28"/>
          <w:szCs w:val="28"/>
        </w:rPr>
        <w:t xml:space="preserve">выпускников 9-х классов </w:t>
      </w:r>
      <w:r w:rsidR="003E57C1" w:rsidRPr="008D5147">
        <w:rPr>
          <w:sz w:val="28"/>
          <w:szCs w:val="28"/>
        </w:rPr>
        <w:t>(</w:t>
      </w:r>
      <w:r w:rsidR="00736B3E">
        <w:rPr>
          <w:sz w:val="28"/>
          <w:szCs w:val="28"/>
        </w:rPr>
        <w:t>47,59</w:t>
      </w:r>
      <w:r w:rsidR="00027A16" w:rsidRPr="00027A16">
        <w:rPr>
          <w:sz w:val="28"/>
          <w:szCs w:val="28"/>
        </w:rPr>
        <w:t>%</w:t>
      </w:r>
      <w:r w:rsidR="003E57C1" w:rsidRPr="008D5147">
        <w:rPr>
          <w:sz w:val="28"/>
          <w:szCs w:val="28"/>
        </w:rPr>
        <w:t>)</w:t>
      </w:r>
      <w:r w:rsidR="00875A12">
        <w:rPr>
          <w:sz w:val="28"/>
          <w:szCs w:val="28"/>
        </w:rPr>
        <w:t>;</w:t>
      </w:r>
    </w:p>
    <w:p w14:paraId="3BC5971B" w14:textId="51DAE8E8" w:rsidR="008D1E8F" w:rsidRDefault="008D1E8F" w:rsidP="003E57C1">
      <w:p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3E57C1" w:rsidRPr="008D5147">
        <w:rPr>
          <w:sz w:val="28"/>
          <w:szCs w:val="28"/>
        </w:rPr>
        <w:t>нформатик</w:t>
      </w:r>
      <w:r w:rsidR="00BC3A34">
        <w:rPr>
          <w:sz w:val="28"/>
          <w:szCs w:val="28"/>
        </w:rPr>
        <w:t>а</w:t>
      </w:r>
      <w:r w:rsidR="003E57C1">
        <w:rPr>
          <w:sz w:val="28"/>
          <w:szCs w:val="28"/>
        </w:rPr>
        <w:t xml:space="preserve"> – </w:t>
      </w:r>
      <w:r w:rsidR="00736B3E">
        <w:rPr>
          <w:sz w:val="28"/>
          <w:szCs w:val="28"/>
        </w:rPr>
        <w:t>4580</w:t>
      </w:r>
      <w:r w:rsidR="00875A12">
        <w:rPr>
          <w:sz w:val="28"/>
          <w:szCs w:val="28"/>
        </w:rPr>
        <w:t xml:space="preserve"> </w:t>
      </w:r>
      <w:r>
        <w:rPr>
          <w:sz w:val="28"/>
          <w:szCs w:val="28"/>
        </w:rPr>
        <w:t>выпускник</w:t>
      </w:r>
      <w:r w:rsidR="00875A12">
        <w:rPr>
          <w:sz w:val="28"/>
          <w:szCs w:val="28"/>
        </w:rPr>
        <w:t>а</w:t>
      </w:r>
      <w:r w:rsidR="003E57C1" w:rsidRPr="008D5147">
        <w:rPr>
          <w:sz w:val="28"/>
          <w:szCs w:val="28"/>
        </w:rPr>
        <w:t xml:space="preserve"> (</w:t>
      </w:r>
      <w:r w:rsidR="00736B3E">
        <w:rPr>
          <w:sz w:val="28"/>
          <w:szCs w:val="28"/>
        </w:rPr>
        <w:t>31,69</w:t>
      </w:r>
      <w:r w:rsidR="00027A16">
        <w:rPr>
          <w:sz w:val="28"/>
          <w:szCs w:val="28"/>
        </w:rPr>
        <w:t>%</w:t>
      </w:r>
      <w:r w:rsidR="003E57C1" w:rsidRPr="008D5147">
        <w:rPr>
          <w:sz w:val="28"/>
          <w:szCs w:val="28"/>
        </w:rPr>
        <w:t>)</w:t>
      </w:r>
      <w:r w:rsidR="00875A12">
        <w:rPr>
          <w:sz w:val="28"/>
          <w:szCs w:val="28"/>
        </w:rPr>
        <w:t>;</w:t>
      </w:r>
    </w:p>
    <w:p w14:paraId="2642AB25" w14:textId="070171C6" w:rsidR="003E57C1" w:rsidRDefault="008D1E8F" w:rsidP="003E57C1">
      <w:p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57C1" w:rsidRPr="008D5147">
        <w:rPr>
          <w:sz w:val="28"/>
          <w:szCs w:val="28"/>
        </w:rPr>
        <w:t>биологи</w:t>
      </w:r>
      <w:r w:rsidR="00BC3A34">
        <w:rPr>
          <w:sz w:val="28"/>
          <w:szCs w:val="28"/>
        </w:rPr>
        <w:t>я</w:t>
      </w:r>
      <w:r w:rsidR="003E57C1">
        <w:rPr>
          <w:sz w:val="28"/>
          <w:szCs w:val="28"/>
        </w:rPr>
        <w:t xml:space="preserve"> – </w:t>
      </w:r>
      <w:r w:rsidR="00736B3E">
        <w:rPr>
          <w:sz w:val="28"/>
          <w:szCs w:val="28"/>
        </w:rPr>
        <w:t>4350</w:t>
      </w:r>
      <w:r>
        <w:rPr>
          <w:sz w:val="28"/>
          <w:szCs w:val="28"/>
        </w:rPr>
        <w:t xml:space="preserve"> выпускника</w:t>
      </w:r>
      <w:r w:rsidR="003E57C1" w:rsidRPr="008D5147">
        <w:rPr>
          <w:sz w:val="28"/>
          <w:szCs w:val="28"/>
        </w:rPr>
        <w:t xml:space="preserve"> (</w:t>
      </w:r>
      <w:r w:rsidR="00736B3E">
        <w:rPr>
          <w:sz w:val="28"/>
          <w:szCs w:val="28"/>
        </w:rPr>
        <w:t>30,1</w:t>
      </w:r>
      <w:r w:rsidR="00027A16" w:rsidRPr="00027A16">
        <w:rPr>
          <w:sz w:val="28"/>
          <w:szCs w:val="28"/>
        </w:rPr>
        <w:t>%</w:t>
      </w:r>
      <w:r w:rsidR="003E57C1" w:rsidRPr="008D5147">
        <w:rPr>
          <w:sz w:val="28"/>
          <w:szCs w:val="28"/>
        </w:rPr>
        <w:t>)</w:t>
      </w:r>
      <w:r w:rsidR="003E57C1">
        <w:rPr>
          <w:sz w:val="28"/>
          <w:szCs w:val="28"/>
        </w:rPr>
        <w:t xml:space="preserve">. </w:t>
      </w:r>
    </w:p>
    <w:p w14:paraId="34E85AC0" w14:textId="2D1EFDF4" w:rsidR="00875A12" w:rsidRDefault="00875A12" w:rsidP="003E57C1">
      <w:p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таблице 7 представлен выбор предметов выпускниками 9-х классов в 2024 и 2025 годах.</w:t>
      </w:r>
    </w:p>
    <w:p w14:paraId="1901537B" w14:textId="260BCAE3" w:rsidR="00875A12" w:rsidRPr="00875A12" w:rsidRDefault="00875A12" w:rsidP="00875A12">
      <w:pPr>
        <w:autoSpaceDE w:val="0"/>
        <w:autoSpaceDN w:val="0"/>
        <w:adjustRightInd w:val="0"/>
        <w:ind w:firstLine="360"/>
        <w:contextualSpacing/>
        <w:jc w:val="right"/>
      </w:pPr>
      <w:r w:rsidRPr="00875A12">
        <w:t>Таблица 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1"/>
        <w:gridCol w:w="2223"/>
        <w:gridCol w:w="1780"/>
        <w:gridCol w:w="2151"/>
        <w:gridCol w:w="2215"/>
      </w:tblGrid>
      <w:tr w:rsidR="00736B3E" w14:paraId="243967AD" w14:textId="77777777" w:rsidTr="00B71783">
        <w:tc>
          <w:tcPr>
            <w:tcW w:w="2111" w:type="dxa"/>
            <w:vMerge w:val="restart"/>
            <w:vAlign w:val="center"/>
          </w:tcPr>
          <w:p w14:paraId="7676A3AD" w14:textId="08D09675" w:rsidR="00736B3E" w:rsidRPr="00785BE5" w:rsidRDefault="00736B3E" w:rsidP="00785B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785BE5">
              <w:rPr>
                <w:rFonts w:ascii="Times New Roman" w:hAnsi="Times New Roman"/>
                <w:b/>
                <w:bCs/>
              </w:rPr>
              <w:t>Предмет</w:t>
            </w:r>
          </w:p>
        </w:tc>
        <w:tc>
          <w:tcPr>
            <w:tcW w:w="6154" w:type="dxa"/>
            <w:gridSpan w:val="3"/>
            <w:vAlign w:val="center"/>
          </w:tcPr>
          <w:p w14:paraId="45D96856" w14:textId="46CA5E36" w:rsidR="00736B3E" w:rsidRPr="00785BE5" w:rsidRDefault="00736B3E" w:rsidP="00785BE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785BE5">
              <w:rPr>
                <w:rFonts w:ascii="Times New Roman" w:hAnsi="Times New Roman"/>
                <w:b/>
                <w:bCs/>
              </w:rPr>
              <w:t xml:space="preserve">Доля (%) участников экзамена </w:t>
            </w:r>
          </w:p>
        </w:tc>
        <w:tc>
          <w:tcPr>
            <w:tcW w:w="2215" w:type="dxa"/>
            <w:vMerge w:val="restart"/>
            <w:vAlign w:val="center"/>
          </w:tcPr>
          <w:p w14:paraId="42F15CA1" w14:textId="77777777" w:rsidR="007C4B71" w:rsidRDefault="00736B3E" w:rsidP="00785B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785BE5">
              <w:rPr>
                <w:rFonts w:ascii="Times New Roman" w:hAnsi="Times New Roman"/>
                <w:b/>
                <w:bCs/>
              </w:rPr>
              <w:t>Динамика</w:t>
            </w:r>
            <w:r w:rsidR="00876723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2618E5EC" w14:textId="3C73D64F" w:rsidR="00736B3E" w:rsidRPr="00785BE5" w:rsidRDefault="00876723" w:rsidP="00785B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за </w:t>
            </w:r>
            <w:r w:rsidR="007C4B71">
              <w:rPr>
                <w:rFonts w:ascii="Times New Roman" w:hAnsi="Times New Roman"/>
                <w:b/>
                <w:bCs/>
              </w:rPr>
              <w:t>три</w:t>
            </w:r>
            <w:r>
              <w:rPr>
                <w:rFonts w:ascii="Times New Roman" w:hAnsi="Times New Roman"/>
                <w:b/>
                <w:bCs/>
              </w:rPr>
              <w:t xml:space="preserve"> года</w:t>
            </w:r>
          </w:p>
        </w:tc>
      </w:tr>
      <w:tr w:rsidR="00736B3E" w14:paraId="5B616F0D" w14:textId="77777777" w:rsidTr="00736B3E">
        <w:tc>
          <w:tcPr>
            <w:tcW w:w="2111" w:type="dxa"/>
            <w:vMerge/>
          </w:tcPr>
          <w:p w14:paraId="5C5B7BA0" w14:textId="77777777" w:rsidR="00736B3E" w:rsidRPr="00785BE5" w:rsidRDefault="00736B3E" w:rsidP="00785BE5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223" w:type="dxa"/>
          </w:tcPr>
          <w:p w14:paraId="3CA2995E" w14:textId="7D45E84A" w:rsidR="00736B3E" w:rsidRPr="00736B3E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736B3E">
              <w:rPr>
                <w:rFonts w:ascii="Times New Roman" w:hAnsi="Times New Roman"/>
                <w:b/>
                <w:bCs/>
              </w:rPr>
              <w:t>2024 г.</w:t>
            </w:r>
          </w:p>
        </w:tc>
        <w:tc>
          <w:tcPr>
            <w:tcW w:w="1780" w:type="dxa"/>
          </w:tcPr>
          <w:p w14:paraId="44E288BC" w14:textId="1E8B6F86" w:rsidR="00736B3E" w:rsidRPr="00736B3E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736B3E">
              <w:rPr>
                <w:rFonts w:ascii="Times New Roman" w:hAnsi="Times New Roman"/>
                <w:b/>
                <w:bCs/>
              </w:rPr>
              <w:t xml:space="preserve">2025 г. </w:t>
            </w:r>
          </w:p>
        </w:tc>
        <w:tc>
          <w:tcPr>
            <w:tcW w:w="2151" w:type="dxa"/>
          </w:tcPr>
          <w:p w14:paraId="380EDB80" w14:textId="65A111D7" w:rsidR="00736B3E" w:rsidRPr="00736B3E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736B3E">
              <w:rPr>
                <w:rFonts w:ascii="Times New Roman" w:hAnsi="Times New Roman"/>
                <w:b/>
                <w:bCs/>
              </w:rPr>
              <w:t>2026 г.</w:t>
            </w:r>
          </w:p>
        </w:tc>
        <w:tc>
          <w:tcPr>
            <w:tcW w:w="2215" w:type="dxa"/>
            <w:vMerge/>
          </w:tcPr>
          <w:p w14:paraId="41A4691E" w14:textId="40848C80" w:rsidR="00736B3E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736B3E" w14:paraId="2806F2E4" w14:textId="77777777" w:rsidTr="00736B3E">
        <w:tc>
          <w:tcPr>
            <w:tcW w:w="2111" w:type="dxa"/>
          </w:tcPr>
          <w:p w14:paraId="6924F809" w14:textId="098D07DC" w:rsidR="00736B3E" w:rsidRPr="00785BE5" w:rsidRDefault="00736B3E" w:rsidP="00785B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85BE5"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2223" w:type="dxa"/>
          </w:tcPr>
          <w:p w14:paraId="4A4C62A3" w14:textId="044D021D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61,43</w:t>
            </w:r>
          </w:p>
        </w:tc>
        <w:tc>
          <w:tcPr>
            <w:tcW w:w="1780" w:type="dxa"/>
          </w:tcPr>
          <w:p w14:paraId="6F70DA3C" w14:textId="6FE8683B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56,1</w:t>
            </w:r>
          </w:p>
        </w:tc>
        <w:tc>
          <w:tcPr>
            <w:tcW w:w="2151" w:type="dxa"/>
          </w:tcPr>
          <w:p w14:paraId="138E4116" w14:textId="705BED81" w:rsidR="00736B3E" w:rsidRPr="00736B3E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6B3E">
              <w:rPr>
                <w:rFonts w:ascii="Times New Roman" w:hAnsi="Times New Roman"/>
                <w:sz w:val="22"/>
                <w:szCs w:val="22"/>
              </w:rPr>
              <w:t>50,71</w:t>
            </w:r>
          </w:p>
        </w:tc>
        <w:tc>
          <w:tcPr>
            <w:tcW w:w="2215" w:type="dxa"/>
          </w:tcPr>
          <w:p w14:paraId="57711386" w14:textId="4956B977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876723">
              <w:rPr>
                <w:rFonts w:ascii="Times New Roman" w:hAnsi="Times New Roman"/>
              </w:rPr>
              <w:t>10,72</w:t>
            </w:r>
          </w:p>
        </w:tc>
      </w:tr>
      <w:tr w:rsidR="00736B3E" w14:paraId="3279C076" w14:textId="77777777" w:rsidTr="00736B3E">
        <w:trPr>
          <w:trHeight w:val="351"/>
        </w:trPr>
        <w:tc>
          <w:tcPr>
            <w:tcW w:w="2111" w:type="dxa"/>
          </w:tcPr>
          <w:p w14:paraId="2DA0EE4B" w14:textId="35A6F801" w:rsidR="00736B3E" w:rsidRPr="00785BE5" w:rsidRDefault="00736B3E" w:rsidP="00785B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85BE5"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2223" w:type="dxa"/>
          </w:tcPr>
          <w:p w14:paraId="11E28871" w14:textId="1956D4C6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43,45</w:t>
            </w:r>
          </w:p>
        </w:tc>
        <w:tc>
          <w:tcPr>
            <w:tcW w:w="1780" w:type="dxa"/>
          </w:tcPr>
          <w:p w14:paraId="3A991EAF" w14:textId="459351F9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46,05</w:t>
            </w:r>
          </w:p>
        </w:tc>
        <w:tc>
          <w:tcPr>
            <w:tcW w:w="2151" w:type="dxa"/>
          </w:tcPr>
          <w:p w14:paraId="3298752F" w14:textId="368CBD10" w:rsidR="00736B3E" w:rsidRPr="00736B3E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6B3E">
              <w:rPr>
                <w:rFonts w:ascii="Times New Roman" w:hAnsi="Times New Roman"/>
                <w:sz w:val="22"/>
                <w:szCs w:val="22"/>
              </w:rPr>
              <w:t>47,59</w:t>
            </w:r>
          </w:p>
        </w:tc>
        <w:tc>
          <w:tcPr>
            <w:tcW w:w="2215" w:type="dxa"/>
          </w:tcPr>
          <w:p w14:paraId="1F3AEBEE" w14:textId="2089C149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  <w:r w:rsidR="00876723">
              <w:rPr>
                <w:rFonts w:ascii="Times New Roman" w:hAnsi="Times New Roman"/>
              </w:rPr>
              <w:t>4,14</w:t>
            </w:r>
          </w:p>
        </w:tc>
      </w:tr>
      <w:tr w:rsidR="00736B3E" w14:paraId="24B667CD" w14:textId="77777777" w:rsidTr="00736B3E">
        <w:tc>
          <w:tcPr>
            <w:tcW w:w="2111" w:type="dxa"/>
          </w:tcPr>
          <w:p w14:paraId="03D92EC9" w14:textId="6BD4D3DC" w:rsidR="00736B3E" w:rsidRPr="00785BE5" w:rsidRDefault="00736B3E" w:rsidP="00785B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85BE5"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2223" w:type="dxa"/>
          </w:tcPr>
          <w:p w14:paraId="3DE4862C" w14:textId="332D7949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28,34</w:t>
            </w:r>
          </w:p>
        </w:tc>
        <w:tc>
          <w:tcPr>
            <w:tcW w:w="1780" w:type="dxa"/>
          </w:tcPr>
          <w:p w14:paraId="02FC25D2" w14:textId="7EC1775B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30,92</w:t>
            </w:r>
          </w:p>
        </w:tc>
        <w:tc>
          <w:tcPr>
            <w:tcW w:w="2151" w:type="dxa"/>
          </w:tcPr>
          <w:p w14:paraId="78707283" w14:textId="61D4F62C" w:rsidR="00736B3E" w:rsidRPr="00736B3E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6B3E">
              <w:rPr>
                <w:rFonts w:ascii="Times New Roman" w:hAnsi="Times New Roman"/>
                <w:sz w:val="22"/>
                <w:szCs w:val="22"/>
              </w:rPr>
              <w:t>31,69</w:t>
            </w:r>
          </w:p>
        </w:tc>
        <w:tc>
          <w:tcPr>
            <w:tcW w:w="2215" w:type="dxa"/>
          </w:tcPr>
          <w:p w14:paraId="1E43A8FB" w14:textId="6D411B89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  <w:r w:rsidR="00876723">
              <w:rPr>
                <w:rFonts w:ascii="Times New Roman" w:hAnsi="Times New Roman"/>
              </w:rPr>
              <w:t>3,35</w:t>
            </w:r>
          </w:p>
        </w:tc>
      </w:tr>
      <w:tr w:rsidR="00736B3E" w14:paraId="02B936D9" w14:textId="77777777" w:rsidTr="00736B3E">
        <w:tc>
          <w:tcPr>
            <w:tcW w:w="2111" w:type="dxa"/>
          </w:tcPr>
          <w:p w14:paraId="04B8D9F3" w14:textId="07E7458D" w:rsidR="00736B3E" w:rsidRPr="00785BE5" w:rsidRDefault="00736B3E" w:rsidP="00785B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Биология</w:t>
            </w:r>
          </w:p>
        </w:tc>
        <w:tc>
          <w:tcPr>
            <w:tcW w:w="2223" w:type="dxa"/>
          </w:tcPr>
          <w:p w14:paraId="428DF4C7" w14:textId="1BD9D63A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25,9</w:t>
            </w:r>
          </w:p>
        </w:tc>
        <w:tc>
          <w:tcPr>
            <w:tcW w:w="1780" w:type="dxa"/>
          </w:tcPr>
          <w:p w14:paraId="5AF4444B" w14:textId="784322F8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26,75</w:t>
            </w:r>
          </w:p>
        </w:tc>
        <w:tc>
          <w:tcPr>
            <w:tcW w:w="2151" w:type="dxa"/>
          </w:tcPr>
          <w:p w14:paraId="707EDB24" w14:textId="55870DD2" w:rsidR="00736B3E" w:rsidRPr="00736B3E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6B3E">
              <w:rPr>
                <w:rFonts w:ascii="Times New Roman" w:hAnsi="Times New Roman"/>
                <w:sz w:val="22"/>
                <w:szCs w:val="22"/>
              </w:rPr>
              <w:t>30,1</w:t>
            </w:r>
          </w:p>
        </w:tc>
        <w:tc>
          <w:tcPr>
            <w:tcW w:w="2215" w:type="dxa"/>
          </w:tcPr>
          <w:p w14:paraId="67ECCE74" w14:textId="5E51849F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  <w:r w:rsidR="007C4B71">
              <w:rPr>
                <w:rFonts w:ascii="Times New Roman" w:hAnsi="Times New Roman"/>
              </w:rPr>
              <w:t>4,2</w:t>
            </w:r>
          </w:p>
        </w:tc>
      </w:tr>
      <w:tr w:rsidR="00736B3E" w14:paraId="227980C8" w14:textId="77777777" w:rsidTr="00736B3E">
        <w:tc>
          <w:tcPr>
            <w:tcW w:w="2111" w:type="dxa"/>
          </w:tcPr>
          <w:p w14:paraId="1679DC3B" w14:textId="27BB8412" w:rsidR="00736B3E" w:rsidRPr="00785BE5" w:rsidRDefault="00736B3E" w:rsidP="00785B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85BE5">
              <w:rPr>
                <w:rFonts w:ascii="Times New Roman" w:hAnsi="Times New Roman"/>
              </w:rPr>
              <w:t>Физика</w:t>
            </w:r>
          </w:p>
        </w:tc>
        <w:tc>
          <w:tcPr>
            <w:tcW w:w="2223" w:type="dxa"/>
          </w:tcPr>
          <w:p w14:paraId="5C027C28" w14:textId="177E96F4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8,39</w:t>
            </w:r>
          </w:p>
        </w:tc>
        <w:tc>
          <w:tcPr>
            <w:tcW w:w="1780" w:type="dxa"/>
          </w:tcPr>
          <w:p w14:paraId="6661E844" w14:textId="02192643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7,99</w:t>
            </w:r>
          </w:p>
        </w:tc>
        <w:tc>
          <w:tcPr>
            <w:tcW w:w="2151" w:type="dxa"/>
          </w:tcPr>
          <w:p w14:paraId="0D0754BB" w14:textId="0A3C6BD7" w:rsidR="00736B3E" w:rsidRPr="00736B3E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6B3E">
              <w:rPr>
                <w:rFonts w:ascii="Times New Roman" w:hAnsi="Times New Roman"/>
                <w:sz w:val="22"/>
                <w:szCs w:val="22"/>
              </w:rPr>
              <w:t>7,47</w:t>
            </w:r>
          </w:p>
        </w:tc>
        <w:tc>
          <w:tcPr>
            <w:tcW w:w="2215" w:type="dxa"/>
          </w:tcPr>
          <w:p w14:paraId="55185B75" w14:textId="0B8941B2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-0,</w:t>
            </w:r>
            <w:r w:rsidR="007C4B71">
              <w:rPr>
                <w:rFonts w:ascii="Times New Roman" w:hAnsi="Times New Roman"/>
              </w:rPr>
              <w:t>92</w:t>
            </w:r>
          </w:p>
        </w:tc>
      </w:tr>
      <w:tr w:rsidR="00736B3E" w14:paraId="1B205A34" w14:textId="77777777" w:rsidTr="00736B3E">
        <w:tc>
          <w:tcPr>
            <w:tcW w:w="2111" w:type="dxa"/>
          </w:tcPr>
          <w:p w14:paraId="2A4E3400" w14:textId="13ABD6AC" w:rsidR="00736B3E" w:rsidRPr="00785BE5" w:rsidRDefault="00736B3E" w:rsidP="00785B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2223" w:type="dxa"/>
          </w:tcPr>
          <w:p w14:paraId="152DB872" w14:textId="5B8A1626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5,88</w:t>
            </w:r>
          </w:p>
        </w:tc>
        <w:tc>
          <w:tcPr>
            <w:tcW w:w="1780" w:type="dxa"/>
          </w:tcPr>
          <w:p w14:paraId="1609BC17" w14:textId="3D9F1416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</w:t>
            </w:r>
          </w:p>
        </w:tc>
        <w:tc>
          <w:tcPr>
            <w:tcW w:w="2151" w:type="dxa"/>
          </w:tcPr>
          <w:p w14:paraId="542B566D" w14:textId="14AAEFF6" w:rsidR="00736B3E" w:rsidRPr="00736B3E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6B3E">
              <w:rPr>
                <w:rFonts w:ascii="Times New Roman" w:hAnsi="Times New Roman"/>
                <w:sz w:val="22"/>
                <w:szCs w:val="22"/>
              </w:rPr>
              <w:t>5,76</w:t>
            </w:r>
          </w:p>
        </w:tc>
        <w:tc>
          <w:tcPr>
            <w:tcW w:w="2215" w:type="dxa"/>
          </w:tcPr>
          <w:p w14:paraId="0E818D8F" w14:textId="1CC7ADC3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+0,</w:t>
            </w:r>
            <w:r w:rsidR="007C4B71">
              <w:rPr>
                <w:rFonts w:ascii="Times New Roman" w:hAnsi="Times New Roman"/>
              </w:rPr>
              <w:t>3; -0,42</w:t>
            </w:r>
          </w:p>
        </w:tc>
      </w:tr>
      <w:tr w:rsidR="00736B3E" w14:paraId="069AEF33" w14:textId="77777777" w:rsidTr="00736B3E">
        <w:tc>
          <w:tcPr>
            <w:tcW w:w="2111" w:type="dxa"/>
          </w:tcPr>
          <w:p w14:paraId="433139A8" w14:textId="5AD029A7" w:rsidR="00736B3E" w:rsidRPr="00785BE5" w:rsidRDefault="00736B3E" w:rsidP="00785B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85BE5">
              <w:rPr>
                <w:rFonts w:ascii="Times New Roman" w:hAnsi="Times New Roman"/>
              </w:rPr>
              <w:t>История</w:t>
            </w:r>
          </w:p>
        </w:tc>
        <w:tc>
          <w:tcPr>
            <w:tcW w:w="2223" w:type="dxa"/>
          </w:tcPr>
          <w:p w14:paraId="527DC7C8" w14:textId="7AC26F78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6,46</w:t>
            </w:r>
          </w:p>
        </w:tc>
        <w:tc>
          <w:tcPr>
            <w:tcW w:w="1780" w:type="dxa"/>
          </w:tcPr>
          <w:p w14:paraId="3E66371F" w14:textId="7305D520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5,57</w:t>
            </w:r>
          </w:p>
        </w:tc>
        <w:tc>
          <w:tcPr>
            <w:tcW w:w="2151" w:type="dxa"/>
          </w:tcPr>
          <w:p w14:paraId="0C0D4722" w14:textId="11E06DC1" w:rsidR="00736B3E" w:rsidRPr="00736B3E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6B3E">
              <w:rPr>
                <w:rFonts w:ascii="Times New Roman" w:hAnsi="Times New Roman"/>
                <w:sz w:val="22"/>
                <w:szCs w:val="22"/>
              </w:rPr>
              <w:t>5,29</w:t>
            </w:r>
          </w:p>
        </w:tc>
        <w:tc>
          <w:tcPr>
            <w:tcW w:w="2215" w:type="dxa"/>
          </w:tcPr>
          <w:p w14:paraId="725D7694" w14:textId="08189669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C4B71">
              <w:rPr>
                <w:rFonts w:ascii="Times New Roman" w:hAnsi="Times New Roman"/>
              </w:rPr>
              <w:t>1,17</w:t>
            </w:r>
          </w:p>
        </w:tc>
      </w:tr>
      <w:tr w:rsidR="00736B3E" w14:paraId="6134711B" w14:textId="77777777" w:rsidTr="00736B3E">
        <w:tc>
          <w:tcPr>
            <w:tcW w:w="2111" w:type="dxa"/>
          </w:tcPr>
          <w:p w14:paraId="00D72C81" w14:textId="5648C854" w:rsidR="00736B3E" w:rsidRPr="00785BE5" w:rsidRDefault="00736B3E" w:rsidP="00785B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85BE5">
              <w:rPr>
                <w:rFonts w:ascii="Times New Roman" w:hAnsi="Times New Roman"/>
              </w:rPr>
              <w:t>Английский язык</w:t>
            </w:r>
          </w:p>
        </w:tc>
        <w:tc>
          <w:tcPr>
            <w:tcW w:w="2223" w:type="dxa"/>
          </w:tcPr>
          <w:p w14:paraId="59D31473" w14:textId="2C6A17DB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3,24</w:t>
            </w:r>
          </w:p>
        </w:tc>
        <w:tc>
          <w:tcPr>
            <w:tcW w:w="1780" w:type="dxa"/>
          </w:tcPr>
          <w:p w14:paraId="11C4537A" w14:textId="3414A0C4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3,41</w:t>
            </w:r>
          </w:p>
        </w:tc>
        <w:tc>
          <w:tcPr>
            <w:tcW w:w="2151" w:type="dxa"/>
          </w:tcPr>
          <w:p w14:paraId="530D0422" w14:textId="1969D83F" w:rsidR="00736B3E" w:rsidRPr="00736B3E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6B3E">
              <w:rPr>
                <w:rFonts w:ascii="Times New Roman" w:hAnsi="Times New Roman"/>
                <w:sz w:val="22"/>
                <w:szCs w:val="22"/>
              </w:rPr>
              <w:t>3,67</w:t>
            </w:r>
          </w:p>
        </w:tc>
        <w:tc>
          <w:tcPr>
            <w:tcW w:w="2215" w:type="dxa"/>
          </w:tcPr>
          <w:p w14:paraId="33C32A24" w14:textId="577F368D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+0,</w:t>
            </w:r>
            <w:r w:rsidR="007C4B71">
              <w:rPr>
                <w:rFonts w:ascii="Times New Roman" w:hAnsi="Times New Roman"/>
              </w:rPr>
              <w:t>43</w:t>
            </w:r>
          </w:p>
        </w:tc>
      </w:tr>
      <w:tr w:rsidR="00736B3E" w14:paraId="52DEFAA4" w14:textId="77777777" w:rsidTr="00736B3E">
        <w:tc>
          <w:tcPr>
            <w:tcW w:w="2111" w:type="dxa"/>
          </w:tcPr>
          <w:p w14:paraId="566E3079" w14:textId="1AD2F70E" w:rsidR="00736B3E" w:rsidRPr="00785BE5" w:rsidRDefault="00736B3E" w:rsidP="00785B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785BE5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2223" w:type="dxa"/>
          </w:tcPr>
          <w:p w14:paraId="5C466D4B" w14:textId="1EC4105A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1,97</w:t>
            </w:r>
          </w:p>
        </w:tc>
        <w:tc>
          <w:tcPr>
            <w:tcW w:w="1780" w:type="dxa"/>
          </w:tcPr>
          <w:p w14:paraId="14DBC033" w14:textId="32982100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1,54</w:t>
            </w:r>
          </w:p>
        </w:tc>
        <w:tc>
          <w:tcPr>
            <w:tcW w:w="2151" w:type="dxa"/>
          </w:tcPr>
          <w:p w14:paraId="6915A76F" w14:textId="257A1D41" w:rsidR="00736B3E" w:rsidRPr="00736B3E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6B3E">
              <w:rPr>
                <w:rFonts w:ascii="Times New Roman" w:hAnsi="Times New Roman"/>
                <w:sz w:val="22"/>
                <w:szCs w:val="22"/>
              </w:rPr>
              <w:t>1,53</w:t>
            </w:r>
          </w:p>
        </w:tc>
        <w:tc>
          <w:tcPr>
            <w:tcW w:w="2215" w:type="dxa"/>
          </w:tcPr>
          <w:p w14:paraId="4D6911DC" w14:textId="64E5129A" w:rsidR="00736B3E" w:rsidRPr="00785BE5" w:rsidRDefault="00736B3E" w:rsidP="00C835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-0,4</w:t>
            </w:r>
            <w:r w:rsidR="007C4B71">
              <w:rPr>
                <w:rFonts w:ascii="Times New Roman" w:hAnsi="Times New Roman"/>
              </w:rPr>
              <w:t>4</w:t>
            </w:r>
          </w:p>
        </w:tc>
      </w:tr>
    </w:tbl>
    <w:p w14:paraId="49AE16F2" w14:textId="77777777" w:rsidR="00785BE5" w:rsidRPr="008D5147" w:rsidRDefault="00785BE5" w:rsidP="003E57C1">
      <w:p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</w:rPr>
      </w:pPr>
    </w:p>
    <w:p w14:paraId="3B425120" w14:textId="2B8A1C57" w:rsidR="00DF1874" w:rsidRPr="00DF1874" w:rsidRDefault="001E0346" w:rsidP="00DF18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последние два года</w:t>
      </w:r>
      <w:r w:rsidR="00DF1874" w:rsidRPr="00DF1874">
        <w:rPr>
          <w:sz w:val="28"/>
          <w:szCs w:val="28"/>
        </w:rPr>
        <w:t xml:space="preserve"> </w:t>
      </w:r>
      <w:r w:rsidR="00DF1874">
        <w:rPr>
          <w:sz w:val="28"/>
          <w:szCs w:val="28"/>
        </w:rPr>
        <w:t>наблюдается</w:t>
      </w:r>
      <w:r w:rsidR="00DF1874" w:rsidRPr="00DF1874">
        <w:rPr>
          <w:sz w:val="28"/>
          <w:szCs w:val="28"/>
        </w:rPr>
        <w:t xml:space="preserve"> снижение доли девятиклассников, выбравших </w:t>
      </w:r>
      <w:r w:rsidR="00DF1874">
        <w:rPr>
          <w:sz w:val="28"/>
          <w:szCs w:val="28"/>
        </w:rPr>
        <w:t xml:space="preserve">ОГЭ по </w:t>
      </w:r>
      <w:r w:rsidR="00DF1874" w:rsidRPr="00DF1874">
        <w:rPr>
          <w:sz w:val="28"/>
          <w:szCs w:val="28"/>
        </w:rPr>
        <w:t>обществознани</w:t>
      </w:r>
      <w:r w:rsidR="00DF1874">
        <w:rPr>
          <w:sz w:val="28"/>
          <w:szCs w:val="28"/>
        </w:rPr>
        <w:t>ю</w:t>
      </w:r>
      <w:r w:rsidR="00DF1874" w:rsidRPr="00DF1874">
        <w:rPr>
          <w:sz w:val="28"/>
          <w:szCs w:val="28"/>
        </w:rPr>
        <w:t xml:space="preserve">. Одновременно наблюдается рост доли участников, сдающих </w:t>
      </w:r>
      <w:r w:rsidR="00DF1874">
        <w:rPr>
          <w:sz w:val="28"/>
          <w:szCs w:val="28"/>
        </w:rPr>
        <w:t xml:space="preserve">ОГЭ по </w:t>
      </w:r>
      <w:r w:rsidR="00DF1874" w:rsidRPr="00DF1874">
        <w:rPr>
          <w:sz w:val="28"/>
          <w:szCs w:val="28"/>
        </w:rPr>
        <w:t>географи</w:t>
      </w:r>
      <w:r w:rsidR="00DF1874">
        <w:rPr>
          <w:sz w:val="28"/>
          <w:szCs w:val="28"/>
        </w:rPr>
        <w:t>и</w:t>
      </w:r>
      <w:r w:rsidR="00DF1874" w:rsidRPr="00DF1874">
        <w:rPr>
          <w:sz w:val="28"/>
          <w:szCs w:val="28"/>
        </w:rPr>
        <w:t>, информатик</w:t>
      </w:r>
      <w:r w:rsidR="00DF1874">
        <w:rPr>
          <w:sz w:val="28"/>
          <w:szCs w:val="28"/>
        </w:rPr>
        <w:t>е</w:t>
      </w:r>
      <w:r w:rsidR="00DF1874" w:rsidRPr="00DF1874">
        <w:rPr>
          <w:sz w:val="28"/>
          <w:szCs w:val="28"/>
        </w:rPr>
        <w:t xml:space="preserve"> и биологи</w:t>
      </w:r>
      <w:r w:rsidR="00DF1874">
        <w:rPr>
          <w:sz w:val="28"/>
          <w:szCs w:val="28"/>
        </w:rPr>
        <w:t>и</w:t>
      </w:r>
      <w:r w:rsidR="00DF1874" w:rsidRPr="00DF1874">
        <w:rPr>
          <w:sz w:val="28"/>
          <w:szCs w:val="28"/>
        </w:rPr>
        <w:t xml:space="preserve">. По физике, химии, </w:t>
      </w:r>
      <w:r>
        <w:rPr>
          <w:sz w:val="28"/>
          <w:szCs w:val="28"/>
        </w:rPr>
        <w:t xml:space="preserve">истории, </w:t>
      </w:r>
      <w:r w:rsidR="00DF1874" w:rsidRPr="00DF1874">
        <w:rPr>
          <w:sz w:val="28"/>
          <w:szCs w:val="28"/>
        </w:rPr>
        <w:t>английскому языку и литературе значения доли за последние три года стабильны</w:t>
      </w:r>
      <w:r>
        <w:rPr>
          <w:sz w:val="28"/>
          <w:szCs w:val="28"/>
        </w:rPr>
        <w:t>е</w:t>
      </w:r>
      <w:r w:rsidR="00DF1874" w:rsidRPr="00DF1874">
        <w:rPr>
          <w:sz w:val="28"/>
          <w:szCs w:val="28"/>
        </w:rPr>
        <w:t>, с незначительными ежегодными колебаниями.</w:t>
      </w:r>
    </w:p>
    <w:p w14:paraId="7A2EFC6F" w14:textId="6A5C25F6" w:rsidR="00DF1874" w:rsidRPr="00DF1874" w:rsidRDefault="002E455C" w:rsidP="00DF18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DF1874">
        <w:rPr>
          <w:sz w:val="28"/>
          <w:szCs w:val="28"/>
        </w:rPr>
        <w:t>не популярны</w:t>
      </w:r>
      <w:r>
        <w:rPr>
          <w:sz w:val="28"/>
          <w:szCs w:val="28"/>
        </w:rPr>
        <w:t>м</w:t>
      </w:r>
      <w:r w:rsidR="00DF1874">
        <w:rPr>
          <w:sz w:val="28"/>
          <w:szCs w:val="28"/>
        </w:rPr>
        <w:t xml:space="preserve"> среди девятиклассников </w:t>
      </w:r>
      <w:r>
        <w:rPr>
          <w:sz w:val="28"/>
          <w:szCs w:val="28"/>
        </w:rPr>
        <w:t>учебным предметам</w:t>
      </w:r>
      <w:r w:rsidR="00DF1874">
        <w:rPr>
          <w:sz w:val="28"/>
          <w:szCs w:val="28"/>
        </w:rPr>
        <w:t xml:space="preserve"> (физика, химия, история) н</w:t>
      </w:r>
      <w:r w:rsidR="00DF1874" w:rsidRPr="00DF1874">
        <w:rPr>
          <w:sz w:val="28"/>
          <w:szCs w:val="28"/>
        </w:rPr>
        <w:t>аибольший интерес проявляют выпускники следующих муниципальных образований (в % от общего числа выпускников в соответствующем муниципалитете):</w:t>
      </w:r>
    </w:p>
    <w:p w14:paraId="7A574B73" w14:textId="55AECD9E" w:rsidR="00DF1874" w:rsidRPr="00DF1874" w:rsidRDefault="00DF1874" w:rsidP="00DF18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F1874">
        <w:rPr>
          <w:sz w:val="28"/>
          <w:szCs w:val="28"/>
        </w:rPr>
        <w:t xml:space="preserve">п. Агинское — </w:t>
      </w:r>
      <w:r>
        <w:rPr>
          <w:sz w:val="28"/>
          <w:szCs w:val="28"/>
        </w:rPr>
        <w:t>(</w:t>
      </w:r>
      <w:r w:rsidRPr="00DF1874">
        <w:rPr>
          <w:sz w:val="28"/>
          <w:szCs w:val="28"/>
        </w:rPr>
        <w:t>26%</w:t>
      </w:r>
      <w:r>
        <w:rPr>
          <w:sz w:val="28"/>
          <w:szCs w:val="28"/>
        </w:rPr>
        <w:t xml:space="preserve"> выбирают физику, 15% - химию, 18% - историю)</w:t>
      </w:r>
      <w:r w:rsidRPr="00DF1874">
        <w:rPr>
          <w:sz w:val="28"/>
          <w:szCs w:val="28"/>
        </w:rPr>
        <w:t>;</w:t>
      </w:r>
    </w:p>
    <w:p w14:paraId="01F67464" w14:textId="1D1AF719" w:rsidR="00DF1874" w:rsidRPr="00DF1874" w:rsidRDefault="005C39EE" w:rsidP="00DF18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1874" w:rsidRPr="00DF1874">
        <w:rPr>
          <w:sz w:val="28"/>
          <w:szCs w:val="28"/>
        </w:rPr>
        <w:t xml:space="preserve"> Дульдургинский округ —</w:t>
      </w:r>
      <w:r w:rsidR="00DF1874">
        <w:rPr>
          <w:sz w:val="28"/>
          <w:szCs w:val="28"/>
        </w:rPr>
        <w:t xml:space="preserve"> (</w:t>
      </w:r>
      <w:r w:rsidR="00DF1874" w:rsidRPr="00DF1874">
        <w:rPr>
          <w:sz w:val="28"/>
          <w:szCs w:val="28"/>
        </w:rPr>
        <w:t>24%</w:t>
      </w:r>
      <w:r w:rsidR="00DF1874">
        <w:rPr>
          <w:sz w:val="28"/>
          <w:szCs w:val="28"/>
        </w:rPr>
        <w:t>- физику, 13% - химию, 24% - историю)</w:t>
      </w:r>
      <w:r w:rsidR="00DF1874" w:rsidRPr="00DF1874">
        <w:rPr>
          <w:sz w:val="28"/>
          <w:szCs w:val="28"/>
        </w:rPr>
        <w:t>;</w:t>
      </w:r>
    </w:p>
    <w:p w14:paraId="1939E472" w14:textId="0056D0FB" w:rsidR="00DF1874" w:rsidRPr="00DF1874" w:rsidRDefault="005C39EE" w:rsidP="005C39E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1874" w:rsidRPr="00DF1874">
        <w:rPr>
          <w:sz w:val="28"/>
          <w:szCs w:val="28"/>
        </w:rPr>
        <w:t xml:space="preserve"> Могойтуйский округ —</w:t>
      </w:r>
      <w:r w:rsidR="00DF1874">
        <w:rPr>
          <w:sz w:val="28"/>
          <w:szCs w:val="28"/>
        </w:rPr>
        <w:t xml:space="preserve"> (</w:t>
      </w:r>
      <w:r w:rsidR="00DF1874" w:rsidRPr="00DF1874">
        <w:rPr>
          <w:sz w:val="28"/>
          <w:szCs w:val="28"/>
        </w:rPr>
        <w:t>22%</w:t>
      </w:r>
      <w:r w:rsidR="00DF1874">
        <w:rPr>
          <w:sz w:val="28"/>
          <w:szCs w:val="28"/>
        </w:rPr>
        <w:t xml:space="preserve"> - физику, 12% - химию, 17% - историю)</w:t>
      </w:r>
      <w:r w:rsidR="00DF1874" w:rsidRPr="00DF1874">
        <w:rPr>
          <w:sz w:val="28"/>
          <w:szCs w:val="28"/>
        </w:rPr>
        <w:t>;</w:t>
      </w:r>
    </w:p>
    <w:p w14:paraId="5CFDA98D" w14:textId="5995A416" w:rsidR="00DF1874" w:rsidRPr="00DF1874" w:rsidRDefault="005C39EE" w:rsidP="00DF18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1874" w:rsidRPr="00DF1874">
        <w:rPr>
          <w:sz w:val="28"/>
          <w:szCs w:val="28"/>
        </w:rPr>
        <w:t xml:space="preserve"> Агинский округ — </w:t>
      </w:r>
      <w:r w:rsidR="00DF1874">
        <w:rPr>
          <w:sz w:val="28"/>
          <w:szCs w:val="28"/>
        </w:rPr>
        <w:t>(</w:t>
      </w:r>
      <w:r w:rsidR="00DF1874" w:rsidRPr="00DF1874">
        <w:rPr>
          <w:sz w:val="28"/>
          <w:szCs w:val="28"/>
        </w:rPr>
        <w:t>15%</w:t>
      </w:r>
      <w:r w:rsidR="00DF1874">
        <w:rPr>
          <w:sz w:val="28"/>
          <w:szCs w:val="28"/>
        </w:rPr>
        <w:t xml:space="preserve"> - физику, </w:t>
      </w:r>
      <w:r>
        <w:rPr>
          <w:sz w:val="28"/>
          <w:szCs w:val="28"/>
        </w:rPr>
        <w:t>13% - химию, 15% – историю)</w:t>
      </w:r>
      <w:r w:rsidR="00DF1874" w:rsidRPr="00DF1874">
        <w:rPr>
          <w:sz w:val="28"/>
          <w:szCs w:val="28"/>
        </w:rPr>
        <w:t>;</w:t>
      </w:r>
    </w:p>
    <w:p w14:paraId="168EE6CE" w14:textId="0AA42574" w:rsidR="005C39EE" w:rsidRDefault="005C39EE" w:rsidP="00DF18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1874" w:rsidRPr="00DF1874">
        <w:rPr>
          <w:sz w:val="28"/>
          <w:szCs w:val="28"/>
        </w:rPr>
        <w:t xml:space="preserve"> Красночикойский </w:t>
      </w:r>
      <w:r>
        <w:rPr>
          <w:sz w:val="28"/>
          <w:szCs w:val="28"/>
        </w:rPr>
        <w:t>округ – (12% - физику);</w:t>
      </w:r>
      <w:r w:rsidR="00DF1874" w:rsidRPr="00DF1874">
        <w:rPr>
          <w:sz w:val="28"/>
          <w:szCs w:val="28"/>
        </w:rPr>
        <w:t xml:space="preserve"> </w:t>
      </w:r>
    </w:p>
    <w:p w14:paraId="0A5E72A6" w14:textId="4EC1E0F1" w:rsidR="00DF1874" w:rsidRPr="00DF1874" w:rsidRDefault="005C39EE" w:rsidP="00DF18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1874" w:rsidRPr="00DF1874">
        <w:rPr>
          <w:sz w:val="28"/>
          <w:szCs w:val="28"/>
        </w:rPr>
        <w:t>Могочинский округ —</w:t>
      </w:r>
      <w:r>
        <w:rPr>
          <w:sz w:val="28"/>
          <w:szCs w:val="28"/>
        </w:rPr>
        <w:t xml:space="preserve"> (</w:t>
      </w:r>
      <w:r w:rsidR="00DF1874" w:rsidRPr="00DF1874">
        <w:rPr>
          <w:sz w:val="28"/>
          <w:szCs w:val="28"/>
        </w:rPr>
        <w:t>12%</w:t>
      </w:r>
      <w:r>
        <w:rPr>
          <w:sz w:val="28"/>
          <w:szCs w:val="28"/>
        </w:rPr>
        <w:t xml:space="preserve"> - физику)</w:t>
      </w:r>
      <w:r w:rsidR="00DF1874" w:rsidRPr="00DF1874">
        <w:rPr>
          <w:sz w:val="28"/>
          <w:szCs w:val="28"/>
        </w:rPr>
        <w:t>;</w:t>
      </w:r>
    </w:p>
    <w:p w14:paraId="6F19645A" w14:textId="6C6DED46" w:rsidR="00DF1874" w:rsidRDefault="005C39EE" w:rsidP="00DF18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1874" w:rsidRPr="00DF1874">
        <w:rPr>
          <w:sz w:val="28"/>
          <w:szCs w:val="28"/>
        </w:rPr>
        <w:t xml:space="preserve"> Петровск-Забайкальский округ — </w:t>
      </w:r>
      <w:r>
        <w:rPr>
          <w:sz w:val="28"/>
          <w:szCs w:val="28"/>
        </w:rPr>
        <w:t>(</w:t>
      </w:r>
      <w:r w:rsidR="00DF1874" w:rsidRPr="00DF1874">
        <w:rPr>
          <w:sz w:val="28"/>
          <w:szCs w:val="28"/>
        </w:rPr>
        <w:t>11%</w:t>
      </w:r>
      <w:r>
        <w:rPr>
          <w:sz w:val="28"/>
          <w:szCs w:val="28"/>
        </w:rPr>
        <w:t xml:space="preserve"> - физику);</w:t>
      </w:r>
    </w:p>
    <w:p w14:paraId="5034950F" w14:textId="2F99FE65" w:rsidR="001E0346" w:rsidRDefault="001E0346" w:rsidP="00DF18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ЗАТО п. Горный – (11% - химию);</w:t>
      </w:r>
    </w:p>
    <w:p w14:paraId="7CBA1206" w14:textId="0D224ACD" w:rsidR="005C39EE" w:rsidRDefault="005C39EE" w:rsidP="00DF18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5C39EE">
        <w:rPr>
          <w:sz w:val="28"/>
          <w:szCs w:val="28"/>
        </w:rPr>
        <w:t>образовательные организации краевого подчинения — (23% - физику, 13% – химию, 14% - историю);</w:t>
      </w:r>
    </w:p>
    <w:p w14:paraId="642F4E32" w14:textId="0F65F588" w:rsidR="00DF1874" w:rsidRDefault="00D54B22" w:rsidP="00DF18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F1874" w:rsidRPr="00DF1874">
        <w:rPr>
          <w:sz w:val="28"/>
          <w:szCs w:val="28"/>
        </w:rPr>
        <w:t xml:space="preserve">еречисленные </w:t>
      </w:r>
      <w:r>
        <w:rPr>
          <w:sz w:val="28"/>
          <w:szCs w:val="28"/>
        </w:rPr>
        <w:t>муниципалитеты</w:t>
      </w:r>
      <w:r w:rsidR="00DF1874" w:rsidRPr="00DF1874">
        <w:rPr>
          <w:sz w:val="28"/>
          <w:szCs w:val="28"/>
        </w:rPr>
        <w:t xml:space="preserve"> обеспечивают 45% от общего числа участников ОГЭ по физике по краю</w:t>
      </w:r>
      <w:r w:rsidR="005C39EE">
        <w:rPr>
          <w:sz w:val="28"/>
          <w:szCs w:val="28"/>
        </w:rPr>
        <w:t>, 38% - по истории, 30% - по химии</w:t>
      </w:r>
      <w:r w:rsidR="001E0346">
        <w:rPr>
          <w:sz w:val="28"/>
          <w:szCs w:val="28"/>
        </w:rPr>
        <w:t>.</w:t>
      </w:r>
      <w:r w:rsidR="002E455C">
        <w:rPr>
          <w:sz w:val="28"/>
          <w:szCs w:val="28"/>
        </w:rPr>
        <w:t xml:space="preserve"> </w:t>
      </w:r>
      <w:r w:rsidR="001E0346">
        <w:rPr>
          <w:sz w:val="28"/>
          <w:szCs w:val="28"/>
        </w:rPr>
        <w:t>В</w:t>
      </w:r>
      <w:r w:rsidR="002E455C">
        <w:rPr>
          <w:sz w:val="28"/>
          <w:szCs w:val="28"/>
        </w:rPr>
        <w:t>ысокая доля</w:t>
      </w:r>
      <w:r w:rsidR="00DF1874" w:rsidRPr="00DF1874">
        <w:rPr>
          <w:sz w:val="28"/>
          <w:szCs w:val="28"/>
        </w:rPr>
        <w:t xml:space="preserve"> сдающих физику</w:t>
      </w:r>
      <w:r w:rsidR="002E455C">
        <w:rPr>
          <w:sz w:val="28"/>
          <w:szCs w:val="28"/>
        </w:rPr>
        <w:t>, химию и историю</w:t>
      </w:r>
      <w:r w:rsidR="00DF1874" w:rsidRPr="00DF1874">
        <w:rPr>
          <w:sz w:val="28"/>
          <w:szCs w:val="28"/>
        </w:rPr>
        <w:t xml:space="preserve"> сосредоточена в ограниченном числе муниципалитетов</w:t>
      </w:r>
      <w:r w:rsidR="002E455C">
        <w:rPr>
          <w:sz w:val="28"/>
          <w:szCs w:val="28"/>
        </w:rPr>
        <w:t>.</w:t>
      </w:r>
    </w:p>
    <w:p w14:paraId="649B0015" w14:textId="571255CD" w:rsidR="00DF1874" w:rsidRDefault="00D54B22" w:rsidP="00DF18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девятиклассников, сдающих ОГЭ по английскому языку, во всех муниципалитетах н</w:t>
      </w:r>
      <w:r w:rsidR="001E0346">
        <w:rPr>
          <w:sz w:val="28"/>
          <w:szCs w:val="28"/>
        </w:rPr>
        <w:t>иже 7%, за исключением образовательных организаций краевого и иного подчинения (11%). ОГЭ по литературе сдают единицы выпускников во всех муниципальных образованиях (1,5% от общего числа девятиклассников в крае).</w:t>
      </w:r>
    </w:p>
    <w:p w14:paraId="1A40C4A7" w14:textId="77777777" w:rsidR="008D1E8F" w:rsidRDefault="008D1E8F" w:rsidP="005F44FD">
      <w:pPr>
        <w:contextualSpacing/>
        <w:jc w:val="both"/>
        <w:rPr>
          <w:sz w:val="28"/>
          <w:szCs w:val="28"/>
        </w:rPr>
      </w:pPr>
    </w:p>
    <w:p w14:paraId="41C4ED52" w14:textId="49F1E4CD" w:rsidR="003E57C1" w:rsidRDefault="003E57C1" w:rsidP="003E57C1">
      <w:pPr>
        <w:ind w:firstLine="709"/>
        <w:contextualSpacing/>
        <w:jc w:val="both"/>
        <w:rPr>
          <w:sz w:val="28"/>
          <w:szCs w:val="28"/>
        </w:rPr>
      </w:pPr>
      <w:r w:rsidRPr="008D5147">
        <w:rPr>
          <w:sz w:val="28"/>
          <w:szCs w:val="28"/>
        </w:rPr>
        <w:t>Результаты ОГЭ по всем учебным предметам 202</w:t>
      </w:r>
      <w:r w:rsidR="00ED63E2">
        <w:rPr>
          <w:sz w:val="28"/>
          <w:szCs w:val="28"/>
        </w:rPr>
        <w:t>6</w:t>
      </w:r>
      <w:r w:rsidRPr="008D5147">
        <w:rPr>
          <w:sz w:val="28"/>
          <w:szCs w:val="28"/>
        </w:rPr>
        <w:t xml:space="preserve"> года в сравнении с результатами </w:t>
      </w:r>
      <w:r w:rsidR="004B2280">
        <w:rPr>
          <w:sz w:val="28"/>
          <w:szCs w:val="28"/>
        </w:rPr>
        <w:t>202</w:t>
      </w:r>
      <w:r w:rsidR="00ED63E2">
        <w:rPr>
          <w:sz w:val="28"/>
          <w:szCs w:val="28"/>
        </w:rPr>
        <w:t>4</w:t>
      </w:r>
      <w:r w:rsidR="004B2280">
        <w:rPr>
          <w:sz w:val="28"/>
          <w:szCs w:val="28"/>
        </w:rPr>
        <w:t xml:space="preserve"> и</w:t>
      </w:r>
      <w:r w:rsidRPr="008D5147">
        <w:rPr>
          <w:sz w:val="28"/>
          <w:szCs w:val="28"/>
        </w:rPr>
        <w:t xml:space="preserve"> 202</w:t>
      </w:r>
      <w:r w:rsidR="00ED63E2">
        <w:rPr>
          <w:sz w:val="28"/>
          <w:szCs w:val="28"/>
        </w:rPr>
        <w:t>5</w:t>
      </w:r>
      <w:r w:rsidRPr="008D5147">
        <w:rPr>
          <w:sz w:val="28"/>
          <w:szCs w:val="28"/>
        </w:rPr>
        <w:t xml:space="preserve"> </w:t>
      </w:r>
      <w:r w:rsidR="006803C5">
        <w:rPr>
          <w:sz w:val="28"/>
          <w:szCs w:val="28"/>
        </w:rPr>
        <w:t>год</w:t>
      </w:r>
      <w:r w:rsidR="00456BB5">
        <w:rPr>
          <w:sz w:val="28"/>
          <w:szCs w:val="28"/>
        </w:rPr>
        <w:t>а</w:t>
      </w:r>
      <w:r w:rsidRPr="008D5147">
        <w:rPr>
          <w:sz w:val="28"/>
          <w:szCs w:val="28"/>
        </w:rPr>
        <w:t xml:space="preserve"> представлены в таблице </w:t>
      </w:r>
      <w:r w:rsidR="00456BB5">
        <w:rPr>
          <w:sz w:val="28"/>
          <w:szCs w:val="28"/>
        </w:rPr>
        <w:t>8</w:t>
      </w:r>
      <w:r w:rsidRPr="008D5147">
        <w:rPr>
          <w:sz w:val="28"/>
          <w:szCs w:val="28"/>
        </w:rPr>
        <w:t xml:space="preserve"> и диаграммах 1</w:t>
      </w:r>
      <w:r w:rsidR="00195FEA">
        <w:rPr>
          <w:sz w:val="28"/>
          <w:szCs w:val="28"/>
        </w:rPr>
        <w:t>,2</w:t>
      </w:r>
    </w:p>
    <w:p w14:paraId="3AD1400A" w14:textId="77777777" w:rsidR="003E57C1" w:rsidRPr="008D5147" w:rsidRDefault="003E57C1" w:rsidP="003E57C1">
      <w:pPr>
        <w:contextualSpacing/>
        <w:jc w:val="both"/>
        <w:rPr>
          <w:sz w:val="28"/>
          <w:szCs w:val="28"/>
        </w:rPr>
      </w:pPr>
    </w:p>
    <w:p w14:paraId="08928851" w14:textId="44A24401" w:rsidR="003E57C1" w:rsidRDefault="003E57C1" w:rsidP="003E57C1">
      <w:pPr>
        <w:ind w:firstLine="709"/>
        <w:contextualSpacing/>
        <w:jc w:val="center"/>
      </w:pPr>
      <w:r>
        <w:t xml:space="preserve">                                                                                                                      </w:t>
      </w:r>
      <w:r w:rsidR="004B2280">
        <w:t xml:space="preserve">            </w:t>
      </w:r>
      <w:r>
        <w:t xml:space="preserve"> Таблица </w:t>
      </w:r>
      <w:r w:rsidR="00456BB5">
        <w:t>8</w:t>
      </w:r>
    </w:p>
    <w:tbl>
      <w:tblPr>
        <w:tblW w:w="1006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992"/>
        <w:gridCol w:w="992"/>
        <w:gridCol w:w="851"/>
        <w:gridCol w:w="850"/>
        <w:gridCol w:w="851"/>
        <w:gridCol w:w="850"/>
        <w:gridCol w:w="851"/>
        <w:gridCol w:w="850"/>
      </w:tblGrid>
      <w:tr w:rsidR="004B2280" w:rsidRPr="00012C31" w14:paraId="3B8D0C73" w14:textId="77777777" w:rsidTr="004B2280">
        <w:trPr>
          <w:trHeight w:val="447"/>
        </w:trPr>
        <w:tc>
          <w:tcPr>
            <w:tcW w:w="1985" w:type="dxa"/>
            <w:vMerge w:val="restart"/>
            <w:vAlign w:val="center"/>
          </w:tcPr>
          <w:p w14:paraId="7884463E" w14:textId="77777777" w:rsidR="004B2280" w:rsidRPr="004B2280" w:rsidRDefault="004B2280" w:rsidP="004B2280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4B2280">
              <w:rPr>
                <w:b/>
                <w:bCs/>
                <w:sz w:val="22"/>
                <w:szCs w:val="22"/>
              </w:rPr>
              <w:t>ОГЭ по учебному предмету</w:t>
            </w:r>
          </w:p>
        </w:tc>
        <w:tc>
          <w:tcPr>
            <w:tcW w:w="2976" w:type="dxa"/>
            <w:gridSpan w:val="3"/>
            <w:vAlign w:val="center"/>
          </w:tcPr>
          <w:p w14:paraId="0587A8EB" w14:textId="77777777" w:rsidR="004B2280" w:rsidRPr="002D43EC" w:rsidRDefault="004B2280" w:rsidP="002212F4">
            <w:pPr>
              <w:contextualSpacing/>
              <w:jc w:val="center"/>
              <w:rPr>
                <w:b/>
              </w:rPr>
            </w:pPr>
            <w:r w:rsidRPr="002D43EC">
              <w:rPr>
                <w:b/>
              </w:rPr>
              <w:t>Уровень обученности (%) (</w:t>
            </w:r>
            <w:r w:rsidR="00EB5398">
              <w:rPr>
                <w:b/>
              </w:rPr>
              <w:t>«</w:t>
            </w:r>
            <w:r w:rsidRPr="002D43EC">
              <w:rPr>
                <w:b/>
              </w:rPr>
              <w:t>3</w:t>
            </w:r>
            <w:r w:rsidR="00EB5398">
              <w:rPr>
                <w:b/>
              </w:rPr>
              <w:t>»</w:t>
            </w:r>
            <w:r w:rsidRPr="002D43EC">
              <w:rPr>
                <w:b/>
              </w:rPr>
              <w:t xml:space="preserve">, </w:t>
            </w:r>
            <w:r w:rsidR="00EB5398">
              <w:rPr>
                <w:b/>
              </w:rPr>
              <w:t>«</w:t>
            </w:r>
            <w:r w:rsidRPr="002D43EC">
              <w:rPr>
                <w:b/>
              </w:rPr>
              <w:t>4</w:t>
            </w:r>
            <w:r w:rsidR="00EB5398">
              <w:rPr>
                <w:b/>
              </w:rPr>
              <w:t>»</w:t>
            </w:r>
            <w:r w:rsidRPr="002D43EC">
              <w:rPr>
                <w:b/>
              </w:rPr>
              <w:t xml:space="preserve">, </w:t>
            </w:r>
            <w:r w:rsidR="00EB5398">
              <w:rPr>
                <w:b/>
              </w:rPr>
              <w:t>«</w:t>
            </w:r>
            <w:r w:rsidRPr="002D43EC">
              <w:rPr>
                <w:b/>
              </w:rPr>
              <w:t>5</w:t>
            </w:r>
            <w:r w:rsidR="00EB5398">
              <w:rPr>
                <w:b/>
              </w:rPr>
              <w:t>»</w:t>
            </w:r>
            <w:r w:rsidRPr="002D43EC">
              <w:rPr>
                <w:b/>
              </w:rPr>
              <w:t>)</w:t>
            </w:r>
          </w:p>
        </w:tc>
        <w:tc>
          <w:tcPr>
            <w:tcW w:w="2552" w:type="dxa"/>
            <w:gridSpan w:val="3"/>
            <w:shd w:val="clear" w:color="auto" w:fill="E7F6FF"/>
            <w:vAlign w:val="center"/>
          </w:tcPr>
          <w:p w14:paraId="40680488" w14:textId="77777777" w:rsidR="004B2280" w:rsidRPr="002D43EC" w:rsidRDefault="004B2280" w:rsidP="002212F4">
            <w:pPr>
              <w:contextualSpacing/>
              <w:jc w:val="center"/>
              <w:rPr>
                <w:b/>
              </w:rPr>
            </w:pPr>
            <w:r w:rsidRPr="002D43EC">
              <w:rPr>
                <w:b/>
              </w:rPr>
              <w:t>Качество обучения (%) (</w:t>
            </w:r>
            <w:r w:rsidR="00EB5398">
              <w:rPr>
                <w:b/>
              </w:rPr>
              <w:t>«</w:t>
            </w:r>
            <w:r w:rsidRPr="002D43EC">
              <w:rPr>
                <w:b/>
              </w:rPr>
              <w:t>4</w:t>
            </w:r>
            <w:r w:rsidR="00EB5398">
              <w:rPr>
                <w:b/>
              </w:rPr>
              <w:t>»</w:t>
            </w:r>
            <w:r w:rsidRPr="002D43EC">
              <w:rPr>
                <w:b/>
              </w:rPr>
              <w:t xml:space="preserve">, </w:t>
            </w:r>
            <w:r w:rsidR="00EB5398">
              <w:rPr>
                <w:b/>
              </w:rPr>
              <w:t>«</w:t>
            </w:r>
            <w:r w:rsidRPr="002D43EC">
              <w:rPr>
                <w:b/>
              </w:rPr>
              <w:t>5</w:t>
            </w:r>
            <w:r w:rsidR="00EB5398">
              <w:rPr>
                <w:b/>
              </w:rPr>
              <w:t>»</w:t>
            </w:r>
            <w:r w:rsidRPr="002D43EC">
              <w:rPr>
                <w:b/>
              </w:rPr>
              <w:t>)</w:t>
            </w:r>
          </w:p>
        </w:tc>
        <w:tc>
          <w:tcPr>
            <w:tcW w:w="2551" w:type="dxa"/>
            <w:gridSpan w:val="3"/>
            <w:vAlign w:val="center"/>
          </w:tcPr>
          <w:p w14:paraId="7182A1FB" w14:textId="77777777" w:rsidR="004B2280" w:rsidRPr="002D43EC" w:rsidRDefault="004B2280" w:rsidP="002212F4">
            <w:pPr>
              <w:contextualSpacing/>
              <w:jc w:val="center"/>
              <w:rPr>
                <w:b/>
              </w:rPr>
            </w:pPr>
            <w:r w:rsidRPr="002D43EC">
              <w:rPr>
                <w:b/>
              </w:rPr>
              <w:t>Средний тестовый балл</w:t>
            </w:r>
          </w:p>
        </w:tc>
      </w:tr>
      <w:tr w:rsidR="00554D56" w:rsidRPr="006F0BF0" w14:paraId="03A2D390" w14:textId="77777777" w:rsidTr="00554D56">
        <w:trPr>
          <w:trHeight w:val="254"/>
        </w:trPr>
        <w:tc>
          <w:tcPr>
            <w:tcW w:w="1985" w:type="dxa"/>
            <w:vMerge/>
          </w:tcPr>
          <w:p w14:paraId="2D2371C5" w14:textId="77777777" w:rsidR="00554D56" w:rsidRPr="002D43EC" w:rsidRDefault="00554D56" w:rsidP="00554D56">
            <w:pPr>
              <w:spacing w:line="20" w:lineRule="atLeast"/>
              <w:contextualSpacing/>
            </w:pPr>
          </w:p>
        </w:tc>
        <w:tc>
          <w:tcPr>
            <w:tcW w:w="992" w:type="dxa"/>
            <w:vAlign w:val="center"/>
          </w:tcPr>
          <w:p w14:paraId="43D04BD0" w14:textId="72DA3E1D" w:rsidR="00554D56" w:rsidRPr="00554D56" w:rsidRDefault="00554D56" w:rsidP="00554D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554D56">
              <w:rPr>
                <w:b/>
                <w:bCs/>
                <w:sz w:val="20"/>
                <w:szCs w:val="20"/>
              </w:rPr>
              <w:t>2024 г.</w:t>
            </w:r>
          </w:p>
        </w:tc>
        <w:tc>
          <w:tcPr>
            <w:tcW w:w="992" w:type="dxa"/>
            <w:vAlign w:val="center"/>
          </w:tcPr>
          <w:p w14:paraId="28F93BB6" w14:textId="34C08A18" w:rsidR="00554D56" w:rsidRPr="00554D56" w:rsidRDefault="00554D56" w:rsidP="00554D56">
            <w:pPr>
              <w:spacing w:line="360" w:lineRule="auto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554D56">
              <w:rPr>
                <w:b/>
                <w:bCs/>
                <w:sz w:val="20"/>
                <w:szCs w:val="20"/>
              </w:rPr>
              <w:t>2025 г.</w:t>
            </w:r>
          </w:p>
        </w:tc>
        <w:tc>
          <w:tcPr>
            <w:tcW w:w="992" w:type="dxa"/>
            <w:vAlign w:val="center"/>
          </w:tcPr>
          <w:p w14:paraId="7C748417" w14:textId="7E466C9D" w:rsidR="00554D56" w:rsidRPr="00554D56" w:rsidRDefault="00554D56" w:rsidP="00554D56">
            <w:pPr>
              <w:jc w:val="center"/>
              <w:rPr>
                <w:b/>
                <w:bCs/>
                <w:sz w:val="20"/>
                <w:szCs w:val="20"/>
              </w:rPr>
            </w:pPr>
            <w:r w:rsidRPr="00554D56">
              <w:rPr>
                <w:b/>
                <w:bCs/>
                <w:sz w:val="20"/>
                <w:szCs w:val="20"/>
              </w:rPr>
              <w:t>2026 г.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1CFC516E" w14:textId="2794DD95" w:rsidR="00554D56" w:rsidRPr="00554D56" w:rsidRDefault="00554D56" w:rsidP="00554D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554D56">
              <w:rPr>
                <w:b/>
                <w:bCs/>
                <w:sz w:val="20"/>
                <w:szCs w:val="20"/>
              </w:rPr>
              <w:t>2024 г.</w:t>
            </w:r>
          </w:p>
        </w:tc>
        <w:tc>
          <w:tcPr>
            <w:tcW w:w="850" w:type="dxa"/>
            <w:shd w:val="clear" w:color="auto" w:fill="E7F6FF"/>
            <w:vAlign w:val="center"/>
          </w:tcPr>
          <w:p w14:paraId="16CCB22B" w14:textId="0B091B5E" w:rsidR="00554D56" w:rsidRPr="00554D56" w:rsidRDefault="00554D56" w:rsidP="00554D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554D56">
              <w:rPr>
                <w:b/>
                <w:bCs/>
                <w:sz w:val="20"/>
                <w:szCs w:val="20"/>
              </w:rPr>
              <w:t>2025 г.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45DBE0DB" w14:textId="6AC15845" w:rsidR="00554D56" w:rsidRPr="00456BB5" w:rsidRDefault="00554D56" w:rsidP="00554D56">
            <w:pPr>
              <w:rPr>
                <w:b/>
                <w:bCs/>
                <w:sz w:val="20"/>
                <w:szCs w:val="20"/>
              </w:rPr>
            </w:pPr>
            <w:r w:rsidRPr="00456BB5">
              <w:rPr>
                <w:b/>
                <w:bCs/>
                <w:sz w:val="20"/>
                <w:szCs w:val="20"/>
              </w:rPr>
              <w:t>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456BB5">
              <w:rPr>
                <w:b/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850" w:type="dxa"/>
            <w:vAlign w:val="center"/>
          </w:tcPr>
          <w:p w14:paraId="1F4E051B" w14:textId="652F057D" w:rsidR="00554D56" w:rsidRPr="00554D56" w:rsidRDefault="00554D56" w:rsidP="00554D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554D56">
              <w:rPr>
                <w:b/>
                <w:bCs/>
                <w:sz w:val="20"/>
                <w:szCs w:val="20"/>
              </w:rPr>
              <w:t>2024 г.</w:t>
            </w:r>
          </w:p>
        </w:tc>
        <w:tc>
          <w:tcPr>
            <w:tcW w:w="851" w:type="dxa"/>
            <w:vAlign w:val="center"/>
          </w:tcPr>
          <w:p w14:paraId="0F26A498" w14:textId="12FC8D97" w:rsidR="00554D56" w:rsidRPr="00554D56" w:rsidRDefault="00554D56" w:rsidP="00554D5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554D56">
              <w:rPr>
                <w:b/>
                <w:bCs/>
                <w:sz w:val="20"/>
                <w:szCs w:val="20"/>
              </w:rPr>
              <w:t>2025 г.</w:t>
            </w:r>
          </w:p>
        </w:tc>
        <w:tc>
          <w:tcPr>
            <w:tcW w:w="850" w:type="dxa"/>
            <w:vAlign w:val="center"/>
          </w:tcPr>
          <w:p w14:paraId="58850F25" w14:textId="77DD5B41" w:rsidR="00554D56" w:rsidRPr="00434F61" w:rsidRDefault="00554D56" w:rsidP="00554D56">
            <w:pPr>
              <w:jc w:val="center"/>
              <w:rPr>
                <w:b/>
                <w:bCs/>
                <w:sz w:val="20"/>
                <w:szCs w:val="20"/>
              </w:rPr>
            </w:pPr>
            <w:r w:rsidRPr="00434F61">
              <w:rPr>
                <w:b/>
                <w:bCs/>
                <w:sz w:val="20"/>
                <w:szCs w:val="20"/>
              </w:rPr>
              <w:t>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434F61">
              <w:rPr>
                <w:b/>
                <w:bCs/>
                <w:sz w:val="20"/>
                <w:szCs w:val="20"/>
              </w:rPr>
              <w:t xml:space="preserve"> г.</w:t>
            </w:r>
          </w:p>
        </w:tc>
      </w:tr>
      <w:tr w:rsidR="00554D56" w:rsidRPr="006F0BF0" w14:paraId="26162AC5" w14:textId="77777777" w:rsidTr="004B2280">
        <w:trPr>
          <w:trHeight w:val="236"/>
        </w:trPr>
        <w:tc>
          <w:tcPr>
            <w:tcW w:w="1985" w:type="dxa"/>
          </w:tcPr>
          <w:p w14:paraId="189AFBFA" w14:textId="77777777" w:rsidR="00554D56" w:rsidRPr="002D43EC" w:rsidRDefault="00554D56" w:rsidP="00554D56">
            <w:pPr>
              <w:spacing w:line="20" w:lineRule="atLeast"/>
              <w:contextualSpacing/>
            </w:pPr>
            <w:r w:rsidRPr="002D43EC">
              <w:t>Русский язык</w:t>
            </w:r>
          </w:p>
        </w:tc>
        <w:tc>
          <w:tcPr>
            <w:tcW w:w="992" w:type="dxa"/>
          </w:tcPr>
          <w:p w14:paraId="0CC1764C" w14:textId="398DC423" w:rsidR="00554D56" w:rsidRPr="00554D56" w:rsidRDefault="00554D56" w:rsidP="00554D5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95,09</w:t>
            </w:r>
          </w:p>
        </w:tc>
        <w:tc>
          <w:tcPr>
            <w:tcW w:w="992" w:type="dxa"/>
          </w:tcPr>
          <w:p w14:paraId="74E3F83B" w14:textId="597E8F50" w:rsidR="00554D56" w:rsidRPr="00554D56" w:rsidRDefault="00554D56" w:rsidP="00554D56">
            <w:pPr>
              <w:spacing w:line="360" w:lineRule="auto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92,36</w:t>
            </w:r>
          </w:p>
        </w:tc>
        <w:tc>
          <w:tcPr>
            <w:tcW w:w="992" w:type="dxa"/>
            <w:vAlign w:val="center"/>
          </w:tcPr>
          <w:p w14:paraId="68B6D93B" w14:textId="270D6800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91,03</w:t>
            </w:r>
          </w:p>
        </w:tc>
        <w:tc>
          <w:tcPr>
            <w:tcW w:w="851" w:type="dxa"/>
            <w:shd w:val="clear" w:color="auto" w:fill="E7F6FF"/>
          </w:tcPr>
          <w:p w14:paraId="49B8988E" w14:textId="150577B8" w:rsidR="00554D56" w:rsidRPr="00554D56" w:rsidRDefault="00554D56" w:rsidP="00554D56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54,63</w:t>
            </w:r>
          </w:p>
        </w:tc>
        <w:tc>
          <w:tcPr>
            <w:tcW w:w="850" w:type="dxa"/>
            <w:shd w:val="clear" w:color="auto" w:fill="E7F6FF"/>
          </w:tcPr>
          <w:p w14:paraId="49C15D8C" w14:textId="776BADAD" w:rsidR="00554D56" w:rsidRPr="00554D56" w:rsidRDefault="00554D56" w:rsidP="00554D56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42,62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1A2E9529" w14:textId="5D9931AD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39,36</w:t>
            </w:r>
          </w:p>
        </w:tc>
        <w:tc>
          <w:tcPr>
            <w:tcW w:w="850" w:type="dxa"/>
          </w:tcPr>
          <w:p w14:paraId="081CFC72" w14:textId="57F28232" w:rsidR="00554D56" w:rsidRPr="00554D56" w:rsidRDefault="00554D56" w:rsidP="00554D5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14:paraId="5B0D5DE1" w14:textId="7DD09785" w:rsidR="00554D56" w:rsidRPr="00554D56" w:rsidRDefault="00554D56" w:rsidP="00554D5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vAlign w:val="center"/>
          </w:tcPr>
          <w:p w14:paraId="2AD770FC" w14:textId="177F593B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24,1</w:t>
            </w:r>
          </w:p>
        </w:tc>
      </w:tr>
      <w:tr w:rsidR="00554D56" w:rsidRPr="006F0BF0" w14:paraId="6AF6FB70" w14:textId="77777777" w:rsidTr="004B2280">
        <w:trPr>
          <w:trHeight w:val="247"/>
        </w:trPr>
        <w:tc>
          <w:tcPr>
            <w:tcW w:w="1985" w:type="dxa"/>
          </w:tcPr>
          <w:p w14:paraId="3B739C63" w14:textId="77777777" w:rsidR="00554D56" w:rsidRPr="002D43EC" w:rsidRDefault="00554D56" w:rsidP="00554D56">
            <w:pPr>
              <w:spacing w:line="20" w:lineRule="atLeast"/>
              <w:contextualSpacing/>
            </w:pPr>
            <w:r w:rsidRPr="002D43EC">
              <w:t xml:space="preserve">Математика </w:t>
            </w:r>
          </w:p>
        </w:tc>
        <w:tc>
          <w:tcPr>
            <w:tcW w:w="992" w:type="dxa"/>
          </w:tcPr>
          <w:p w14:paraId="5D434D1E" w14:textId="0EAA583F" w:rsidR="00554D56" w:rsidRPr="00554D56" w:rsidRDefault="00554D56" w:rsidP="00554D56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93,92</w:t>
            </w:r>
          </w:p>
        </w:tc>
        <w:tc>
          <w:tcPr>
            <w:tcW w:w="992" w:type="dxa"/>
          </w:tcPr>
          <w:p w14:paraId="79F258DA" w14:textId="674CCCAC" w:rsidR="00554D56" w:rsidRPr="00554D56" w:rsidRDefault="00554D56" w:rsidP="00554D56">
            <w:pPr>
              <w:spacing w:line="360" w:lineRule="auto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87,07</w:t>
            </w:r>
          </w:p>
        </w:tc>
        <w:tc>
          <w:tcPr>
            <w:tcW w:w="992" w:type="dxa"/>
            <w:vAlign w:val="center"/>
          </w:tcPr>
          <w:p w14:paraId="6147A50B" w14:textId="5EC2394A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87,38</w:t>
            </w:r>
          </w:p>
        </w:tc>
        <w:tc>
          <w:tcPr>
            <w:tcW w:w="851" w:type="dxa"/>
            <w:shd w:val="clear" w:color="auto" w:fill="E7F6FF"/>
          </w:tcPr>
          <w:p w14:paraId="14938EF6" w14:textId="0DCE987A" w:rsidR="00554D56" w:rsidRPr="00554D56" w:rsidRDefault="00554D56" w:rsidP="00554D56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68,48</w:t>
            </w:r>
          </w:p>
        </w:tc>
        <w:tc>
          <w:tcPr>
            <w:tcW w:w="850" w:type="dxa"/>
            <w:shd w:val="clear" w:color="auto" w:fill="E7F6FF"/>
          </w:tcPr>
          <w:p w14:paraId="7BE01F6C" w14:textId="78F2BF74" w:rsidR="00554D56" w:rsidRPr="00554D56" w:rsidRDefault="00554D56" w:rsidP="00554D56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53,24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60226AF1" w14:textId="2F297B77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40,9</w:t>
            </w:r>
          </w:p>
        </w:tc>
        <w:tc>
          <w:tcPr>
            <w:tcW w:w="850" w:type="dxa"/>
          </w:tcPr>
          <w:p w14:paraId="236D915E" w14:textId="0D79A6B0" w:rsidR="00554D56" w:rsidRPr="00554D56" w:rsidRDefault="00554D56" w:rsidP="00554D5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15,7</w:t>
            </w:r>
          </w:p>
        </w:tc>
        <w:tc>
          <w:tcPr>
            <w:tcW w:w="851" w:type="dxa"/>
          </w:tcPr>
          <w:p w14:paraId="3D6E999E" w14:textId="4651B5F6" w:rsidR="00554D56" w:rsidRPr="00554D56" w:rsidRDefault="00554D56" w:rsidP="00554D5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vAlign w:val="center"/>
          </w:tcPr>
          <w:p w14:paraId="57080D67" w14:textId="35B9BB6A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554D56" w:rsidRPr="006F0BF0" w14:paraId="6233B19F" w14:textId="77777777" w:rsidTr="004B2280">
        <w:trPr>
          <w:trHeight w:val="247"/>
        </w:trPr>
        <w:tc>
          <w:tcPr>
            <w:tcW w:w="1985" w:type="dxa"/>
          </w:tcPr>
          <w:p w14:paraId="2018DB6B" w14:textId="77777777" w:rsidR="00554D56" w:rsidRPr="002D43EC" w:rsidRDefault="00554D56" w:rsidP="00554D56">
            <w:pPr>
              <w:spacing w:line="20" w:lineRule="atLeast"/>
              <w:contextualSpacing/>
            </w:pPr>
            <w:r w:rsidRPr="002D43EC">
              <w:t>Обществознание</w:t>
            </w:r>
          </w:p>
        </w:tc>
        <w:tc>
          <w:tcPr>
            <w:tcW w:w="992" w:type="dxa"/>
          </w:tcPr>
          <w:p w14:paraId="74A668B7" w14:textId="38082115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93,23</w:t>
            </w:r>
          </w:p>
        </w:tc>
        <w:tc>
          <w:tcPr>
            <w:tcW w:w="992" w:type="dxa"/>
          </w:tcPr>
          <w:p w14:paraId="2F0C344F" w14:textId="0854CFCF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88,04</w:t>
            </w:r>
          </w:p>
        </w:tc>
        <w:tc>
          <w:tcPr>
            <w:tcW w:w="992" w:type="dxa"/>
            <w:vAlign w:val="center"/>
          </w:tcPr>
          <w:p w14:paraId="023F900C" w14:textId="5AED1BA9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89,48</w:t>
            </w:r>
          </w:p>
        </w:tc>
        <w:tc>
          <w:tcPr>
            <w:tcW w:w="851" w:type="dxa"/>
            <w:shd w:val="clear" w:color="auto" w:fill="E7F6FF"/>
          </w:tcPr>
          <w:p w14:paraId="5B85CB90" w14:textId="49BC3080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40,63</w:t>
            </w:r>
          </w:p>
        </w:tc>
        <w:tc>
          <w:tcPr>
            <w:tcW w:w="850" w:type="dxa"/>
            <w:shd w:val="clear" w:color="auto" w:fill="E7F6FF"/>
          </w:tcPr>
          <w:p w14:paraId="36DF3DCA" w14:textId="13A7BDDA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21,34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2D523D22" w14:textId="5503B3EE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37,3</w:t>
            </w:r>
          </w:p>
        </w:tc>
        <w:tc>
          <w:tcPr>
            <w:tcW w:w="850" w:type="dxa"/>
          </w:tcPr>
          <w:p w14:paraId="47001785" w14:textId="0EFC5E58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21,9</w:t>
            </w:r>
          </w:p>
        </w:tc>
        <w:tc>
          <w:tcPr>
            <w:tcW w:w="851" w:type="dxa"/>
          </w:tcPr>
          <w:p w14:paraId="69931ECF" w14:textId="47BE86E4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18,4</w:t>
            </w:r>
          </w:p>
        </w:tc>
        <w:tc>
          <w:tcPr>
            <w:tcW w:w="850" w:type="dxa"/>
            <w:vAlign w:val="center"/>
          </w:tcPr>
          <w:p w14:paraId="4C11CEB4" w14:textId="3B41D4CE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554D56" w:rsidRPr="006F0BF0" w14:paraId="32407336" w14:textId="77777777" w:rsidTr="004B2280">
        <w:trPr>
          <w:trHeight w:val="247"/>
        </w:trPr>
        <w:tc>
          <w:tcPr>
            <w:tcW w:w="1985" w:type="dxa"/>
          </w:tcPr>
          <w:p w14:paraId="7431FF9E" w14:textId="77777777" w:rsidR="00554D56" w:rsidRPr="002D43EC" w:rsidRDefault="00554D56" w:rsidP="00554D56">
            <w:pPr>
              <w:spacing w:line="20" w:lineRule="atLeast"/>
              <w:contextualSpacing/>
            </w:pPr>
            <w:r w:rsidRPr="002D43EC">
              <w:t>Биология</w:t>
            </w:r>
          </w:p>
        </w:tc>
        <w:tc>
          <w:tcPr>
            <w:tcW w:w="992" w:type="dxa"/>
          </w:tcPr>
          <w:p w14:paraId="3D284EF4" w14:textId="2AEA0550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94,19</w:t>
            </w:r>
          </w:p>
        </w:tc>
        <w:tc>
          <w:tcPr>
            <w:tcW w:w="992" w:type="dxa"/>
          </w:tcPr>
          <w:p w14:paraId="4E69B889" w14:textId="38B4EC33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91,55</w:t>
            </w:r>
          </w:p>
        </w:tc>
        <w:tc>
          <w:tcPr>
            <w:tcW w:w="992" w:type="dxa"/>
            <w:vAlign w:val="center"/>
          </w:tcPr>
          <w:p w14:paraId="48D94E10" w14:textId="38ADF37C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90,69</w:t>
            </w:r>
          </w:p>
        </w:tc>
        <w:tc>
          <w:tcPr>
            <w:tcW w:w="851" w:type="dxa"/>
            <w:shd w:val="clear" w:color="auto" w:fill="E7F6FF"/>
          </w:tcPr>
          <w:p w14:paraId="5394A409" w14:textId="539D7078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52,91</w:t>
            </w:r>
          </w:p>
        </w:tc>
        <w:tc>
          <w:tcPr>
            <w:tcW w:w="850" w:type="dxa"/>
            <w:shd w:val="clear" w:color="auto" w:fill="E7F6FF"/>
          </w:tcPr>
          <w:p w14:paraId="0865E083" w14:textId="252B1FA6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39,69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4762C301" w14:textId="01FA0722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52,87</w:t>
            </w:r>
          </w:p>
        </w:tc>
        <w:tc>
          <w:tcPr>
            <w:tcW w:w="850" w:type="dxa"/>
          </w:tcPr>
          <w:p w14:paraId="32DFC6CB" w14:textId="02BC167C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26,2</w:t>
            </w:r>
          </w:p>
        </w:tc>
        <w:tc>
          <w:tcPr>
            <w:tcW w:w="851" w:type="dxa"/>
          </w:tcPr>
          <w:p w14:paraId="4DDA33E2" w14:textId="7349C193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23,5</w:t>
            </w:r>
          </w:p>
        </w:tc>
        <w:tc>
          <w:tcPr>
            <w:tcW w:w="850" w:type="dxa"/>
            <w:vAlign w:val="center"/>
          </w:tcPr>
          <w:p w14:paraId="470552A6" w14:textId="285B2411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25,9</w:t>
            </w:r>
          </w:p>
        </w:tc>
      </w:tr>
      <w:tr w:rsidR="00554D56" w:rsidRPr="006F0BF0" w14:paraId="4947B33B" w14:textId="77777777" w:rsidTr="004B2280">
        <w:trPr>
          <w:trHeight w:val="247"/>
        </w:trPr>
        <w:tc>
          <w:tcPr>
            <w:tcW w:w="1985" w:type="dxa"/>
          </w:tcPr>
          <w:p w14:paraId="6D90AE57" w14:textId="77777777" w:rsidR="00554D56" w:rsidRPr="002D43EC" w:rsidRDefault="00554D56" w:rsidP="00554D56">
            <w:pPr>
              <w:spacing w:line="20" w:lineRule="atLeast"/>
              <w:contextualSpacing/>
            </w:pPr>
            <w:r w:rsidRPr="002D43EC">
              <w:t>География</w:t>
            </w:r>
          </w:p>
        </w:tc>
        <w:tc>
          <w:tcPr>
            <w:tcW w:w="992" w:type="dxa"/>
          </w:tcPr>
          <w:p w14:paraId="627D23A2" w14:textId="6EDA8A01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91,21</w:t>
            </w:r>
          </w:p>
        </w:tc>
        <w:tc>
          <w:tcPr>
            <w:tcW w:w="992" w:type="dxa"/>
          </w:tcPr>
          <w:p w14:paraId="75CCEA92" w14:textId="0FD63C9E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86,21</w:t>
            </w:r>
          </w:p>
        </w:tc>
        <w:tc>
          <w:tcPr>
            <w:tcW w:w="992" w:type="dxa"/>
            <w:vAlign w:val="center"/>
          </w:tcPr>
          <w:p w14:paraId="514FD262" w14:textId="6E5939F4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86,65</w:t>
            </w:r>
          </w:p>
        </w:tc>
        <w:tc>
          <w:tcPr>
            <w:tcW w:w="851" w:type="dxa"/>
            <w:shd w:val="clear" w:color="auto" w:fill="E7F6FF"/>
          </w:tcPr>
          <w:p w14:paraId="7E46D071" w14:textId="59F0A0DB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62,86</w:t>
            </w:r>
          </w:p>
        </w:tc>
        <w:tc>
          <w:tcPr>
            <w:tcW w:w="850" w:type="dxa"/>
            <w:shd w:val="clear" w:color="auto" w:fill="E7F6FF"/>
          </w:tcPr>
          <w:p w14:paraId="7DB76CE4" w14:textId="0269F9C7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57,28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00D97220" w14:textId="63250E12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58,28</w:t>
            </w:r>
          </w:p>
        </w:tc>
        <w:tc>
          <w:tcPr>
            <w:tcW w:w="850" w:type="dxa"/>
          </w:tcPr>
          <w:p w14:paraId="30FBDC84" w14:textId="04B75596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24,38</w:t>
            </w:r>
          </w:p>
        </w:tc>
        <w:tc>
          <w:tcPr>
            <w:tcW w:w="851" w:type="dxa"/>
          </w:tcPr>
          <w:p w14:paraId="494771D8" w14:textId="6F94220E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18,7</w:t>
            </w:r>
          </w:p>
        </w:tc>
        <w:tc>
          <w:tcPr>
            <w:tcW w:w="850" w:type="dxa"/>
            <w:vAlign w:val="center"/>
          </w:tcPr>
          <w:p w14:paraId="54E75228" w14:textId="0B289256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</w:t>
            </w:r>
          </w:p>
        </w:tc>
      </w:tr>
      <w:tr w:rsidR="00554D56" w:rsidRPr="006F0BF0" w14:paraId="1B8E3ABF" w14:textId="77777777" w:rsidTr="004B2280">
        <w:trPr>
          <w:trHeight w:val="247"/>
        </w:trPr>
        <w:tc>
          <w:tcPr>
            <w:tcW w:w="1985" w:type="dxa"/>
          </w:tcPr>
          <w:p w14:paraId="5EB3AB15" w14:textId="77777777" w:rsidR="00554D56" w:rsidRPr="002D43EC" w:rsidRDefault="00554D56" w:rsidP="00554D56">
            <w:pPr>
              <w:spacing w:line="20" w:lineRule="atLeast"/>
              <w:contextualSpacing/>
            </w:pPr>
            <w:r w:rsidRPr="002D43EC">
              <w:t xml:space="preserve">Информатика </w:t>
            </w:r>
          </w:p>
        </w:tc>
        <w:tc>
          <w:tcPr>
            <w:tcW w:w="992" w:type="dxa"/>
          </w:tcPr>
          <w:p w14:paraId="2DB73DDD" w14:textId="50ED2E31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96,72</w:t>
            </w:r>
          </w:p>
        </w:tc>
        <w:tc>
          <w:tcPr>
            <w:tcW w:w="992" w:type="dxa"/>
          </w:tcPr>
          <w:p w14:paraId="69CD1D13" w14:textId="28E035F1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88,48</w:t>
            </w:r>
          </w:p>
        </w:tc>
        <w:tc>
          <w:tcPr>
            <w:tcW w:w="992" w:type="dxa"/>
            <w:vAlign w:val="center"/>
          </w:tcPr>
          <w:p w14:paraId="7CE16147" w14:textId="59263B1A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  <w:tc>
          <w:tcPr>
            <w:tcW w:w="851" w:type="dxa"/>
            <w:shd w:val="clear" w:color="auto" w:fill="E7F6FF"/>
          </w:tcPr>
          <w:p w14:paraId="6D5DD8E7" w14:textId="7F57D5A9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63,97</w:t>
            </w:r>
          </w:p>
        </w:tc>
        <w:tc>
          <w:tcPr>
            <w:tcW w:w="850" w:type="dxa"/>
            <w:shd w:val="clear" w:color="auto" w:fill="E7F6FF"/>
          </w:tcPr>
          <w:p w14:paraId="4456F65A" w14:textId="369FEBEF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40,54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5735ABD7" w14:textId="2F01E34A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</w:t>
            </w:r>
          </w:p>
        </w:tc>
        <w:tc>
          <w:tcPr>
            <w:tcW w:w="850" w:type="dxa"/>
          </w:tcPr>
          <w:p w14:paraId="410E4C72" w14:textId="085B1A5D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11,3</w:t>
            </w:r>
          </w:p>
        </w:tc>
        <w:tc>
          <w:tcPr>
            <w:tcW w:w="851" w:type="dxa"/>
          </w:tcPr>
          <w:p w14:paraId="5C97761F" w14:textId="20EB6474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9,4</w:t>
            </w:r>
          </w:p>
        </w:tc>
        <w:tc>
          <w:tcPr>
            <w:tcW w:w="850" w:type="dxa"/>
            <w:vAlign w:val="center"/>
          </w:tcPr>
          <w:p w14:paraId="399B72C1" w14:textId="05C4C0F6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</w:tr>
      <w:tr w:rsidR="00554D56" w:rsidRPr="006F0BF0" w14:paraId="71E15B4D" w14:textId="77777777" w:rsidTr="004B2280">
        <w:trPr>
          <w:trHeight w:val="247"/>
        </w:trPr>
        <w:tc>
          <w:tcPr>
            <w:tcW w:w="1985" w:type="dxa"/>
          </w:tcPr>
          <w:p w14:paraId="3A7062B1" w14:textId="77777777" w:rsidR="00554D56" w:rsidRPr="002D43EC" w:rsidRDefault="00554D56" w:rsidP="00554D56">
            <w:pPr>
              <w:spacing w:line="20" w:lineRule="atLeast"/>
              <w:contextualSpacing/>
            </w:pPr>
            <w:r w:rsidRPr="002D43EC">
              <w:t>Физика</w:t>
            </w:r>
          </w:p>
        </w:tc>
        <w:tc>
          <w:tcPr>
            <w:tcW w:w="992" w:type="dxa"/>
          </w:tcPr>
          <w:p w14:paraId="0486E7B6" w14:textId="3611E1F2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97,02</w:t>
            </w:r>
          </w:p>
        </w:tc>
        <w:tc>
          <w:tcPr>
            <w:tcW w:w="992" w:type="dxa"/>
          </w:tcPr>
          <w:p w14:paraId="4673E890" w14:textId="3C822F66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94,89</w:t>
            </w:r>
          </w:p>
        </w:tc>
        <w:tc>
          <w:tcPr>
            <w:tcW w:w="992" w:type="dxa"/>
            <w:vAlign w:val="center"/>
          </w:tcPr>
          <w:p w14:paraId="67ADC609" w14:textId="06B28CF9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97,78</w:t>
            </w:r>
          </w:p>
        </w:tc>
        <w:tc>
          <w:tcPr>
            <w:tcW w:w="851" w:type="dxa"/>
            <w:shd w:val="clear" w:color="auto" w:fill="E7F6FF"/>
          </w:tcPr>
          <w:p w14:paraId="10932C6D" w14:textId="67ACA802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66,78</w:t>
            </w:r>
          </w:p>
        </w:tc>
        <w:tc>
          <w:tcPr>
            <w:tcW w:w="850" w:type="dxa"/>
            <w:shd w:val="clear" w:color="auto" w:fill="E7F6FF"/>
          </w:tcPr>
          <w:p w14:paraId="791C0D50" w14:textId="302B02D9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55,32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4437AD59" w14:textId="09C070DE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68,42</w:t>
            </w:r>
          </w:p>
        </w:tc>
        <w:tc>
          <w:tcPr>
            <w:tcW w:w="850" w:type="dxa"/>
          </w:tcPr>
          <w:p w14:paraId="27020FC4" w14:textId="2A0F151A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24,7</w:t>
            </w:r>
          </w:p>
        </w:tc>
        <w:tc>
          <w:tcPr>
            <w:tcW w:w="851" w:type="dxa"/>
          </w:tcPr>
          <w:p w14:paraId="1523A347" w14:textId="0179893E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20,1</w:t>
            </w:r>
          </w:p>
        </w:tc>
        <w:tc>
          <w:tcPr>
            <w:tcW w:w="850" w:type="dxa"/>
            <w:vAlign w:val="center"/>
          </w:tcPr>
          <w:p w14:paraId="133BA2CD" w14:textId="66F48026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</w:t>
            </w:r>
          </w:p>
        </w:tc>
      </w:tr>
      <w:tr w:rsidR="00554D56" w:rsidRPr="006F0BF0" w14:paraId="094215F4" w14:textId="77777777" w:rsidTr="004B2280">
        <w:trPr>
          <w:trHeight w:val="247"/>
        </w:trPr>
        <w:tc>
          <w:tcPr>
            <w:tcW w:w="1985" w:type="dxa"/>
          </w:tcPr>
          <w:p w14:paraId="6D788817" w14:textId="77777777" w:rsidR="00554D56" w:rsidRPr="002D43EC" w:rsidRDefault="00554D56" w:rsidP="00554D56">
            <w:pPr>
              <w:spacing w:line="20" w:lineRule="atLeast"/>
              <w:contextualSpacing/>
            </w:pPr>
            <w:r w:rsidRPr="002D43EC">
              <w:t xml:space="preserve">История </w:t>
            </w:r>
          </w:p>
        </w:tc>
        <w:tc>
          <w:tcPr>
            <w:tcW w:w="992" w:type="dxa"/>
          </w:tcPr>
          <w:p w14:paraId="4409C295" w14:textId="6715DA14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95,61</w:t>
            </w:r>
          </w:p>
        </w:tc>
        <w:tc>
          <w:tcPr>
            <w:tcW w:w="992" w:type="dxa"/>
          </w:tcPr>
          <w:p w14:paraId="457A9B15" w14:textId="69613584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93,42</w:t>
            </w:r>
          </w:p>
        </w:tc>
        <w:tc>
          <w:tcPr>
            <w:tcW w:w="992" w:type="dxa"/>
            <w:vAlign w:val="center"/>
          </w:tcPr>
          <w:p w14:paraId="0B9C3D03" w14:textId="2089628E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93,46</w:t>
            </w:r>
          </w:p>
        </w:tc>
        <w:tc>
          <w:tcPr>
            <w:tcW w:w="851" w:type="dxa"/>
            <w:shd w:val="clear" w:color="auto" w:fill="E7F6FF"/>
          </w:tcPr>
          <w:p w14:paraId="03DD6167" w14:textId="65B6390E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59,81</w:t>
            </w:r>
          </w:p>
        </w:tc>
        <w:tc>
          <w:tcPr>
            <w:tcW w:w="850" w:type="dxa"/>
            <w:shd w:val="clear" w:color="auto" w:fill="E7F6FF"/>
          </w:tcPr>
          <w:p w14:paraId="5EEE6091" w14:textId="7D191333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52,79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79FB84B2" w14:textId="5BF8A290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60,34</w:t>
            </w:r>
          </w:p>
        </w:tc>
        <w:tc>
          <w:tcPr>
            <w:tcW w:w="850" w:type="dxa"/>
          </w:tcPr>
          <w:p w14:paraId="411EA1B1" w14:textId="1FA9614A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21,1</w:t>
            </w:r>
          </w:p>
        </w:tc>
        <w:tc>
          <w:tcPr>
            <w:tcW w:w="851" w:type="dxa"/>
          </w:tcPr>
          <w:p w14:paraId="4F2DD50C" w14:textId="2E92AD7F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20,4</w:t>
            </w:r>
          </w:p>
        </w:tc>
        <w:tc>
          <w:tcPr>
            <w:tcW w:w="850" w:type="dxa"/>
            <w:vAlign w:val="center"/>
          </w:tcPr>
          <w:p w14:paraId="2C530DB8" w14:textId="31344A56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</w:tr>
      <w:tr w:rsidR="00554D56" w:rsidRPr="006F0BF0" w14:paraId="5C681E04" w14:textId="77777777" w:rsidTr="004B2280">
        <w:trPr>
          <w:trHeight w:val="247"/>
        </w:trPr>
        <w:tc>
          <w:tcPr>
            <w:tcW w:w="1985" w:type="dxa"/>
          </w:tcPr>
          <w:p w14:paraId="4750D768" w14:textId="77777777" w:rsidR="00554D56" w:rsidRPr="002D43EC" w:rsidRDefault="00554D56" w:rsidP="00554D56">
            <w:pPr>
              <w:spacing w:line="20" w:lineRule="atLeast"/>
              <w:contextualSpacing/>
            </w:pPr>
            <w:r w:rsidRPr="002D43EC">
              <w:t>Химия</w:t>
            </w:r>
          </w:p>
        </w:tc>
        <w:tc>
          <w:tcPr>
            <w:tcW w:w="992" w:type="dxa"/>
          </w:tcPr>
          <w:p w14:paraId="0364793E" w14:textId="4C5C10F3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98,23</w:t>
            </w:r>
          </w:p>
        </w:tc>
        <w:tc>
          <w:tcPr>
            <w:tcW w:w="992" w:type="dxa"/>
          </w:tcPr>
          <w:p w14:paraId="408BE570" w14:textId="514F0482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96,3</w:t>
            </w:r>
          </w:p>
        </w:tc>
        <w:tc>
          <w:tcPr>
            <w:tcW w:w="992" w:type="dxa"/>
            <w:vAlign w:val="center"/>
          </w:tcPr>
          <w:p w14:paraId="51EDD014" w14:textId="603ECFB7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93,39</w:t>
            </w:r>
          </w:p>
        </w:tc>
        <w:tc>
          <w:tcPr>
            <w:tcW w:w="851" w:type="dxa"/>
            <w:shd w:val="clear" w:color="auto" w:fill="E7F6FF"/>
          </w:tcPr>
          <w:p w14:paraId="2B5479AA" w14:textId="1AB7B03F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75,97</w:t>
            </w:r>
          </w:p>
        </w:tc>
        <w:tc>
          <w:tcPr>
            <w:tcW w:w="850" w:type="dxa"/>
            <w:shd w:val="clear" w:color="auto" w:fill="E7F6FF"/>
          </w:tcPr>
          <w:p w14:paraId="62CC45E6" w14:textId="46027999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62,71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51A26BE9" w14:textId="6311A9E2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850" w:type="dxa"/>
          </w:tcPr>
          <w:p w14:paraId="5F129DF0" w14:textId="40061479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26,3</w:t>
            </w:r>
          </w:p>
        </w:tc>
        <w:tc>
          <w:tcPr>
            <w:tcW w:w="851" w:type="dxa"/>
          </w:tcPr>
          <w:p w14:paraId="6841E749" w14:textId="4C16ADCA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23,1</w:t>
            </w:r>
          </w:p>
        </w:tc>
        <w:tc>
          <w:tcPr>
            <w:tcW w:w="850" w:type="dxa"/>
            <w:vAlign w:val="center"/>
          </w:tcPr>
          <w:p w14:paraId="4352D953" w14:textId="642DBB46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</w:tr>
      <w:tr w:rsidR="00554D56" w:rsidRPr="006F0BF0" w14:paraId="78CCBADD" w14:textId="77777777" w:rsidTr="00804D14">
        <w:trPr>
          <w:trHeight w:val="247"/>
        </w:trPr>
        <w:tc>
          <w:tcPr>
            <w:tcW w:w="1985" w:type="dxa"/>
          </w:tcPr>
          <w:p w14:paraId="215469A1" w14:textId="77777777" w:rsidR="00554D56" w:rsidRPr="002D43EC" w:rsidRDefault="00554D56" w:rsidP="00554D56">
            <w:pPr>
              <w:spacing w:line="20" w:lineRule="atLeast"/>
              <w:contextualSpacing/>
            </w:pPr>
            <w:r w:rsidRPr="002D43EC">
              <w:t>Английский язык</w:t>
            </w:r>
          </w:p>
        </w:tc>
        <w:tc>
          <w:tcPr>
            <w:tcW w:w="992" w:type="dxa"/>
            <w:vAlign w:val="center"/>
          </w:tcPr>
          <w:p w14:paraId="3E6507BA" w14:textId="03031266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99,14</w:t>
            </w:r>
          </w:p>
        </w:tc>
        <w:tc>
          <w:tcPr>
            <w:tcW w:w="992" w:type="dxa"/>
            <w:vAlign w:val="center"/>
          </w:tcPr>
          <w:p w14:paraId="44E633ED" w14:textId="5F6CDD38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97,36</w:t>
            </w:r>
          </w:p>
        </w:tc>
        <w:tc>
          <w:tcPr>
            <w:tcW w:w="992" w:type="dxa"/>
            <w:vAlign w:val="center"/>
          </w:tcPr>
          <w:p w14:paraId="4E62DE44" w14:textId="68B2EA41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98,3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41F5C85F" w14:textId="13F1126B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74,89</w:t>
            </w:r>
          </w:p>
        </w:tc>
        <w:tc>
          <w:tcPr>
            <w:tcW w:w="850" w:type="dxa"/>
            <w:shd w:val="clear" w:color="auto" w:fill="E7F6FF"/>
            <w:vAlign w:val="center"/>
          </w:tcPr>
          <w:p w14:paraId="0D14AD0C" w14:textId="67FFB5FA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67,34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6D3F523D" w14:textId="41627D3B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73,86</w:t>
            </w:r>
          </w:p>
        </w:tc>
        <w:tc>
          <w:tcPr>
            <w:tcW w:w="850" w:type="dxa"/>
            <w:vAlign w:val="center"/>
          </w:tcPr>
          <w:p w14:paraId="3142E6CC" w14:textId="444C2F76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52</w:t>
            </w:r>
          </w:p>
        </w:tc>
        <w:tc>
          <w:tcPr>
            <w:tcW w:w="851" w:type="dxa"/>
            <w:vAlign w:val="center"/>
          </w:tcPr>
          <w:p w14:paraId="6E9CE4AB" w14:textId="1D15FCC2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49</w:t>
            </w:r>
          </w:p>
        </w:tc>
        <w:tc>
          <w:tcPr>
            <w:tcW w:w="850" w:type="dxa"/>
            <w:vAlign w:val="center"/>
          </w:tcPr>
          <w:p w14:paraId="13FD55AE" w14:textId="4356A59B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51,2</w:t>
            </w:r>
          </w:p>
        </w:tc>
      </w:tr>
      <w:tr w:rsidR="00554D56" w:rsidRPr="006F0BF0" w14:paraId="38AF09F6" w14:textId="77777777" w:rsidTr="00804D14">
        <w:trPr>
          <w:trHeight w:val="247"/>
        </w:trPr>
        <w:tc>
          <w:tcPr>
            <w:tcW w:w="1985" w:type="dxa"/>
          </w:tcPr>
          <w:p w14:paraId="6129BB80" w14:textId="77777777" w:rsidR="00554D56" w:rsidRPr="002D43EC" w:rsidRDefault="00554D56" w:rsidP="00554D56">
            <w:pPr>
              <w:jc w:val="both"/>
            </w:pPr>
            <w:r w:rsidRPr="002D43EC">
              <w:t>Литература</w:t>
            </w:r>
          </w:p>
        </w:tc>
        <w:tc>
          <w:tcPr>
            <w:tcW w:w="992" w:type="dxa"/>
            <w:vAlign w:val="center"/>
          </w:tcPr>
          <w:p w14:paraId="190B0A39" w14:textId="27E5778C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98,23</w:t>
            </w:r>
          </w:p>
        </w:tc>
        <w:tc>
          <w:tcPr>
            <w:tcW w:w="992" w:type="dxa"/>
            <w:vAlign w:val="center"/>
          </w:tcPr>
          <w:p w14:paraId="5793F5B0" w14:textId="6E6FA00E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96,41</w:t>
            </w:r>
          </w:p>
        </w:tc>
        <w:tc>
          <w:tcPr>
            <w:tcW w:w="992" w:type="dxa"/>
            <w:vAlign w:val="center"/>
          </w:tcPr>
          <w:p w14:paraId="624537A1" w14:textId="479C85E8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1473FB66" w14:textId="225C48D2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71,74</w:t>
            </w:r>
          </w:p>
        </w:tc>
        <w:tc>
          <w:tcPr>
            <w:tcW w:w="850" w:type="dxa"/>
            <w:shd w:val="clear" w:color="auto" w:fill="E7F6FF"/>
            <w:vAlign w:val="center"/>
          </w:tcPr>
          <w:p w14:paraId="40803EB6" w14:textId="57F51807" w:rsidR="00554D56" w:rsidRPr="00554D56" w:rsidRDefault="00554D56" w:rsidP="00554D56">
            <w:pPr>
              <w:jc w:val="center"/>
              <w:rPr>
                <w:sz w:val="20"/>
                <w:szCs w:val="20"/>
                <w:lang w:val="en-US"/>
              </w:rPr>
            </w:pPr>
            <w:r w:rsidRPr="00554D56">
              <w:rPr>
                <w:sz w:val="20"/>
                <w:szCs w:val="20"/>
              </w:rPr>
              <w:t>65,03</w:t>
            </w:r>
          </w:p>
        </w:tc>
        <w:tc>
          <w:tcPr>
            <w:tcW w:w="851" w:type="dxa"/>
            <w:shd w:val="clear" w:color="auto" w:fill="E7F6FF"/>
            <w:vAlign w:val="center"/>
          </w:tcPr>
          <w:p w14:paraId="12F2B0F9" w14:textId="3BA266BA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74,21</w:t>
            </w:r>
          </w:p>
        </w:tc>
        <w:tc>
          <w:tcPr>
            <w:tcW w:w="850" w:type="dxa"/>
            <w:vAlign w:val="center"/>
          </w:tcPr>
          <w:p w14:paraId="037C06AB" w14:textId="39C5A2FA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26,9</w:t>
            </w:r>
          </w:p>
        </w:tc>
        <w:tc>
          <w:tcPr>
            <w:tcW w:w="851" w:type="dxa"/>
            <w:vAlign w:val="center"/>
          </w:tcPr>
          <w:p w14:paraId="4818892A" w14:textId="6F8E5C84" w:rsidR="00554D56" w:rsidRPr="00554D56" w:rsidRDefault="00554D56" w:rsidP="00554D56">
            <w:pPr>
              <w:jc w:val="center"/>
              <w:rPr>
                <w:sz w:val="20"/>
                <w:szCs w:val="20"/>
              </w:rPr>
            </w:pPr>
            <w:r w:rsidRPr="00554D56">
              <w:rPr>
                <w:sz w:val="20"/>
                <w:szCs w:val="20"/>
              </w:rPr>
              <w:t>25,9</w:t>
            </w:r>
          </w:p>
        </w:tc>
        <w:tc>
          <w:tcPr>
            <w:tcW w:w="850" w:type="dxa"/>
            <w:vAlign w:val="center"/>
          </w:tcPr>
          <w:p w14:paraId="7052EF30" w14:textId="2BD9015C" w:rsidR="00554D56" w:rsidRPr="00554D56" w:rsidRDefault="00804D14" w:rsidP="00554D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29,4</w:t>
            </w:r>
          </w:p>
        </w:tc>
      </w:tr>
    </w:tbl>
    <w:p w14:paraId="2E1DF038" w14:textId="77777777" w:rsidR="003E57C1" w:rsidRDefault="003E57C1" w:rsidP="003E57C1">
      <w:pPr>
        <w:tabs>
          <w:tab w:val="left" w:pos="1355"/>
        </w:tabs>
        <w:rPr>
          <w:sz w:val="28"/>
          <w:szCs w:val="28"/>
        </w:rPr>
      </w:pPr>
    </w:p>
    <w:p w14:paraId="07E3F18A" w14:textId="284A92C2" w:rsidR="00735958" w:rsidRDefault="003E57C1" w:rsidP="008D1E8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D6B49">
        <w:rPr>
          <w:sz w:val="28"/>
          <w:szCs w:val="28"/>
        </w:rPr>
        <w:t xml:space="preserve">В </w:t>
      </w:r>
      <w:r w:rsidR="009D6B49" w:rsidRPr="009D6B49">
        <w:rPr>
          <w:sz w:val="28"/>
          <w:szCs w:val="28"/>
        </w:rPr>
        <w:t>2025 год</w:t>
      </w:r>
      <w:r w:rsidR="009D6B49">
        <w:rPr>
          <w:sz w:val="28"/>
          <w:szCs w:val="28"/>
        </w:rPr>
        <w:t>у</w:t>
      </w:r>
      <w:r w:rsidR="009D6B49" w:rsidRPr="009D6B49">
        <w:rPr>
          <w:sz w:val="28"/>
          <w:szCs w:val="28"/>
        </w:rPr>
        <w:t xml:space="preserve"> </w:t>
      </w:r>
      <w:r w:rsidR="009D6B49">
        <w:rPr>
          <w:sz w:val="28"/>
          <w:szCs w:val="28"/>
        </w:rPr>
        <w:t xml:space="preserve">наблюдается снижение результатов по всем учебным предметам </w:t>
      </w:r>
      <w:r w:rsidR="009D6B49" w:rsidRPr="009D6B49">
        <w:rPr>
          <w:sz w:val="28"/>
          <w:szCs w:val="28"/>
        </w:rPr>
        <w:t>по показателям</w:t>
      </w:r>
      <w:r w:rsidR="009D6B49">
        <w:rPr>
          <w:sz w:val="28"/>
          <w:szCs w:val="28"/>
        </w:rPr>
        <w:t xml:space="preserve"> </w:t>
      </w:r>
      <w:bookmarkStart w:id="3" w:name="_Hlk236926897"/>
      <w:r w:rsidR="009D6B49">
        <w:rPr>
          <w:sz w:val="28"/>
          <w:szCs w:val="28"/>
        </w:rPr>
        <w:t>«уровень обученности», «качество образования» и средний тестовый балл</w:t>
      </w:r>
      <w:bookmarkEnd w:id="3"/>
      <w:r w:rsidR="009D6B49" w:rsidRPr="009D6B49">
        <w:rPr>
          <w:sz w:val="28"/>
          <w:szCs w:val="28"/>
        </w:rPr>
        <w:t xml:space="preserve">. В 2026 году </w:t>
      </w:r>
      <w:r w:rsidR="009D6B49">
        <w:rPr>
          <w:sz w:val="28"/>
          <w:szCs w:val="28"/>
        </w:rPr>
        <w:t xml:space="preserve">по </w:t>
      </w:r>
      <w:r w:rsidR="009D6B49" w:rsidRPr="009D6B49">
        <w:rPr>
          <w:sz w:val="28"/>
          <w:szCs w:val="28"/>
        </w:rPr>
        <w:t>большинств</w:t>
      </w:r>
      <w:r w:rsidR="009D6B49">
        <w:rPr>
          <w:sz w:val="28"/>
          <w:szCs w:val="28"/>
        </w:rPr>
        <w:t>у</w:t>
      </w:r>
      <w:r w:rsidR="009D6B49" w:rsidRPr="009D6B49">
        <w:rPr>
          <w:sz w:val="28"/>
          <w:szCs w:val="28"/>
        </w:rPr>
        <w:t xml:space="preserve"> предметов </w:t>
      </w:r>
      <w:r w:rsidR="009D6B49">
        <w:rPr>
          <w:sz w:val="28"/>
          <w:szCs w:val="28"/>
        </w:rPr>
        <w:t>заметен рост показателей</w:t>
      </w:r>
      <w:r w:rsidR="009D6B49" w:rsidRPr="009D6B49">
        <w:rPr>
          <w:sz w:val="28"/>
          <w:szCs w:val="28"/>
        </w:rPr>
        <w:t xml:space="preserve">, но </w:t>
      </w:r>
      <w:r w:rsidR="009D6B49">
        <w:rPr>
          <w:sz w:val="28"/>
          <w:szCs w:val="28"/>
        </w:rPr>
        <w:t xml:space="preserve">по </w:t>
      </w:r>
      <w:r w:rsidR="009D6B49" w:rsidRPr="009D6B49">
        <w:rPr>
          <w:sz w:val="28"/>
          <w:szCs w:val="28"/>
        </w:rPr>
        <w:t>математик</w:t>
      </w:r>
      <w:r w:rsidR="009D6B49">
        <w:rPr>
          <w:sz w:val="28"/>
          <w:szCs w:val="28"/>
        </w:rPr>
        <w:t>е</w:t>
      </w:r>
      <w:r w:rsidR="009D6B49" w:rsidRPr="009D6B49">
        <w:rPr>
          <w:sz w:val="28"/>
          <w:szCs w:val="28"/>
        </w:rPr>
        <w:t xml:space="preserve"> и русск</w:t>
      </w:r>
      <w:r w:rsidR="009D6B49">
        <w:rPr>
          <w:sz w:val="28"/>
          <w:szCs w:val="28"/>
        </w:rPr>
        <w:t>ому</w:t>
      </w:r>
      <w:r w:rsidR="009D6B49" w:rsidRPr="009D6B49">
        <w:rPr>
          <w:sz w:val="28"/>
          <w:szCs w:val="28"/>
        </w:rPr>
        <w:t xml:space="preserve"> язык</w:t>
      </w:r>
      <w:r w:rsidR="009D6B49">
        <w:rPr>
          <w:sz w:val="28"/>
          <w:szCs w:val="28"/>
        </w:rPr>
        <w:t>у</w:t>
      </w:r>
      <w:r w:rsidR="009D6B49" w:rsidRPr="009D6B49">
        <w:rPr>
          <w:sz w:val="28"/>
          <w:szCs w:val="28"/>
        </w:rPr>
        <w:t xml:space="preserve"> </w:t>
      </w:r>
      <w:r w:rsidR="000E3CED">
        <w:rPr>
          <w:sz w:val="28"/>
          <w:szCs w:val="28"/>
        </w:rPr>
        <w:t>сохраняется снижение результатов</w:t>
      </w:r>
      <w:r w:rsidR="009D6B49" w:rsidRPr="009D6B49">
        <w:rPr>
          <w:sz w:val="28"/>
          <w:szCs w:val="28"/>
        </w:rPr>
        <w:t xml:space="preserve">. </w:t>
      </w:r>
    </w:p>
    <w:p w14:paraId="281CAD80" w14:textId="27D5AE90" w:rsidR="003E57C1" w:rsidRPr="008D1E8F" w:rsidRDefault="00735958" w:rsidP="000E3CED">
      <w:pPr>
        <w:tabs>
          <w:tab w:val="left" w:pos="709"/>
          <w:tab w:val="left" w:pos="8789"/>
        </w:tabs>
        <w:jc w:val="right"/>
      </w:pPr>
      <w:r>
        <w:rPr>
          <w:sz w:val="28"/>
          <w:szCs w:val="28"/>
        </w:rPr>
        <w:tab/>
      </w:r>
      <w:r w:rsidR="006803C5">
        <w:rPr>
          <w:sz w:val="28"/>
          <w:szCs w:val="28"/>
        </w:rPr>
        <w:tab/>
      </w:r>
      <w:r w:rsidR="004B2280" w:rsidRPr="004B2280">
        <w:rPr>
          <w:sz w:val="28"/>
          <w:szCs w:val="28"/>
        </w:rPr>
        <w:tab/>
      </w:r>
      <w:r w:rsidR="003E57C1">
        <w:t xml:space="preserve"> </w:t>
      </w:r>
      <w:r w:rsidR="006A5D5B">
        <w:tab/>
      </w:r>
      <w:r w:rsidR="003350EC">
        <w:t xml:space="preserve">                                                                                                           </w:t>
      </w:r>
      <w:r w:rsidR="003E57C1">
        <w:t xml:space="preserve">   </w:t>
      </w:r>
      <w:r w:rsidR="00195FEA">
        <w:t xml:space="preserve">            </w:t>
      </w:r>
      <w:r w:rsidR="003E57C1" w:rsidRPr="008D1E8F">
        <w:t>Диаграмма 1</w:t>
      </w:r>
    </w:p>
    <w:p w14:paraId="6F38D366" w14:textId="6378F05E" w:rsidR="00825C01" w:rsidRPr="008D1E8F" w:rsidRDefault="003E57C1" w:rsidP="008D1E8F">
      <w:pPr>
        <w:tabs>
          <w:tab w:val="left" w:pos="1355"/>
        </w:tabs>
        <w:jc w:val="center"/>
      </w:pPr>
      <w:r w:rsidRPr="008D1E8F">
        <w:t>Уровень обученности % (</w:t>
      </w:r>
      <w:r w:rsidR="00EB5398" w:rsidRPr="008D1E8F">
        <w:t>«</w:t>
      </w:r>
      <w:r w:rsidRPr="008D1E8F">
        <w:t>3</w:t>
      </w:r>
      <w:r w:rsidR="00EB5398" w:rsidRPr="008D1E8F">
        <w:t>»</w:t>
      </w:r>
      <w:r w:rsidRPr="008D1E8F">
        <w:t xml:space="preserve">, </w:t>
      </w:r>
      <w:r w:rsidR="00EB5398" w:rsidRPr="008D1E8F">
        <w:t>«</w:t>
      </w:r>
      <w:r w:rsidRPr="008D1E8F">
        <w:t>4</w:t>
      </w:r>
      <w:r w:rsidR="00EB5398" w:rsidRPr="008D1E8F">
        <w:t>»</w:t>
      </w:r>
      <w:r w:rsidRPr="008D1E8F">
        <w:t xml:space="preserve">, </w:t>
      </w:r>
      <w:r w:rsidR="00EB5398" w:rsidRPr="008D1E8F">
        <w:t>«</w:t>
      </w:r>
      <w:r w:rsidRPr="008D1E8F">
        <w:t>5</w:t>
      </w:r>
      <w:r w:rsidR="00EB5398" w:rsidRPr="008D1E8F">
        <w:t>»</w:t>
      </w:r>
      <w:r w:rsidRPr="008D1E8F">
        <w:t xml:space="preserve">) девятиклассников за </w:t>
      </w:r>
      <w:bookmarkStart w:id="4" w:name="_Hlk173835731"/>
      <w:r w:rsidR="004B2280" w:rsidRPr="008D1E8F">
        <w:t>3</w:t>
      </w:r>
      <w:r w:rsidRPr="008D1E8F">
        <w:t xml:space="preserve"> года (20</w:t>
      </w:r>
      <w:r w:rsidR="004B2280" w:rsidRPr="008D1E8F">
        <w:t>2</w:t>
      </w:r>
      <w:r w:rsidR="00057255">
        <w:t>4</w:t>
      </w:r>
      <w:r w:rsidRPr="008D1E8F">
        <w:t xml:space="preserve"> – 202</w:t>
      </w:r>
      <w:bookmarkEnd w:id="4"/>
      <w:r w:rsidR="00057255">
        <w:t>6</w:t>
      </w:r>
      <w:r w:rsidR="00151DEB" w:rsidRPr="008D1E8F">
        <w:t xml:space="preserve"> г</w:t>
      </w:r>
      <w:r w:rsidR="00825C01" w:rsidRPr="008D1E8F">
        <w:t>оды)</w:t>
      </w:r>
    </w:p>
    <w:p w14:paraId="7212F054" w14:textId="77777777" w:rsidR="008D1E8F" w:rsidRPr="008D1E8F" w:rsidRDefault="008D1E8F" w:rsidP="00151DEB">
      <w:pPr>
        <w:tabs>
          <w:tab w:val="left" w:pos="1355"/>
        </w:tabs>
      </w:pPr>
    </w:p>
    <w:p w14:paraId="5B9AC585" w14:textId="3527D411" w:rsidR="003E57C1" w:rsidRPr="008D1E8F" w:rsidRDefault="003E57C1" w:rsidP="00151DEB">
      <w:pPr>
        <w:tabs>
          <w:tab w:val="left" w:pos="1355"/>
        </w:tabs>
      </w:pPr>
      <w:r w:rsidRPr="008D1E8F">
        <w:t xml:space="preserve">   </w:t>
      </w:r>
      <w:r w:rsidR="00057255">
        <w:rPr>
          <w:noProof/>
        </w:rPr>
        <w:drawing>
          <wp:inline distT="0" distB="0" distL="0" distR="0" wp14:anchorId="53FF60DF" wp14:editId="0E2365F1">
            <wp:extent cx="5915025" cy="3457575"/>
            <wp:effectExtent l="0" t="0" r="9525" b="9525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A3208CA-77E4-42DB-BE4E-1895A729A9F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8D1E8F">
        <w:t xml:space="preserve">                                                                                                                                                                        </w:t>
      </w:r>
    </w:p>
    <w:p w14:paraId="5B9854A9" w14:textId="77777777" w:rsidR="00825C01" w:rsidRDefault="003E57C1" w:rsidP="004B2280">
      <w:pPr>
        <w:tabs>
          <w:tab w:val="left" w:pos="1355"/>
        </w:tabs>
        <w:jc w:val="center"/>
      </w:pPr>
      <w:r>
        <w:t xml:space="preserve">                                                                                                                </w:t>
      </w:r>
      <w:r w:rsidR="00BF1599">
        <w:t xml:space="preserve">              </w:t>
      </w:r>
      <w:r w:rsidR="00195FEA">
        <w:t xml:space="preserve">               </w:t>
      </w:r>
      <w:r w:rsidR="00BF1599">
        <w:t xml:space="preserve"> </w:t>
      </w:r>
    </w:p>
    <w:p w14:paraId="7DF4ACF6" w14:textId="77777777" w:rsidR="004B2280" w:rsidRDefault="003E57C1" w:rsidP="00825C01">
      <w:pPr>
        <w:tabs>
          <w:tab w:val="left" w:pos="1355"/>
        </w:tabs>
        <w:jc w:val="right"/>
      </w:pPr>
      <w:r>
        <w:t>Диаграмма 2</w:t>
      </w:r>
    </w:p>
    <w:p w14:paraId="2E9C43D7" w14:textId="679F2320" w:rsidR="003E57C1" w:rsidRDefault="003E57C1" w:rsidP="004B2280">
      <w:pPr>
        <w:tabs>
          <w:tab w:val="left" w:pos="1355"/>
        </w:tabs>
        <w:jc w:val="center"/>
      </w:pPr>
      <w:r w:rsidRPr="00EC1EF1">
        <w:t>Качество обучения % (</w:t>
      </w:r>
      <w:r w:rsidR="00EB5398">
        <w:t>«</w:t>
      </w:r>
      <w:r w:rsidRPr="00EC1EF1">
        <w:t>4</w:t>
      </w:r>
      <w:r w:rsidR="00EB5398">
        <w:t>»</w:t>
      </w:r>
      <w:r w:rsidRPr="00EC1EF1">
        <w:t xml:space="preserve">, </w:t>
      </w:r>
      <w:r w:rsidR="00EB5398">
        <w:t>«</w:t>
      </w:r>
      <w:r w:rsidRPr="00EC1EF1">
        <w:t>5</w:t>
      </w:r>
      <w:r w:rsidR="00EB5398">
        <w:t>»</w:t>
      </w:r>
      <w:r w:rsidRPr="00EC1EF1">
        <w:t>) девятикл</w:t>
      </w:r>
      <w:r w:rsidR="003350EC">
        <w:t xml:space="preserve">ассников </w:t>
      </w:r>
      <w:r w:rsidR="004B2280" w:rsidRPr="004B2280">
        <w:t>3 года (202</w:t>
      </w:r>
      <w:r w:rsidR="000E3CED">
        <w:t>4</w:t>
      </w:r>
      <w:r w:rsidR="004B2280" w:rsidRPr="004B2280">
        <w:t xml:space="preserve"> – 202</w:t>
      </w:r>
      <w:r w:rsidR="000E3CED">
        <w:t>6</w:t>
      </w:r>
      <w:r w:rsidR="004B2280">
        <w:t xml:space="preserve"> </w:t>
      </w:r>
      <w:r w:rsidR="004B2280" w:rsidRPr="004B2280">
        <w:t>годы)</w:t>
      </w:r>
    </w:p>
    <w:p w14:paraId="3BE36D4A" w14:textId="4D055869" w:rsidR="00195FEA" w:rsidRDefault="00312F25" w:rsidP="004B2280">
      <w:pPr>
        <w:tabs>
          <w:tab w:val="left" w:pos="1355"/>
        </w:tabs>
        <w:jc w:val="center"/>
      </w:pPr>
      <w:r>
        <w:rPr>
          <w:noProof/>
        </w:rPr>
        <w:drawing>
          <wp:inline distT="0" distB="0" distL="0" distR="0" wp14:anchorId="611D995F" wp14:editId="7B0AC490">
            <wp:extent cx="6315075" cy="3209925"/>
            <wp:effectExtent l="0" t="0" r="9525" b="9525"/>
            <wp:docPr id="2" name="Диаграмма 2">
              <a:extLst xmlns:a="http://schemas.openxmlformats.org/drawingml/2006/main">
                <a:ext uri="{FF2B5EF4-FFF2-40B4-BE49-F238E27FC236}">
                  <a16:creationId xmlns:a16="http://schemas.microsoft.com/office/drawing/2014/main" id="{90024748-0D93-4635-8A0F-BC034F0A6FB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6C5D872" w14:textId="45722B2E" w:rsidR="000E3CED" w:rsidRPr="000E3CED" w:rsidRDefault="006D6167" w:rsidP="000E3CE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E3CED" w:rsidRPr="000E3CED">
        <w:rPr>
          <w:sz w:val="28"/>
          <w:szCs w:val="28"/>
        </w:rPr>
        <w:t>По уровню обученности в 2025 году зафиксировано снижение практически по всем предметам</w:t>
      </w:r>
      <w:r w:rsidR="0051076B">
        <w:rPr>
          <w:sz w:val="28"/>
          <w:szCs w:val="28"/>
        </w:rPr>
        <w:t>, особенно заметно это на результатах по</w:t>
      </w:r>
      <w:r w:rsidR="000E3CED" w:rsidRPr="000E3CED">
        <w:rPr>
          <w:sz w:val="28"/>
          <w:szCs w:val="28"/>
        </w:rPr>
        <w:t xml:space="preserve"> информатик</w:t>
      </w:r>
      <w:r w:rsidR="0051076B">
        <w:rPr>
          <w:sz w:val="28"/>
          <w:szCs w:val="28"/>
        </w:rPr>
        <w:t>е</w:t>
      </w:r>
      <w:r w:rsidR="000E3CED" w:rsidRPr="000E3CED">
        <w:rPr>
          <w:sz w:val="28"/>
          <w:szCs w:val="28"/>
        </w:rPr>
        <w:t xml:space="preserve"> (с 96,72% до 88,48%), географии (с 91,21% до 86,21%) и математик</w:t>
      </w:r>
      <w:r w:rsidR="0051076B">
        <w:rPr>
          <w:sz w:val="28"/>
          <w:szCs w:val="28"/>
        </w:rPr>
        <w:t>е</w:t>
      </w:r>
      <w:r w:rsidR="000E3CED" w:rsidRPr="000E3CED">
        <w:rPr>
          <w:sz w:val="28"/>
          <w:szCs w:val="28"/>
        </w:rPr>
        <w:t xml:space="preserve"> (с 93,92% до 87,07%). </w:t>
      </w:r>
      <w:r w:rsidR="000E3CED">
        <w:rPr>
          <w:sz w:val="28"/>
          <w:szCs w:val="28"/>
        </w:rPr>
        <w:t>В</w:t>
      </w:r>
      <w:r w:rsidR="000E3CED" w:rsidRPr="000E3CED">
        <w:rPr>
          <w:sz w:val="28"/>
          <w:szCs w:val="28"/>
        </w:rPr>
        <w:t xml:space="preserve"> 2026 </w:t>
      </w:r>
      <w:r w:rsidR="000E3CED" w:rsidRPr="000E3CED">
        <w:rPr>
          <w:sz w:val="28"/>
          <w:szCs w:val="28"/>
        </w:rPr>
        <w:lastRenderedPageBreak/>
        <w:t>году н</w:t>
      </w:r>
      <w:r w:rsidR="000E3CED">
        <w:rPr>
          <w:sz w:val="28"/>
          <w:szCs w:val="28"/>
        </w:rPr>
        <w:t>аблюдается</w:t>
      </w:r>
      <w:r w:rsidR="000E3CED" w:rsidRPr="000E3CED">
        <w:rPr>
          <w:sz w:val="28"/>
          <w:szCs w:val="28"/>
        </w:rPr>
        <w:t xml:space="preserve"> положительная </w:t>
      </w:r>
      <w:r w:rsidR="000E3CED">
        <w:rPr>
          <w:sz w:val="28"/>
          <w:szCs w:val="28"/>
        </w:rPr>
        <w:t>динамика</w:t>
      </w:r>
      <w:r w:rsidR="000E3CED" w:rsidRPr="000E3CED">
        <w:rPr>
          <w:sz w:val="28"/>
          <w:szCs w:val="28"/>
        </w:rPr>
        <w:t xml:space="preserve">: </w:t>
      </w:r>
      <w:r w:rsidR="000E3CED">
        <w:rPr>
          <w:sz w:val="28"/>
          <w:szCs w:val="28"/>
        </w:rPr>
        <w:t xml:space="preserve">уровень обученности по </w:t>
      </w:r>
      <w:r w:rsidR="000E3CED" w:rsidRPr="000E3CED">
        <w:rPr>
          <w:sz w:val="28"/>
          <w:szCs w:val="28"/>
        </w:rPr>
        <w:t>информатик</w:t>
      </w:r>
      <w:r w:rsidR="000E3CED">
        <w:rPr>
          <w:sz w:val="28"/>
          <w:szCs w:val="28"/>
        </w:rPr>
        <w:t>е</w:t>
      </w:r>
      <w:r w:rsidR="000E3CED" w:rsidRPr="000E3CED">
        <w:rPr>
          <w:sz w:val="28"/>
          <w:szCs w:val="28"/>
        </w:rPr>
        <w:t xml:space="preserve"> вырос до 92,66%, </w:t>
      </w:r>
      <w:r w:rsidR="000E3CED">
        <w:rPr>
          <w:sz w:val="28"/>
          <w:szCs w:val="28"/>
        </w:rPr>
        <w:t xml:space="preserve">по </w:t>
      </w:r>
      <w:r w:rsidR="000E3CED" w:rsidRPr="000E3CED">
        <w:rPr>
          <w:sz w:val="28"/>
          <w:szCs w:val="28"/>
        </w:rPr>
        <w:t>физик</w:t>
      </w:r>
      <w:r w:rsidR="000E3CED">
        <w:rPr>
          <w:sz w:val="28"/>
          <w:szCs w:val="28"/>
        </w:rPr>
        <w:t>е</w:t>
      </w:r>
      <w:r w:rsidR="000E3CED" w:rsidRPr="000E3CED">
        <w:rPr>
          <w:sz w:val="28"/>
          <w:szCs w:val="28"/>
        </w:rPr>
        <w:t xml:space="preserve"> превысил уровень 2024 года, достигнув 97,78%, </w:t>
      </w:r>
      <w:r w:rsidR="000E3CED">
        <w:rPr>
          <w:sz w:val="28"/>
          <w:szCs w:val="28"/>
        </w:rPr>
        <w:t xml:space="preserve">по </w:t>
      </w:r>
      <w:r w:rsidR="000E3CED" w:rsidRPr="000E3CED">
        <w:rPr>
          <w:sz w:val="28"/>
          <w:szCs w:val="28"/>
        </w:rPr>
        <w:t>литератур</w:t>
      </w:r>
      <w:r w:rsidR="000E3CED">
        <w:rPr>
          <w:sz w:val="28"/>
          <w:szCs w:val="28"/>
        </w:rPr>
        <w:t>е</w:t>
      </w:r>
      <w:r w:rsidR="000E3CED" w:rsidRPr="000E3CED">
        <w:rPr>
          <w:sz w:val="28"/>
          <w:szCs w:val="28"/>
        </w:rPr>
        <w:t xml:space="preserve"> показал самый высокий за три года результат — 99,17%</w:t>
      </w:r>
      <w:r w:rsidR="000E3CED">
        <w:rPr>
          <w:sz w:val="28"/>
          <w:szCs w:val="28"/>
        </w:rPr>
        <w:t>, п</w:t>
      </w:r>
      <w:r w:rsidR="000E3CED" w:rsidRPr="000E3CED">
        <w:rPr>
          <w:sz w:val="28"/>
          <w:szCs w:val="28"/>
        </w:rPr>
        <w:t xml:space="preserve">ри этом </w:t>
      </w:r>
      <w:r w:rsidR="000E3CED">
        <w:rPr>
          <w:sz w:val="28"/>
          <w:szCs w:val="28"/>
        </w:rPr>
        <w:t xml:space="preserve">по </w:t>
      </w:r>
      <w:r w:rsidR="000E3CED" w:rsidRPr="000E3CED">
        <w:rPr>
          <w:sz w:val="28"/>
          <w:szCs w:val="28"/>
        </w:rPr>
        <w:t>русск</w:t>
      </w:r>
      <w:r w:rsidR="000E3CED">
        <w:rPr>
          <w:sz w:val="28"/>
          <w:szCs w:val="28"/>
        </w:rPr>
        <w:t>ому</w:t>
      </w:r>
      <w:r w:rsidR="000E3CED" w:rsidRPr="000E3CED">
        <w:rPr>
          <w:sz w:val="28"/>
          <w:szCs w:val="28"/>
        </w:rPr>
        <w:t xml:space="preserve"> язык</w:t>
      </w:r>
      <w:r w:rsidR="000E3CED">
        <w:rPr>
          <w:sz w:val="28"/>
          <w:szCs w:val="28"/>
        </w:rPr>
        <w:t>у</w:t>
      </w:r>
      <w:r w:rsidR="000E3CED" w:rsidRPr="000E3CED">
        <w:rPr>
          <w:sz w:val="28"/>
          <w:szCs w:val="28"/>
        </w:rPr>
        <w:t xml:space="preserve"> и хими</w:t>
      </w:r>
      <w:r w:rsidR="000E3CED">
        <w:rPr>
          <w:sz w:val="28"/>
          <w:szCs w:val="28"/>
        </w:rPr>
        <w:t>и</w:t>
      </w:r>
      <w:r w:rsidR="000E3CED" w:rsidRPr="000E3CED">
        <w:rPr>
          <w:sz w:val="28"/>
          <w:szCs w:val="28"/>
        </w:rPr>
        <w:t xml:space="preserve"> </w:t>
      </w:r>
      <w:r w:rsidR="0051076B">
        <w:rPr>
          <w:sz w:val="28"/>
          <w:szCs w:val="28"/>
        </w:rPr>
        <w:t xml:space="preserve">значение данного показателя </w:t>
      </w:r>
      <w:r w:rsidR="000E3CED" w:rsidRPr="000E3CED">
        <w:rPr>
          <w:sz w:val="28"/>
          <w:szCs w:val="28"/>
        </w:rPr>
        <w:t>сниж</w:t>
      </w:r>
      <w:r w:rsidR="0051076B">
        <w:rPr>
          <w:sz w:val="28"/>
          <w:szCs w:val="28"/>
        </w:rPr>
        <w:t>ается.</w:t>
      </w:r>
    </w:p>
    <w:p w14:paraId="632A58BC" w14:textId="78D27D12" w:rsidR="000E3CED" w:rsidRPr="000E3CED" w:rsidRDefault="0051076B" w:rsidP="000E3CE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E3CED" w:rsidRPr="000E3CED">
        <w:rPr>
          <w:sz w:val="28"/>
          <w:szCs w:val="28"/>
        </w:rPr>
        <w:t xml:space="preserve">По </w:t>
      </w:r>
      <w:r>
        <w:rPr>
          <w:sz w:val="28"/>
          <w:szCs w:val="28"/>
        </w:rPr>
        <w:t>показателю «к</w:t>
      </w:r>
      <w:r w:rsidR="000E3CED" w:rsidRPr="000E3CED">
        <w:rPr>
          <w:sz w:val="28"/>
          <w:szCs w:val="28"/>
        </w:rPr>
        <w:t>ачеств</w:t>
      </w:r>
      <w:r>
        <w:rPr>
          <w:sz w:val="28"/>
          <w:szCs w:val="28"/>
        </w:rPr>
        <w:t>о</w:t>
      </w:r>
      <w:r w:rsidR="000E3CED" w:rsidRPr="000E3CED">
        <w:rPr>
          <w:sz w:val="28"/>
          <w:szCs w:val="28"/>
        </w:rPr>
        <w:t xml:space="preserve"> обучения</w:t>
      </w:r>
      <w:r>
        <w:rPr>
          <w:sz w:val="28"/>
          <w:szCs w:val="28"/>
        </w:rPr>
        <w:t>»</w:t>
      </w:r>
      <w:r w:rsidR="000E3CED" w:rsidRPr="000E3CED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0E3CED" w:rsidRPr="000E3CED">
        <w:rPr>
          <w:sz w:val="28"/>
          <w:szCs w:val="28"/>
        </w:rPr>
        <w:t>езкое падение за три года отмечено по математике — с 68,48% до 40,91%, и по русскому языку — с 54,63% до 39,36</w:t>
      </w:r>
      <w:r>
        <w:rPr>
          <w:sz w:val="28"/>
          <w:szCs w:val="28"/>
        </w:rPr>
        <w:t>.</w:t>
      </w:r>
      <w:r w:rsidR="000E3CED" w:rsidRPr="000E3C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0E3CED" w:rsidRPr="000E3CED">
        <w:rPr>
          <w:sz w:val="28"/>
          <w:szCs w:val="28"/>
        </w:rPr>
        <w:t>физик</w:t>
      </w:r>
      <w:r>
        <w:rPr>
          <w:sz w:val="28"/>
          <w:szCs w:val="28"/>
        </w:rPr>
        <w:t>е</w:t>
      </w:r>
      <w:r w:rsidR="000E3CED" w:rsidRPr="000E3CED">
        <w:rPr>
          <w:sz w:val="28"/>
          <w:szCs w:val="28"/>
        </w:rPr>
        <w:t xml:space="preserve">, литература, история и биология </w:t>
      </w:r>
      <w:r>
        <w:rPr>
          <w:sz w:val="28"/>
          <w:szCs w:val="28"/>
        </w:rPr>
        <w:t xml:space="preserve">наблюдалось падение значений показателя в 2025 году, но </w:t>
      </w:r>
      <w:r w:rsidR="000E3CED" w:rsidRPr="000E3CED">
        <w:rPr>
          <w:sz w:val="28"/>
          <w:szCs w:val="28"/>
        </w:rPr>
        <w:t xml:space="preserve">в 2026 году </w:t>
      </w:r>
      <w:r>
        <w:rPr>
          <w:sz w:val="28"/>
          <w:szCs w:val="28"/>
        </w:rPr>
        <w:t xml:space="preserve">значения </w:t>
      </w:r>
      <w:r w:rsidR="000F54A4">
        <w:rPr>
          <w:sz w:val="28"/>
          <w:szCs w:val="28"/>
        </w:rPr>
        <w:t>показателя «качество обучения»</w:t>
      </w:r>
      <w:r>
        <w:rPr>
          <w:sz w:val="28"/>
          <w:szCs w:val="28"/>
        </w:rPr>
        <w:t xml:space="preserve"> </w:t>
      </w:r>
      <w:r w:rsidR="000E3CED" w:rsidRPr="000E3CED">
        <w:rPr>
          <w:sz w:val="28"/>
          <w:szCs w:val="28"/>
        </w:rPr>
        <w:t xml:space="preserve">превысили </w:t>
      </w:r>
      <w:r w:rsidR="000F54A4">
        <w:rPr>
          <w:sz w:val="28"/>
          <w:szCs w:val="28"/>
        </w:rPr>
        <w:t>уровень</w:t>
      </w:r>
      <w:r w:rsidR="000E3CED" w:rsidRPr="000E3CED">
        <w:rPr>
          <w:sz w:val="28"/>
          <w:szCs w:val="28"/>
        </w:rPr>
        <w:t xml:space="preserve"> 2024 года. Обществознание также показало значительный рост качества с 21,34% в 2025 до 37,32% в 2026. </w:t>
      </w:r>
      <w:r w:rsidR="000F54A4">
        <w:rPr>
          <w:sz w:val="28"/>
          <w:szCs w:val="28"/>
        </w:rPr>
        <w:t>Количество отметок «4» и «5» на ОГЭ по а</w:t>
      </w:r>
      <w:r w:rsidR="000E3CED" w:rsidRPr="000E3CED">
        <w:rPr>
          <w:sz w:val="28"/>
          <w:szCs w:val="28"/>
        </w:rPr>
        <w:t>нглийск</w:t>
      </w:r>
      <w:r w:rsidR="000F54A4">
        <w:rPr>
          <w:sz w:val="28"/>
          <w:szCs w:val="28"/>
        </w:rPr>
        <w:t>ому</w:t>
      </w:r>
      <w:r w:rsidR="000E3CED" w:rsidRPr="000E3CED">
        <w:rPr>
          <w:sz w:val="28"/>
          <w:szCs w:val="28"/>
        </w:rPr>
        <w:t xml:space="preserve"> язык</w:t>
      </w:r>
      <w:r w:rsidR="000F54A4">
        <w:rPr>
          <w:sz w:val="28"/>
          <w:szCs w:val="28"/>
        </w:rPr>
        <w:t>у</w:t>
      </w:r>
      <w:r w:rsidR="000E3CED" w:rsidRPr="000E3CED">
        <w:rPr>
          <w:sz w:val="28"/>
          <w:szCs w:val="28"/>
        </w:rPr>
        <w:t xml:space="preserve"> </w:t>
      </w:r>
      <w:r w:rsidR="000F54A4">
        <w:rPr>
          <w:sz w:val="28"/>
          <w:szCs w:val="28"/>
        </w:rPr>
        <w:t xml:space="preserve">в этом году также выросло по сравнению с 2025 годом и </w:t>
      </w:r>
      <w:r w:rsidR="000E3CED" w:rsidRPr="000E3CED">
        <w:rPr>
          <w:sz w:val="28"/>
          <w:szCs w:val="28"/>
        </w:rPr>
        <w:t>почти вернул</w:t>
      </w:r>
      <w:r w:rsidR="000F54A4">
        <w:rPr>
          <w:sz w:val="28"/>
          <w:szCs w:val="28"/>
        </w:rPr>
        <w:t>ось</w:t>
      </w:r>
      <w:r w:rsidR="000E3CED" w:rsidRPr="000E3CED">
        <w:rPr>
          <w:sz w:val="28"/>
          <w:szCs w:val="28"/>
        </w:rPr>
        <w:t xml:space="preserve"> к уровню </w:t>
      </w:r>
      <w:r w:rsidR="000F54A4">
        <w:rPr>
          <w:sz w:val="28"/>
          <w:szCs w:val="28"/>
        </w:rPr>
        <w:t>2024 года.</w:t>
      </w:r>
    </w:p>
    <w:p w14:paraId="5875E67A" w14:textId="3B405D73" w:rsidR="000E3CED" w:rsidRPr="000E3CED" w:rsidRDefault="000F54A4" w:rsidP="000E3CE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E3CED" w:rsidRPr="000E3CED">
        <w:rPr>
          <w:sz w:val="28"/>
          <w:szCs w:val="28"/>
        </w:rPr>
        <w:t xml:space="preserve">По </w:t>
      </w:r>
      <w:r>
        <w:rPr>
          <w:sz w:val="28"/>
          <w:szCs w:val="28"/>
        </w:rPr>
        <w:t>всем</w:t>
      </w:r>
      <w:r w:rsidR="000E3CED" w:rsidRPr="000E3CED">
        <w:rPr>
          <w:sz w:val="28"/>
          <w:szCs w:val="28"/>
        </w:rPr>
        <w:t xml:space="preserve"> предмет</w:t>
      </w:r>
      <w:r>
        <w:rPr>
          <w:sz w:val="28"/>
          <w:szCs w:val="28"/>
        </w:rPr>
        <w:t>ам</w:t>
      </w:r>
      <w:r w:rsidR="000E3CED" w:rsidRPr="000E3CED">
        <w:rPr>
          <w:sz w:val="28"/>
          <w:szCs w:val="28"/>
        </w:rPr>
        <w:t xml:space="preserve"> наблюдается падение</w:t>
      </w:r>
      <w:r>
        <w:rPr>
          <w:sz w:val="28"/>
          <w:szCs w:val="28"/>
        </w:rPr>
        <w:t xml:space="preserve"> среднего тестового балла</w:t>
      </w:r>
      <w:r w:rsidR="000E3CED" w:rsidRPr="000E3CED">
        <w:rPr>
          <w:sz w:val="28"/>
          <w:szCs w:val="28"/>
        </w:rPr>
        <w:t xml:space="preserve"> в 2025 году и </w:t>
      </w:r>
      <w:r w:rsidR="004727C8">
        <w:rPr>
          <w:sz w:val="28"/>
          <w:szCs w:val="28"/>
        </w:rPr>
        <w:t>рост по большинству предметов</w:t>
      </w:r>
      <w:r w:rsidR="000E3CED" w:rsidRPr="000E3CED">
        <w:rPr>
          <w:sz w:val="28"/>
          <w:szCs w:val="28"/>
        </w:rPr>
        <w:t xml:space="preserve"> в 2026</w:t>
      </w:r>
      <w:r w:rsidR="004727C8">
        <w:rPr>
          <w:sz w:val="28"/>
          <w:szCs w:val="28"/>
        </w:rPr>
        <w:t xml:space="preserve">. </w:t>
      </w:r>
      <w:r w:rsidR="000E3CED" w:rsidRPr="000E3CED">
        <w:rPr>
          <w:sz w:val="28"/>
          <w:szCs w:val="28"/>
        </w:rPr>
        <w:t xml:space="preserve">Устойчивое снижение среднего балла фиксируется по математике (15,7 → 13,0) и русскому языку (25,0 → 24,1), что коррелирует с падением качества </w:t>
      </w:r>
      <w:r w:rsidR="004727C8">
        <w:rPr>
          <w:sz w:val="28"/>
          <w:szCs w:val="28"/>
        </w:rPr>
        <w:t xml:space="preserve">обучения </w:t>
      </w:r>
      <w:r w:rsidR="000E3CED" w:rsidRPr="000E3CED">
        <w:rPr>
          <w:sz w:val="28"/>
          <w:szCs w:val="28"/>
        </w:rPr>
        <w:t>по этим предметам.</w:t>
      </w:r>
    </w:p>
    <w:p w14:paraId="568DC5A9" w14:textId="0ABAE6DC" w:rsidR="004727C8" w:rsidRDefault="004727C8" w:rsidP="000E3CE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E3CED" w:rsidRPr="000E3CED">
        <w:rPr>
          <w:sz w:val="28"/>
          <w:szCs w:val="28"/>
        </w:rPr>
        <w:t xml:space="preserve">Таким образом, общая динамика свидетельствует о спаде </w:t>
      </w:r>
      <w:r>
        <w:rPr>
          <w:sz w:val="28"/>
          <w:szCs w:val="28"/>
        </w:rPr>
        <w:t xml:space="preserve">результатов по показателям </w:t>
      </w:r>
      <w:r w:rsidRPr="004727C8">
        <w:rPr>
          <w:sz w:val="28"/>
          <w:szCs w:val="28"/>
        </w:rPr>
        <w:t xml:space="preserve">«уровень обученности», «качество образования» и средний тестовый балл </w:t>
      </w:r>
      <w:r w:rsidR="000E3CED" w:rsidRPr="000E3CED">
        <w:rPr>
          <w:sz w:val="28"/>
          <w:szCs w:val="28"/>
        </w:rPr>
        <w:t>2025 года, преодолеваемом в 2026</w:t>
      </w:r>
      <w:r>
        <w:rPr>
          <w:sz w:val="28"/>
          <w:szCs w:val="28"/>
        </w:rPr>
        <w:t xml:space="preserve"> году</w:t>
      </w:r>
      <w:r w:rsidR="000E3CED" w:rsidRPr="000E3CED">
        <w:rPr>
          <w:sz w:val="28"/>
          <w:szCs w:val="28"/>
        </w:rPr>
        <w:t xml:space="preserve">, но с сохранением </w:t>
      </w:r>
      <w:r>
        <w:rPr>
          <w:sz w:val="28"/>
          <w:szCs w:val="28"/>
        </w:rPr>
        <w:t>снижения показателей</w:t>
      </w:r>
      <w:r w:rsidR="000E3CED" w:rsidRPr="000E3CED">
        <w:rPr>
          <w:sz w:val="28"/>
          <w:szCs w:val="28"/>
        </w:rPr>
        <w:t xml:space="preserve"> по обязательным предметам. При этом предметы с низкой долей участников (английский и литература) демонстрируют стабильно высокие результаты, что объясняется выбором их преимущественно сильными и мотивированными </w:t>
      </w:r>
      <w:r>
        <w:rPr>
          <w:sz w:val="28"/>
          <w:szCs w:val="28"/>
        </w:rPr>
        <w:t>обучающимися</w:t>
      </w:r>
      <w:r w:rsidR="000E3CED" w:rsidRPr="000E3CED">
        <w:rPr>
          <w:sz w:val="28"/>
          <w:szCs w:val="28"/>
        </w:rPr>
        <w:t>.</w:t>
      </w:r>
    </w:p>
    <w:p w14:paraId="7FE49EB3" w14:textId="77777777" w:rsidR="004727C8" w:rsidRDefault="004727C8" w:rsidP="000E3CE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D9CFD9D" w14:textId="449ECB72" w:rsidR="003E57C1" w:rsidRDefault="004727C8" w:rsidP="000E3CE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57C1">
        <w:rPr>
          <w:sz w:val="28"/>
          <w:szCs w:val="28"/>
        </w:rPr>
        <w:t xml:space="preserve">В таблице </w:t>
      </w:r>
      <w:r w:rsidR="005C62FA">
        <w:rPr>
          <w:sz w:val="28"/>
          <w:szCs w:val="28"/>
        </w:rPr>
        <w:t>9</w:t>
      </w:r>
      <w:r w:rsidR="003E57C1">
        <w:rPr>
          <w:sz w:val="28"/>
          <w:szCs w:val="28"/>
        </w:rPr>
        <w:t xml:space="preserve"> представлены результаты ОГЭ по обязательным предметам с учётом типа и в</w:t>
      </w:r>
      <w:r w:rsidR="008D1E8F">
        <w:rPr>
          <w:sz w:val="28"/>
          <w:szCs w:val="28"/>
        </w:rPr>
        <w:t xml:space="preserve">ида </w:t>
      </w:r>
      <w:r w:rsidR="005C62FA">
        <w:rPr>
          <w:sz w:val="28"/>
          <w:szCs w:val="28"/>
        </w:rPr>
        <w:t>обще</w:t>
      </w:r>
      <w:r w:rsidR="008D1E8F">
        <w:rPr>
          <w:sz w:val="28"/>
          <w:szCs w:val="28"/>
        </w:rPr>
        <w:t>образовательных организаций</w:t>
      </w:r>
      <w:r w:rsidR="003E57C1">
        <w:rPr>
          <w:sz w:val="28"/>
          <w:szCs w:val="28"/>
        </w:rPr>
        <w:t xml:space="preserve">. </w:t>
      </w:r>
      <w:r w:rsidR="003E57C1" w:rsidRPr="002F7848">
        <w:rPr>
          <w:sz w:val="28"/>
          <w:szCs w:val="28"/>
        </w:rPr>
        <w:t>Значительно выше средних значений по краю доля участников, преодолевших минимальный порог и доля</w:t>
      </w:r>
      <w:r w:rsidR="003E57C1">
        <w:rPr>
          <w:sz w:val="28"/>
          <w:szCs w:val="28"/>
        </w:rPr>
        <w:t xml:space="preserve"> участников</w:t>
      </w:r>
      <w:r w:rsidR="003E57C1" w:rsidRPr="002F7848">
        <w:rPr>
          <w:sz w:val="28"/>
          <w:szCs w:val="28"/>
        </w:rPr>
        <w:t xml:space="preserve">, получивших отметки </w:t>
      </w:r>
      <w:r w:rsidR="00EB5398">
        <w:rPr>
          <w:sz w:val="28"/>
          <w:szCs w:val="28"/>
        </w:rPr>
        <w:t>«</w:t>
      </w:r>
      <w:r w:rsidR="003E57C1" w:rsidRPr="002F7848">
        <w:rPr>
          <w:sz w:val="28"/>
          <w:szCs w:val="28"/>
        </w:rPr>
        <w:t>4</w:t>
      </w:r>
      <w:r w:rsidR="00EB5398">
        <w:rPr>
          <w:sz w:val="28"/>
          <w:szCs w:val="28"/>
        </w:rPr>
        <w:t>»</w:t>
      </w:r>
      <w:r w:rsidR="003E57C1" w:rsidRPr="002F7848">
        <w:rPr>
          <w:sz w:val="28"/>
          <w:szCs w:val="28"/>
        </w:rPr>
        <w:t xml:space="preserve"> и </w:t>
      </w:r>
      <w:r w:rsidR="00EB5398">
        <w:rPr>
          <w:sz w:val="28"/>
          <w:szCs w:val="28"/>
        </w:rPr>
        <w:t>«</w:t>
      </w:r>
      <w:r w:rsidR="003E57C1" w:rsidRPr="002F7848">
        <w:rPr>
          <w:sz w:val="28"/>
          <w:szCs w:val="28"/>
        </w:rPr>
        <w:t>5</w:t>
      </w:r>
      <w:r w:rsidR="00EB5398">
        <w:rPr>
          <w:sz w:val="28"/>
          <w:szCs w:val="28"/>
        </w:rPr>
        <w:t>»</w:t>
      </w:r>
      <w:r w:rsidR="003E57C1" w:rsidRPr="002F7848">
        <w:rPr>
          <w:sz w:val="28"/>
          <w:szCs w:val="28"/>
        </w:rPr>
        <w:t xml:space="preserve"> и по русскому языку, и по математике у обучающихся лицеев и гимназий. </w:t>
      </w:r>
      <w:r w:rsidR="003E7A6E">
        <w:rPr>
          <w:sz w:val="28"/>
          <w:szCs w:val="28"/>
        </w:rPr>
        <w:t>Выпускники СОШ показывают результаты близкие по значению к средним показателям по региону</w:t>
      </w:r>
      <w:r w:rsidR="006B3433">
        <w:rPr>
          <w:sz w:val="28"/>
          <w:szCs w:val="28"/>
        </w:rPr>
        <w:t>, ниже средних по региону показатели уровня обученности и качества обучения у девятиклассников основных школ</w:t>
      </w:r>
      <w:r w:rsidR="00792E1C">
        <w:rPr>
          <w:sz w:val="28"/>
          <w:szCs w:val="28"/>
        </w:rPr>
        <w:t xml:space="preserve">, самые низкие результаты у </w:t>
      </w:r>
      <w:r w:rsidR="00792E1C" w:rsidRPr="00792E1C">
        <w:rPr>
          <w:sz w:val="28"/>
          <w:szCs w:val="28"/>
        </w:rPr>
        <w:t>выпускников центра образования</w:t>
      </w:r>
      <w:r w:rsidR="002D4313">
        <w:rPr>
          <w:sz w:val="28"/>
          <w:szCs w:val="28"/>
        </w:rPr>
        <w:t>.</w:t>
      </w:r>
    </w:p>
    <w:p w14:paraId="2D87A4E0" w14:textId="0974C793" w:rsidR="008D1E8F" w:rsidRPr="00433A10" w:rsidRDefault="003E57C1" w:rsidP="009564E8">
      <w:pPr>
        <w:jc w:val="right"/>
      </w:pPr>
      <w:r w:rsidRPr="00433A10">
        <w:t xml:space="preserve">Таблица </w:t>
      </w:r>
      <w:r w:rsidR="005C62FA">
        <w:t>9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0"/>
        <w:gridCol w:w="1134"/>
        <w:gridCol w:w="680"/>
        <w:gridCol w:w="1134"/>
        <w:gridCol w:w="993"/>
        <w:gridCol w:w="1134"/>
        <w:gridCol w:w="1134"/>
        <w:gridCol w:w="850"/>
        <w:gridCol w:w="1134"/>
      </w:tblGrid>
      <w:tr w:rsidR="00207FCA" w:rsidRPr="001415FF" w14:paraId="607117FB" w14:textId="77777777" w:rsidTr="002437FB">
        <w:trPr>
          <w:trHeight w:val="300"/>
        </w:trPr>
        <w:tc>
          <w:tcPr>
            <w:tcW w:w="2170" w:type="dxa"/>
            <w:vMerge w:val="restart"/>
            <w:shd w:val="clear" w:color="auto" w:fill="auto"/>
            <w:vAlign w:val="center"/>
            <w:hideMark/>
          </w:tcPr>
          <w:p w14:paraId="47CCE4C4" w14:textId="77777777" w:rsidR="00207FCA" w:rsidRPr="00D0777F" w:rsidRDefault="00207FCA" w:rsidP="00207FCA">
            <w:pPr>
              <w:jc w:val="center"/>
              <w:rPr>
                <w:bCs/>
                <w:color w:val="000000"/>
              </w:rPr>
            </w:pPr>
            <w:r w:rsidRPr="00D0777F">
              <w:rPr>
                <w:bCs/>
                <w:color w:val="000000"/>
              </w:rPr>
              <w:t>Участники ОГЭ</w:t>
            </w:r>
          </w:p>
        </w:tc>
        <w:tc>
          <w:tcPr>
            <w:tcW w:w="1134" w:type="dxa"/>
            <w:vMerge w:val="restart"/>
            <w:textDirection w:val="btLr"/>
          </w:tcPr>
          <w:p w14:paraId="1A71004F" w14:textId="77777777" w:rsidR="00207FCA" w:rsidRPr="00E06DD8" w:rsidRDefault="00207FCA" w:rsidP="00207FCA">
            <w:pPr>
              <w:ind w:left="113" w:right="113"/>
              <w:jc w:val="center"/>
            </w:pPr>
            <w:r>
              <w:t>Количество образовательных организаций</w:t>
            </w:r>
          </w:p>
        </w:tc>
        <w:tc>
          <w:tcPr>
            <w:tcW w:w="680" w:type="dxa"/>
            <w:vMerge w:val="restart"/>
            <w:textDirection w:val="btLr"/>
          </w:tcPr>
          <w:p w14:paraId="7C2586A6" w14:textId="77777777" w:rsidR="00207FCA" w:rsidRPr="00D0777F" w:rsidRDefault="00207FCA" w:rsidP="00207FCA">
            <w:pPr>
              <w:ind w:left="113" w:right="113"/>
              <w:jc w:val="center"/>
              <w:rPr>
                <w:color w:val="000000"/>
              </w:rPr>
            </w:pPr>
            <w:r w:rsidRPr="00E06DD8">
              <w:t>Число участников</w:t>
            </w:r>
          </w:p>
          <w:p w14:paraId="46AB9819" w14:textId="77777777" w:rsidR="00207FCA" w:rsidRPr="00D0777F" w:rsidRDefault="00207FCA" w:rsidP="00207FCA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3"/>
            <w:shd w:val="clear" w:color="auto" w:fill="E7F6FF"/>
            <w:noWrap/>
            <w:hideMark/>
          </w:tcPr>
          <w:p w14:paraId="3FF6D26C" w14:textId="77777777" w:rsidR="00207FCA" w:rsidRPr="00D0777F" w:rsidRDefault="00207FCA" w:rsidP="00207FCA">
            <w:pPr>
              <w:jc w:val="center"/>
              <w:rPr>
                <w:color w:val="000000"/>
              </w:rPr>
            </w:pPr>
            <w:r w:rsidRPr="00E06DD8">
              <w:t>Русский язык</w:t>
            </w:r>
          </w:p>
        </w:tc>
        <w:tc>
          <w:tcPr>
            <w:tcW w:w="3118" w:type="dxa"/>
            <w:gridSpan w:val="3"/>
            <w:shd w:val="clear" w:color="auto" w:fill="auto"/>
            <w:hideMark/>
          </w:tcPr>
          <w:p w14:paraId="7AF33CD1" w14:textId="77777777" w:rsidR="00207FCA" w:rsidRPr="00D0777F" w:rsidRDefault="00207FCA" w:rsidP="00207FCA">
            <w:pPr>
              <w:jc w:val="center"/>
              <w:rPr>
                <w:bCs/>
                <w:color w:val="000000"/>
              </w:rPr>
            </w:pPr>
            <w:r w:rsidRPr="00E06DD8">
              <w:t>Математика</w:t>
            </w:r>
          </w:p>
        </w:tc>
      </w:tr>
      <w:tr w:rsidR="00207FCA" w:rsidRPr="001415FF" w14:paraId="5AA90329" w14:textId="77777777" w:rsidTr="002437FB">
        <w:trPr>
          <w:cantSplit/>
          <w:trHeight w:val="1895"/>
        </w:trPr>
        <w:tc>
          <w:tcPr>
            <w:tcW w:w="2170" w:type="dxa"/>
            <w:vMerge/>
            <w:vAlign w:val="center"/>
            <w:hideMark/>
          </w:tcPr>
          <w:p w14:paraId="6DB1F456" w14:textId="77777777" w:rsidR="00207FCA" w:rsidRPr="00D0777F" w:rsidRDefault="00207FCA" w:rsidP="00207FCA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</w:tcPr>
          <w:p w14:paraId="5EF7869E" w14:textId="77777777" w:rsidR="00207FCA" w:rsidRPr="00D0777F" w:rsidRDefault="00207FCA" w:rsidP="00207FC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shd w:val="clear" w:color="auto" w:fill="auto"/>
          </w:tcPr>
          <w:p w14:paraId="58F45382" w14:textId="77777777" w:rsidR="00207FCA" w:rsidRPr="00D0777F" w:rsidRDefault="00207FCA" w:rsidP="00207FC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E7F6FF"/>
            <w:textDirection w:val="btLr"/>
            <w:hideMark/>
          </w:tcPr>
          <w:p w14:paraId="30348296" w14:textId="77777777" w:rsidR="00207FCA" w:rsidRPr="00D0777F" w:rsidRDefault="00207FCA" w:rsidP="00207FCA">
            <w:pPr>
              <w:ind w:left="113" w:right="113"/>
              <w:jc w:val="center"/>
              <w:rPr>
                <w:bCs/>
                <w:color w:val="000000"/>
              </w:rPr>
            </w:pPr>
            <w:r w:rsidRPr="00E06DD8">
              <w:t>Уровень обученности (%)</w:t>
            </w:r>
          </w:p>
        </w:tc>
        <w:tc>
          <w:tcPr>
            <w:tcW w:w="993" w:type="dxa"/>
            <w:shd w:val="clear" w:color="auto" w:fill="E7F6FF"/>
            <w:textDirection w:val="btLr"/>
            <w:hideMark/>
          </w:tcPr>
          <w:p w14:paraId="69827E98" w14:textId="77777777" w:rsidR="00207FCA" w:rsidRPr="00D0777F" w:rsidRDefault="00207FCA" w:rsidP="00207FCA">
            <w:pPr>
              <w:ind w:left="113" w:right="113"/>
              <w:jc w:val="center"/>
              <w:rPr>
                <w:bCs/>
                <w:color w:val="000000"/>
              </w:rPr>
            </w:pPr>
            <w:r w:rsidRPr="00E06DD8">
              <w:t>Качество обучения (%)</w:t>
            </w:r>
          </w:p>
        </w:tc>
        <w:tc>
          <w:tcPr>
            <w:tcW w:w="1134" w:type="dxa"/>
            <w:shd w:val="clear" w:color="auto" w:fill="E7F6FF"/>
            <w:textDirection w:val="btLr"/>
            <w:hideMark/>
          </w:tcPr>
          <w:p w14:paraId="4E3F7FB5" w14:textId="77777777" w:rsidR="00207FCA" w:rsidRPr="00D0777F" w:rsidRDefault="00207FCA" w:rsidP="00207FCA">
            <w:pPr>
              <w:ind w:left="113" w:right="113"/>
              <w:jc w:val="center"/>
              <w:rPr>
                <w:bCs/>
                <w:color w:val="000000"/>
              </w:rPr>
            </w:pPr>
            <w:r w:rsidRPr="00E06DD8">
              <w:t>Средний тестовый балл</w:t>
            </w:r>
            <w:r>
              <w:t xml:space="preserve"> (макс. – 33)</w:t>
            </w:r>
          </w:p>
        </w:tc>
        <w:tc>
          <w:tcPr>
            <w:tcW w:w="1134" w:type="dxa"/>
            <w:shd w:val="clear" w:color="auto" w:fill="auto"/>
            <w:textDirection w:val="btLr"/>
            <w:hideMark/>
          </w:tcPr>
          <w:p w14:paraId="75133192" w14:textId="77777777" w:rsidR="00207FCA" w:rsidRPr="00D0777F" w:rsidRDefault="00207FCA" w:rsidP="00207FCA">
            <w:pPr>
              <w:ind w:left="113" w:right="113"/>
              <w:jc w:val="center"/>
              <w:rPr>
                <w:bCs/>
                <w:color w:val="000000"/>
              </w:rPr>
            </w:pPr>
            <w:r w:rsidRPr="00577BC1">
              <w:t>Уровень обученности (%)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14:paraId="7C61A0AD" w14:textId="77777777" w:rsidR="00207FCA" w:rsidRPr="00D0777F" w:rsidRDefault="00207FCA" w:rsidP="00207FCA">
            <w:pPr>
              <w:ind w:left="113" w:right="113"/>
              <w:jc w:val="center"/>
              <w:rPr>
                <w:bCs/>
                <w:color w:val="000000"/>
              </w:rPr>
            </w:pPr>
            <w:r w:rsidRPr="00577BC1">
              <w:t>Качество обучения (%)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485E09C1" w14:textId="77777777" w:rsidR="00207FCA" w:rsidRPr="00D0777F" w:rsidRDefault="00207FCA" w:rsidP="00207FCA">
            <w:pPr>
              <w:ind w:left="113" w:right="113"/>
              <w:jc w:val="center"/>
              <w:rPr>
                <w:bCs/>
                <w:color w:val="000000"/>
              </w:rPr>
            </w:pPr>
            <w:r w:rsidRPr="00577BC1">
              <w:t>Средний тестовый балл</w:t>
            </w:r>
            <w:r>
              <w:t xml:space="preserve"> (макс. – 31)</w:t>
            </w:r>
          </w:p>
        </w:tc>
      </w:tr>
      <w:tr w:rsidR="00B37711" w:rsidRPr="00A71D7D" w14:paraId="72F4F65E" w14:textId="77777777" w:rsidTr="002437FB">
        <w:trPr>
          <w:trHeight w:val="300"/>
        </w:trPr>
        <w:tc>
          <w:tcPr>
            <w:tcW w:w="2170" w:type="dxa"/>
            <w:shd w:val="clear" w:color="auto" w:fill="auto"/>
            <w:vAlign w:val="center"/>
            <w:hideMark/>
          </w:tcPr>
          <w:p w14:paraId="20EB11C4" w14:textId="77777777" w:rsidR="00B37711" w:rsidRPr="00E564DD" w:rsidRDefault="00B37711" w:rsidP="00B37711">
            <w:pPr>
              <w:rPr>
                <w:bCs/>
                <w:iCs/>
                <w:color w:val="000000"/>
              </w:rPr>
            </w:pPr>
            <w:r w:rsidRPr="00E564DD">
              <w:rPr>
                <w:bCs/>
                <w:iCs/>
                <w:color w:val="000000"/>
              </w:rPr>
              <w:t>Выпускники лицеев и гимназ</w:t>
            </w:r>
            <w:r>
              <w:rPr>
                <w:bCs/>
                <w:iCs/>
                <w:color w:val="000000"/>
              </w:rPr>
              <w:t>и</w:t>
            </w:r>
            <w:r w:rsidRPr="00E564DD">
              <w:rPr>
                <w:bCs/>
                <w:iCs/>
                <w:color w:val="000000"/>
              </w:rPr>
              <w:t>й</w:t>
            </w:r>
          </w:p>
        </w:tc>
        <w:tc>
          <w:tcPr>
            <w:tcW w:w="1134" w:type="dxa"/>
            <w:vAlign w:val="center"/>
          </w:tcPr>
          <w:p w14:paraId="751545D2" w14:textId="103C8698" w:rsidR="00B37711" w:rsidRPr="00F55901" w:rsidRDefault="00B37711" w:rsidP="00B37711">
            <w:pPr>
              <w:jc w:val="center"/>
            </w:pPr>
            <w:r>
              <w:t>1</w:t>
            </w:r>
            <w:r w:rsidR="001C5F9D">
              <w:t>4</w:t>
            </w:r>
          </w:p>
        </w:tc>
        <w:tc>
          <w:tcPr>
            <w:tcW w:w="680" w:type="dxa"/>
            <w:vAlign w:val="center"/>
          </w:tcPr>
          <w:p w14:paraId="4C247D47" w14:textId="3CED12C3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2EE6ED87" w14:textId="675962DF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99,56</w:t>
            </w:r>
          </w:p>
        </w:tc>
        <w:tc>
          <w:tcPr>
            <w:tcW w:w="993" w:type="dxa"/>
            <w:shd w:val="clear" w:color="auto" w:fill="E7F6FF"/>
            <w:noWrap/>
            <w:vAlign w:val="center"/>
          </w:tcPr>
          <w:p w14:paraId="6C331AA0" w14:textId="579C9140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73,22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7F914A02" w14:textId="0AA18F25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27,74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3D11F7F" w14:textId="6F5B6F27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99,26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8B20CDA" w14:textId="55900674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69,42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1A3C623" w14:textId="1B17C1E9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16,19</w:t>
            </w:r>
          </w:p>
        </w:tc>
      </w:tr>
      <w:tr w:rsidR="00B37711" w:rsidRPr="00A71D7D" w14:paraId="1C12775A" w14:textId="77777777" w:rsidTr="002437FB">
        <w:trPr>
          <w:trHeight w:val="300"/>
        </w:trPr>
        <w:tc>
          <w:tcPr>
            <w:tcW w:w="2170" w:type="dxa"/>
            <w:shd w:val="clear" w:color="auto" w:fill="auto"/>
            <w:vAlign w:val="center"/>
            <w:hideMark/>
          </w:tcPr>
          <w:p w14:paraId="3A9C6331" w14:textId="77777777" w:rsidR="00B37711" w:rsidRPr="00E564DD" w:rsidRDefault="00B37711" w:rsidP="00B37711">
            <w:pPr>
              <w:rPr>
                <w:bCs/>
                <w:iCs/>
                <w:color w:val="000000"/>
              </w:rPr>
            </w:pPr>
            <w:r w:rsidRPr="00E564DD">
              <w:rPr>
                <w:bCs/>
                <w:iCs/>
                <w:color w:val="000000"/>
              </w:rPr>
              <w:t xml:space="preserve">Выпускники </w:t>
            </w:r>
            <w:r>
              <w:rPr>
                <w:bCs/>
                <w:iCs/>
                <w:color w:val="000000"/>
              </w:rPr>
              <w:t>СОШ</w:t>
            </w:r>
          </w:p>
        </w:tc>
        <w:tc>
          <w:tcPr>
            <w:tcW w:w="1134" w:type="dxa"/>
            <w:vAlign w:val="center"/>
          </w:tcPr>
          <w:p w14:paraId="1C963023" w14:textId="0E1A95D4" w:rsidR="00B37711" w:rsidRPr="00F55901" w:rsidRDefault="001C5F9D" w:rsidP="00B37711">
            <w:pPr>
              <w:jc w:val="center"/>
            </w:pPr>
            <w:r>
              <w:t>330</w:t>
            </w:r>
          </w:p>
        </w:tc>
        <w:tc>
          <w:tcPr>
            <w:tcW w:w="680" w:type="dxa"/>
            <w:vAlign w:val="center"/>
          </w:tcPr>
          <w:p w14:paraId="48C16051" w14:textId="02F0823C" w:rsidR="00B37711" w:rsidRDefault="00615DF3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11862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3D98E6B5" w14:textId="1FC527E6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91,04</w:t>
            </w:r>
          </w:p>
        </w:tc>
        <w:tc>
          <w:tcPr>
            <w:tcW w:w="993" w:type="dxa"/>
            <w:shd w:val="clear" w:color="auto" w:fill="E7F6FF"/>
            <w:noWrap/>
            <w:vAlign w:val="center"/>
          </w:tcPr>
          <w:p w14:paraId="2DD77B15" w14:textId="6249B7C1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38,36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3E99997D" w14:textId="530C41BB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23,37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A2277B" w14:textId="133C832F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87,45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8D14FB5" w14:textId="19B036D1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40,27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0EBAB2B" w14:textId="76C0BA96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12,36</w:t>
            </w:r>
          </w:p>
        </w:tc>
      </w:tr>
      <w:tr w:rsidR="00B37711" w:rsidRPr="00A71D7D" w14:paraId="65AA90C4" w14:textId="77777777" w:rsidTr="002437FB">
        <w:trPr>
          <w:trHeight w:val="300"/>
        </w:trPr>
        <w:tc>
          <w:tcPr>
            <w:tcW w:w="2170" w:type="dxa"/>
            <w:shd w:val="clear" w:color="auto" w:fill="auto"/>
            <w:vAlign w:val="center"/>
            <w:hideMark/>
          </w:tcPr>
          <w:p w14:paraId="0B796C60" w14:textId="77777777" w:rsidR="00B37711" w:rsidRPr="00E564DD" w:rsidRDefault="00B37711" w:rsidP="00B37711">
            <w:pPr>
              <w:rPr>
                <w:bCs/>
                <w:iCs/>
                <w:color w:val="000000"/>
              </w:rPr>
            </w:pPr>
            <w:r w:rsidRPr="00E564DD">
              <w:rPr>
                <w:bCs/>
                <w:iCs/>
                <w:color w:val="000000"/>
              </w:rPr>
              <w:t xml:space="preserve">Выпускники </w:t>
            </w:r>
            <w:r>
              <w:rPr>
                <w:bCs/>
                <w:iCs/>
                <w:color w:val="000000"/>
              </w:rPr>
              <w:t>ООШ</w:t>
            </w:r>
          </w:p>
        </w:tc>
        <w:tc>
          <w:tcPr>
            <w:tcW w:w="1134" w:type="dxa"/>
            <w:vAlign w:val="center"/>
          </w:tcPr>
          <w:p w14:paraId="4C3F4696" w14:textId="71001391" w:rsidR="00B37711" w:rsidRPr="00F55901" w:rsidRDefault="00B37711" w:rsidP="00B37711">
            <w:pPr>
              <w:jc w:val="center"/>
            </w:pPr>
            <w:r>
              <w:t>13</w:t>
            </w:r>
            <w:r w:rsidR="001C5F9D">
              <w:t>0</w:t>
            </w:r>
          </w:p>
        </w:tc>
        <w:tc>
          <w:tcPr>
            <w:tcW w:w="680" w:type="dxa"/>
            <w:vAlign w:val="center"/>
          </w:tcPr>
          <w:p w14:paraId="3283CCAC" w14:textId="31C82F2C" w:rsidR="00B37711" w:rsidRDefault="00615DF3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743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054FB6B5" w14:textId="7C1A9E40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86,03</w:t>
            </w:r>
          </w:p>
        </w:tc>
        <w:tc>
          <w:tcPr>
            <w:tcW w:w="993" w:type="dxa"/>
            <w:shd w:val="clear" w:color="auto" w:fill="E7F6FF"/>
            <w:noWrap/>
            <w:vAlign w:val="center"/>
          </w:tcPr>
          <w:p w14:paraId="5E20F786" w14:textId="0785F4CF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26,85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31C4AB3E" w14:textId="4E991D08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22,09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0EA4203" w14:textId="69413521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80,05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5F35ACA" w14:textId="07FEF4A3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27,36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3EEA7DD" w14:textId="1C708027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11,42</w:t>
            </w:r>
          </w:p>
        </w:tc>
      </w:tr>
      <w:tr w:rsidR="00B37711" w:rsidRPr="00A71D7D" w14:paraId="413F63F4" w14:textId="77777777" w:rsidTr="002437FB">
        <w:trPr>
          <w:trHeight w:val="300"/>
        </w:trPr>
        <w:tc>
          <w:tcPr>
            <w:tcW w:w="2170" w:type="dxa"/>
            <w:shd w:val="clear" w:color="auto" w:fill="auto"/>
            <w:vAlign w:val="bottom"/>
            <w:hideMark/>
          </w:tcPr>
          <w:p w14:paraId="5B8093FB" w14:textId="62FB9EA9" w:rsidR="00B37711" w:rsidRPr="00E564DD" w:rsidRDefault="00B37711" w:rsidP="00B37711">
            <w:pPr>
              <w:rPr>
                <w:bCs/>
                <w:iCs/>
                <w:color w:val="000000"/>
              </w:rPr>
            </w:pPr>
            <w:r w:rsidRPr="00E564DD">
              <w:rPr>
                <w:bCs/>
                <w:iCs/>
                <w:color w:val="000000"/>
              </w:rPr>
              <w:t>Выпускники ЦО</w:t>
            </w:r>
          </w:p>
        </w:tc>
        <w:tc>
          <w:tcPr>
            <w:tcW w:w="1134" w:type="dxa"/>
            <w:vAlign w:val="center"/>
          </w:tcPr>
          <w:p w14:paraId="6EB9E9C9" w14:textId="0E0BB9B4" w:rsidR="00B37711" w:rsidRPr="00F55901" w:rsidRDefault="001C5F9D" w:rsidP="00B37711">
            <w:pPr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14:paraId="6D4AA98C" w14:textId="7897AC37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81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64573E7E" w14:textId="30990BB3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61,33</w:t>
            </w:r>
          </w:p>
        </w:tc>
        <w:tc>
          <w:tcPr>
            <w:tcW w:w="993" w:type="dxa"/>
            <w:shd w:val="clear" w:color="auto" w:fill="E7F6FF"/>
            <w:noWrap/>
            <w:vAlign w:val="center"/>
          </w:tcPr>
          <w:p w14:paraId="02055180" w14:textId="3503C55C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21145A4B" w14:textId="44E61147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4D8AAF8" w14:textId="69CD1EC8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45,68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723ADA8" w14:textId="5DAF28BA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18,52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EC9DD66" w14:textId="0FFD1CF8" w:rsidR="00B37711" w:rsidRPr="00433A10" w:rsidRDefault="005B4D6D" w:rsidP="00B377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7,5</w:t>
            </w:r>
          </w:p>
        </w:tc>
      </w:tr>
      <w:tr w:rsidR="00B37711" w:rsidRPr="00A71D7D" w14:paraId="232C5305" w14:textId="77777777" w:rsidTr="002437FB">
        <w:trPr>
          <w:trHeight w:val="300"/>
        </w:trPr>
        <w:tc>
          <w:tcPr>
            <w:tcW w:w="2170" w:type="dxa"/>
            <w:shd w:val="clear" w:color="auto" w:fill="auto"/>
            <w:vAlign w:val="center"/>
            <w:hideMark/>
          </w:tcPr>
          <w:p w14:paraId="37EA4F93" w14:textId="77777777" w:rsidR="00B37711" w:rsidRPr="00FA0382" w:rsidRDefault="00B37711" w:rsidP="00B37711">
            <w:pPr>
              <w:rPr>
                <w:b/>
                <w:color w:val="000000"/>
              </w:rPr>
            </w:pPr>
            <w:r w:rsidRPr="00FA0382">
              <w:rPr>
                <w:b/>
                <w:color w:val="000000"/>
              </w:rPr>
              <w:t>Итого по краю</w:t>
            </w:r>
          </w:p>
        </w:tc>
        <w:tc>
          <w:tcPr>
            <w:tcW w:w="1134" w:type="dxa"/>
          </w:tcPr>
          <w:p w14:paraId="32FB7C44" w14:textId="0A6516DB" w:rsidR="00B37711" w:rsidRPr="00FA0382" w:rsidRDefault="001C5F9D" w:rsidP="00B37711">
            <w:pPr>
              <w:jc w:val="center"/>
              <w:rPr>
                <w:b/>
              </w:rPr>
            </w:pPr>
            <w:r>
              <w:rPr>
                <w:b/>
              </w:rPr>
              <w:t>475</w:t>
            </w:r>
          </w:p>
        </w:tc>
        <w:tc>
          <w:tcPr>
            <w:tcW w:w="680" w:type="dxa"/>
          </w:tcPr>
          <w:p w14:paraId="74DB0994" w14:textId="017B21B7" w:rsidR="00B37711" w:rsidRPr="00FA0382" w:rsidRDefault="001C5F9D" w:rsidP="00B377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  <w:r w:rsidR="00615DF3">
              <w:rPr>
                <w:b/>
                <w:color w:val="000000"/>
              </w:rPr>
              <w:t>362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120B5A8B" w14:textId="2013B230" w:rsidR="00B37711" w:rsidRPr="00B37711" w:rsidRDefault="005B4D6D" w:rsidP="00B377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91,03</w:t>
            </w:r>
          </w:p>
        </w:tc>
        <w:tc>
          <w:tcPr>
            <w:tcW w:w="993" w:type="dxa"/>
            <w:shd w:val="clear" w:color="auto" w:fill="E7F6FF"/>
            <w:noWrap/>
            <w:vAlign w:val="center"/>
          </w:tcPr>
          <w:p w14:paraId="589D5000" w14:textId="057521FD" w:rsidR="00B37711" w:rsidRPr="00B37711" w:rsidRDefault="005B4D6D" w:rsidP="00B377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39,36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2612F11C" w14:textId="1EBEB0F9" w:rsidR="00B37711" w:rsidRPr="00B37711" w:rsidRDefault="005B4D6D" w:rsidP="00B377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FB8823C" w14:textId="4EAA9233" w:rsidR="00B37711" w:rsidRPr="00B37711" w:rsidRDefault="005B4D6D" w:rsidP="00B377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87,38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4690114" w14:textId="13AB518D" w:rsidR="00B37711" w:rsidRPr="00B37711" w:rsidRDefault="005B4D6D" w:rsidP="00B377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B5B2877" w14:textId="55BAF2E6" w:rsidR="00B37711" w:rsidRPr="00B37711" w:rsidRDefault="005B4D6D" w:rsidP="00B377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</w:tr>
    </w:tbl>
    <w:p w14:paraId="7679AEF8" w14:textId="77777777" w:rsidR="003E57C1" w:rsidRDefault="003E57C1" w:rsidP="003E57C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53A5D3A" w14:textId="4913948D" w:rsidR="003E57C1" w:rsidRPr="008E0B26" w:rsidRDefault="002E1E50" w:rsidP="003E57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3E57C1">
        <w:rPr>
          <w:sz w:val="28"/>
          <w:szCs w:val="28"/>
        </w:rPr>
        <w:t>аблиц</w:t>
      </w:r>
      <w:r>
        <w:rPr>
          <w:sz w:val="28"/>
          <w:szCs w:val="28"/>
        </w:rPr>
        <w:t>а</w:t>
      </w:r>
      <w:r w:rsidR="003E57C1">
        <w:rPr>
          <w:sz w:val="28"/>
          <w:szCs w:val="28"/>
        </w:rPr>
        <w:t xml:space="preserve"> </w:t>
      </w:r>
      <w:r w:rsidR="006B3433">
        <w:rPr>
          <w:sz w:val="28"/>
          <w:szCs w:val="28"/>
        </w:rPr>
        <w:t>10</w:t>
      </w:r>
      <w:r w:rsidR="003E57C1">
        <w:rPr>
          <w:sz w:val="28"/>
          <w:szCs w:val="28"/>
        </w:rPr>
        <w:t xml:space="preserve"> отображ</w:t>
      </w:r>
      <w:r>
        <w:rPr>
          <w:sz w:val="28"/>
          <w:szCs w:val="28"/>
        </w:rPr>
        <w:t>ает</w:t>
      </w:r>
      <w:r w:rsidR="003E57C1">
        <w:rPr>
          <w:sz w:val="28"/>
          <w:szCs w:val="28"/>
        </w:rPr>
        <w:t xml:space="preserve"> результаты ОГЭ девятиклассников</w:t>
      </w:r>
      <w:r w:rsidR="002E5D8F">
        <w:rPr>
          <w:sz w:val="28"/>
          <w:szCs w:val="28"/>
        </w:rPr>
        <w:t xml:space="preserve"> сельских,</w:t>
      </w:r>
      <w:r w:rsidR="003E57C1">
        <w:rPr>
          <w:sz w:val="28"/>
          <w:szCs w:val="28"/>
        </w:rPr>
        <w:t xml:space="preserve"> городских</w:t>
      </w:r>
      <w:r w:rsidR="00982825">
        <w:rPr>
          <w:sz w:val="28"/>
          <w:szCs w:val="28"/>
        </w:rPr>
        <w:t xml:space="preserve"> и поселковых</w:t>
      </w:r>
      <w:r w:rsidR="002D4313">
        <w:rPr>
          <w:sz w:val="28"/>
          <w:szCs w:val="28"/>
        </w:rPr>
        <w:t xml:space="preserve"> школ</w:t>
      </w:r>
      <w:r w:rsidR="002E5D8F">
        <w:rPr>
          <w:sz w:val="28"/>
          <w:szCs w:val="28"/>
        </w:rPr>
        <w:t xml:space="preserve">. </w:t>
      </w:r>
    </w:p>
    <w:p w14:paraId="65350EC5" w14:textId="35A98A2C" w:rsidR="008D1E8F" w:rsidRDefault="003E57C1" w:rsidP="003E57C1">
      <w:pPr>
        <w:jc w:val="both"/>
      </w:pPr>
      <w:r>
        <w:tab/>
        <w:t xml:space="preserve">                                                                                                                                        </w:t>
      </w:r>
      <w:r w:rsidR="009564E8">
        <w:t xml:space="preserve">     </w:t>
      </w:r>
      <w:r>
        <w:t xml:space="preserve">Таблица </w:t>
      </w:r>
      <w:r w:rsidR="006B3433">
        <w:t>10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992"/>
        <w:gridCol w:w="822"/>
        <w:gridCol w:w="1134"/>
        <w:gridCol w:w="992"/>
        <w:gridCol w:w="1134"/>
        <w:gridCol w:w="993"/>
        <w:gridCol w:w="992"/>
        <w:gridCol w:w="992"/>
      </w:tblGrid>
      <w:tr w:rsidR="00F54583" w:rsidRPr="001415FF" w14:paraId="06AC005C" w14:textId="77777777" w:rsidTr="002437FB">
        <w:trPr>
          <w:trHeight w:val="300"/>
        </w:trPr>
        <w:tc>
          <w:tcPr>
            <w:tcW w:w="2312" w:type="dxa"/>
            <w:vMerge w:val="restart"/>
            <w:shd w:val="clear" w:color="auto" w:fill="auto"/>
            <w:vAlign w:val="center"/>
            <w:hideMark/>
          </w:tcPr>
          <w:p w14:paraId="3F84788E" w14:textId="77777777" w:rsidR="00F54583" w:rsidRPr="00D0777F" w:rsidRDefault="00F54583" w:rsidP="003E57C1">
            <w:pPr>
              <w:jc w:val="center"/>
              <w:rPr>
                <w:bCs/>
                <w:color w:val="000000"/>
              </w:rPr>
            </w:pPr>
            <w:r w:rsidRPr="00D0777F">
              <w:rPr>
                <w:bCs/>
                <w:color w:val="000000"/>
              </w:rPr>
              <w:t>Участники ОГЭ</w:t>
            </w:r>
          </w:p>
        </w:tc>
        <w:tc>
          <w:tcPr>
            <w:tcW w:w="992" w:type="dxa"/>
            <w:vMerge w:val="restart"/>
            <w:textDirection w:val="btLr"/>
          </w:tcPr>
          <w:p w14:paraId="5811A305" w14:textId="56C78F21" w:rsidR="00F54583" w:rsidRPr="000E1043" w:rsidRDefault="00F54583" w:rsidP="00F54583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  <w:r w:rsidR="002437FB">
              <w:rPr>
                <w:color w:val="000000"/>
              </w:rPr>
              <w:t>образовательных организаций</w:t>
            </w:r>
          </w:p>
        </w:tc>
        <w:tc>
          <w:tcPr>
            <w:tcW w:w="822" w:type="dxa"/>
            <w:vMerge w:val="restart"/>
            <w:textDirection w:val="btLr"/>
            <w:vAlign w:val="center"/>
          </w:tcPr>
          <w:p w14:paraId="37A7E2F0" w14:textId="77777777" w:rsidR="00F54583" w:rsidRPr="00D0777F" w:rsidRDefault="00F54583" w:rsidP="00F54583">
            <w:pPr>
              <w:ind w:left="113" w:right="113"/>
              <w:jc w:val="center"/>
              <w:rPr>
                <w:color w:val="000000"/>
              </w:rPr>
            </w:pPr>
            <w:r w:rsidRPr="000E1043">
              <w:rPr>
                <w:color w:val="000000"/>
              </w:rPr>
              <w:t>Число участников</w:t>
            </w:r>
          </w:p>
        </w:tc>
        <w:tc>
          <w:tcPr>
            <w:tcW w:w="3260" w:type="dxa"/>
            <w:gridSpan w:val="3"/>
            <w:shd w:val="clear" w:color="auto" w:fill="E7F6FF"/>
            <w:noWrap/>
            <w:vAlign w:val="bottom"/>
            <w:hideMark/>
          </w:tcPr>
          <w:p w14:paraId="3EB9EF26" w14:textId="77777777" w:rsidR="00F54583" w:rsidRPr="00D0777F" w:rsidRDefault="00F54583" w:rsidP="003E57C1">
            <w:pPr>
              <w:jc w:val="center"/>
              <w:rPr>
                <w:color w:val="000000"/>
              </w:rPr>
            </w:pPr>
            <w:r w:rsidRPr="00D0777F">
              <w:rPr>
                <w:color w:val="000000"/>
              </w:rPr>
              <w:t>Русский язык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  <w:hideMark/>
          </w:tcPr>
          <w:p w14:paraId="7E185619" w14:textId="77777777" w:rsidR="00F54583" w:rsidRPr="00D0777F" w:rsidRDefault="00F54583" w:rsidP="003E57C1">
            <w:pPr>
              <w:jc w:val="center"/>
              <w:rPr>
                <w:bCs/>
                <w:color w:val="000000"/>
              </w:rPr>
            </w:pPr>
            <w:r w:rsidRPr="00D0777F">
              <w:rPr>
                <w:bCs/>
                <w:color w:val="000000"/>
              </w:rPr>
              <w:t>Математика</w:t>
            </w:r>
          </w:p>
        </w:tc>
      </w:tr>
      <w:tr w:rsidR="00F54583" w:rsidRPr="001415FF" w14:paraId="028E70D3" w14:textId="77777777" w:rsidTr="002437FB">
        <w:trPr>
          <w:cantSplit/>
          <w:trHeight w:val="1711"/>
        </w:trPr>
        <w:tc>
          <w:tcPr>
            <w:tcW w:w="2312" w:type="dxa"/>
            <w:vMerge/>
            <w:vAlign w:val="center"/>
            <w:hideMark/>
          </w:tcPr>
          <w:p w14:paraId="0F9685E4" w14:textId="77777777" w:rsidR="00F54583" w:rsidRPr="00D0777F" w:rsidRDefault="00F54583" w:rsidP="003E57C1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</w:tcPr>
          <w:p w14:paraId="1C9B45B6" w14:textId="77777777" w:rsidR="00F54583" w:rsidRPr="00D0777F" w:rsidRDefault="00F54583" w:rsidP="003E57C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22" w:type="dxa"/>
            <w:vMerge/>
            <w:shd w:val="clear" w:color="auto" w:fill="auto"/>
          </w:tcPr>
          <w:p w14:paraId="0BCE0E58" w14:textId="77777777" w:rsidR="00F54583" w:rsidRPr="00D0777F" w:rsidRDefault="00F54583" w:rsidP="003E57C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E7F6FF"/>
            <w:textDirection w:val="btLr"/>
            <w:vAlign w:val="center"/>
            <w:hideMark/>
          </w:tcPr>
          <w:p w14:paraId="7B08F46C" w14:textId="77777777" w:rsidR="00F54583" w:rsidRPr="00D0777F" w:rsidRDefault="00F54583" w:rsidP="000E1043">
            <w:pPr>
              <w:ind w:left="113" w:right="113"/>
              <w:jc w:val="center"/>
              <w:rPr>
                <w:bCs/>
                <w:color w:val="000000"/>
              </w:rPr>
            </w:pPr>
            <w:r w:rsidRPr="00D0777F">
              <w:rPr>
                <w:bCs/>
                <w:color w:val="000000"/>
              </w:rPr>
              <w:t>Уровень обученности (%)</w:t>
            </w:r>
          </w:p>
        </w:tc>
        <w:tc>
          <w:tcPr>
            <w:tcW w:w="992" w:type="dxa"/>
            <w:shd w:val="clear" w:color="auto" w:fill="E7F6FF"/>
            <w:textDirection w:val="btLr"/>
            <w:vAlign w:val="center"/>
            <w:hideMark/>
          </w:tcPr>
          <w:p w14:paraId="2195C4C1" w14:textId="77777777" w:rsidR="00F54583" w:rsidRPr="00D0777F" w:rsidRDefault="00F54583" w:rsidP="000E1043">
            <w:pPr>
              <w:ind w:left="113" w:right="113"/>
              <w:jc w:val="center"/>
              <w:rPr>
                <w:bCs/>
                <w:color w:val="000000"/>
              </w:rPr>
            </w:pPr>
            <w:r w:rsidRPr="00D0777F">
              <w:rPr>
                <w:bCs/>
                <w:color w:val="000000"/>
              </w:rPr>
              <w:t>Качество обучения (%)</w:t>
            </w:r>
          </w:p>
        </w:tc>
        <w:tc>
          <w:tcPr>
            <w:tcW w:w="1134" w:type="dxa"/>
            <w:shd w:val="clear" w:color="auto" w:fill="E7F6FF"/>
            <w:textDirection w:val="btLr"/>
            <w:vAlign w:val="center"/>
            <w:hideMark/>
          </w:tcPr>
          <w:p w14:paraId="09A9DAC9" w14:textId="77777777" w:rsidR="00F54583" w:rsidRDefault="00F54583" w:rsidP="000E1043">
            <w:pPr>
              <w:ind w:left="113" w:right="113"/>
              <w:jc w:val="center"/>
              <w:rPr>
                <w:bCs/>
                <w:color w:val="000000"/>
              </w:rPr>
            </w:pPr>
            <w:r w:rsidRPr="00D0777F">
              <w:rPr>
                <w:bCs/>
                <w:color w:val="000000"/>
              </w:rPr>
              <w:t>Средний тестовый балл</w:t>
            </w:r>
          </w:p>
          <w:p w14:paraId="543B0D1C" w14:textId="5EF70119" w:rsidR="00F54583" w:rsidRPr="00D0777F" w:rsidRDefault="00F54583" w:rsidP="000E1043">
            <w:pPr>
              <w:ind w:left="113" w:right="113"/>
              <w:jc w:val="center"/>
              <w:rPr>
                <w:bCs/>
                <w:color w:val="000000"/>
              </w:rPr>
            </w:pPr>
            <w:r w:rsidRPr="00D0777F">
              <w:rPr>
                <w:bCs/>
                <w:color w:val="000000"/>
              </w:rPr>
              <w:t xml:space="preserve"> </w:t>
            </w:r>
            <w:r w:rsidRPr="00D0777F">
              <w:rPr>
                <w:color w:val="000000"/>
              </w:rPr>
              <w:t>(макс. - 3</w:t>
            </w:r>
            <w:r w:rsidR="002E5D8F">
              <w:rPr>
                <w:color w:val="000000"/>
              </w:rPr>
              <w:t>7</w:t>
            </w:r>
            <w:r w:rsidRPr="00D0777F">
              <w:rPr>
                <w:color w:val="000000"/>
              </w:rPr>
              <w:t>)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  <w:hideMark/>
          </w:tcPr>
          <w:p w14:paraId="7872DEEF" w14:textId="77777777" w:rsidR="00F54583" w:rsidRPr="00D0777F" w:rsidRDefault="00F54583" w:rsidP="000E1043">
            <w:pPr>
              <w:ind w:left="113" w:right="113"/>
              <w:jc w:val="center"/>
              <w:rPr>
                <w:bCs/>
                <w:color w:val="000000"/>
              </w:rPr>
            </w:pPr>
            <w:r w:rsidRPr="00D0777F">
              <w:rPr>
                <w:bCs/>
                <w:color w:val="000000"/>
              </w:rPr>
              <w:t>Уровень обученности (%)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14:paraId="69DF6903" w14:textId="77777777" w:rsidR="00F54583" w:rsidRPr="00D0777F" w:rsidRDefault="00F54583" w:rsidP="000E1043">
            <w:pPr>
              <w:ind w:left="113" w:right="113"/>
              <w:jc w:val="center"/>
              <w:rPr>
                <w:bCs/>
                <w:color w:val="000000"/>
              </w:rPr>
            </w:pPr>
            <w:r w:rsidRPr="00D0777F">
              <w:rPr>
                <w:bCs/>
                <w:color w:val="000000"/>
              </w:rPr>
              <w:t>Качество обучения (%)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14:paraId="3ACC9166" w14:textId="77777777" w:rsidR="00F54583" w:rsidRDefault="00F54583" w:rsidP="000E1043">
            <w:pPr>
              <w:ind w:left="113" w:right="113"/>
              <w:jc w:val="center"/>
              <w:rPr>
                <w:bCs/>
                <w:color w:val="000000"/>
              </w:rPr>
            </w:pPr>
            <w:r w:rsidRPr="00D0777F">
              <w:rPr>
                <w:bCs/>
                <w:color w:val="000000"/>
              </w:rPr>
              <w:t>Средний тестовый балл</w:t>
            </w:r>
          </w:p>
          <w:p w14:paraId="54F2D2D1" w14:textId="77777777" w:rsidR="00F54583" w:rsidRPr="00D0777F" w:rsidRDefault="00F54583" w:rsidP="000E1043">
            <w:pPr>
              <w:ind w:left="113" w:right="113"/>
              <w:jc w:val="center"/>
              <w:rPr>
                <w:bCs/>
                <w:color w:val="000000"/>
              </w:rPr>
            </w:pPr>
            <w:r w:rsidRPr="00D0777F">
              <w:rPr>
                <w:bCs/>
                <w:color w:val="000000"/>
              </w:rPr>
              <w:t xml:space="preserve"> </w:t>
            </w:r>
            <w:r w:rsidRPr="00D0777F">
              <w:rPr>
                <w:color w:val="000000"/>
              </w:rPr>
              <w:t>(макс. - 31)</w:t>
            </w:r>
          </w:p>
        </w:tc>
      </w:tr>
      <w:tr w:rsidR="0079114A" w:rsidRPr="00A71D7D" w14:paraId="13CA114B" w14:textId="77777777" w:rsidTr="002437FB">
        <w:trPr>
          <w:trHeight w:val="300"/>
        </w:trPr>
        <w:tc>
          <w:tcPr>
            <w:tcW w:w="2312" w:type="dxa"/>
            <w:shd w:val="clear" w:color="auto" w:fill="auto"/>
            <w:vAlign w:val="center"/>
            <w:hideMark/>
          </w:tcPr>
          <w:p w14:paraId="2D8AFA69" w14:textId="77777777" w:rsidR="0079114A" w:rsidRPr="00E564DD" w:rsidRDefault="0079114A" w:rsidP="0079114A">
            <w:pPr>
              <w:rPr>
                <w:bCs/>
                <w:iCs/>
                <w:color w:val="000000"/>
              </w:rPr>
            </w:pPr>
            <w:r w:rsidRPr="00E564DD">
              <w:rPr>
                <w:bCs/>
                <w:iCs/>
                <w:color w:val="000000"/>
              </w:rPr>
              <w:t xml:space="preserve">Выпускники </w:t>
            </w:r>
            <w:r>
              <w:rPr>
                <w:bCs/>
                <w:iCs/>
                <w:color w:val="000000"/>
              </w:rPr>
              <w:t>городских и поселковых школ</w:t>
            </w:r>
          </w:p>
        </w:tc>
        <w:tc>
          <w:tcPr>
            <w:tcW w:w="992" w:type="dxa"/>
            <w:vAlign w:val="center"/>
          </w:tcPr>
          <w:p w14:paraId="47B56AFC" w14:textId="752105F9" w:rsidR="0079114A" w:rsidRPr="00F54583" w:rsidRDefault="001C5F9D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155</w:t>
            </w:r>
          </w:p>
        </w:tc>
        <w:tc>
          <w:tcPr>
            <w:tcW w:w="822" w:type="dxa"/>
            <w:vAlign w:val="center"/>
          </w:tcPr>
          <w:p w14:paraId="15D6120D" w14:textId="5B344BFC" w:rsidR="0079114A" w:rsidRPr="00433A10" w:rsidRDefault="001C5F9D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9572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507F41A8" w14:textId="47E15799" w:rsidR="0079114A" w:rsidRPr="00433A10" w:rsidRDefault="00615DF3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92,05</w:t>
            </w:r>
          </w:p>
        </w:tc>
        <w:tc>
          <w:tcPr>
            <w:tcW w:w="992" w:type="dxa"/>
            <w:shd w:val="clear" w:color="auto" w:fill="E7F6FF"/>
            <w:noWrap/>
            <w:vAlign w:val="center"/>
          </w:tcPr>
          <w:p w14:paraId="3D06A811" w14:textId="1558928F" w:rsidR="0079114A" w:rsidRPr="00433A10" w:rsidRDefault="00615DF3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41,73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436A6C71" w14:textId="411CD811" w:rsidR="0079114A" w:rsidRPr="00433A10" w:rsidRDefault="00615DF3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24,04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4CF03D7" w14:textId="561A0DC7" w:rsidR="0079114A" w:rsidRPr="00433A10" w:rsidRDefault="001C5F9D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88,66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4D3324F" w14:textId="36216552" w:rsidR="0079114A" w:rsidRPr="00433A10" w:rsidRDefault="001C5F9D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43,85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53DED6B" w14:textId="5D99A3AC" w:rsidR="0079114A" w:rsidRPr="00433A10" w:rsidRDefault="001C5F9D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</w:tr>
      <w:tr w:rsidR="0079114A" w:rsidRPr="00A71D7D" w14:paraId="5C3D6C41" w14:textId="77777777" w:rsidTr="002437FB">
        <w:trPr>
          <w:trHeight w:val="300"/>
        </w:trPr>
        <w:tc>
          <w:tcPr>
            <w:tcW w:w="2312" w:type="dxa"/>
            <w:shd w:val="clear" w:color="auto" w:fill="auto"/>
            <w:vAlign w:val="center"/>
            <w:hideMark/>
          </w:tcPr>
          <w:p w14:paraId="4A06218B" w14:textId="57B0F75D" w:rsidR="0079114A" w:rsidRPr="00E564DD" w:rsidRDefault="0079114A" w:rsidP="0079114A">
            <w:pPr>
              <w:rPr>
                <w:bCs/>
                <w:iCs/>
                <w:color w:val="000000"/>
              </w:rPr>
            </w:pPr>
            <w:r w:rsidRPr="00E564DD">
              <w:rPr>
                <w:bCs/>
                <w:iCs/>
                <w:color w:val="000000"/>
              </w:rPr>
              <w:t xml:space="preserve">Выпускники </w:t>
            </w:r>
            <w:r>
              <w:rPr>
                <w:bCs/>
                <w:iCs/>
                <w:color w:val="000000"/>
              </w:rPr>
              <w:t>сельских школ</w:t>
            </w:r>
            <w:r>
              <w:t xml:space="preserve"> </w:t>
            </w:r>
          </w:p>
        </w:tc>
        <w:tc>
          <w:tcPr>
            <w:tcW w:w="992" w:type="dxa"/>
            <w:vAlign w:val="center"/>
          </w:tcPr>
          <w:p w14:paraId="6841AD48" w14:textId="25AFC06E" w:rsidR="0079114A" w:rsidRPr="00F54583" w:rsidRDefault="001C5F9D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320</w:t>
            </w:r>
          </w:p>
        </w:tc>
        <w:tc>
          <w:tcPr>
            <w:tcW w:w="822" w:type="dxa"/>
            <w:vAlign w:val="center"/>
          </w:tcPr>
          <w:p w14:paraId="3AA1908D" w14:textId="2DBDEAA9" w:rsidR="0079114A" w:rsidRPr="00433A10" w:rsidRDefault="00615DF3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3790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6333528D" w14:textId="0C011D31" w:rsidR="0079114A" w:rsidRPr="00433A10" w:rsidRDefault="00615DF3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88,56</w:t>
            </w:r>
          </w:p>
        </w:tc>
        <w:tc>
          <w:tcPr>
            <w:tcW w:w="992" w:type="dxa"/>
            <w:shd w:val="clear" w:color="auto" w:fill="E7F6FF"/>
            <w:noWrap/>
            <w:vAlign w:val="center"/>
          </w:tcPr>
          <w:p w14:paraId="42F2E98D" w14:textId="4B14C15D" w:rsidR="0079114A" w:rsidRPr="00433A10" w:rsidRDefault="00615DF3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33,64</w:t>
            </w:r>
          </w:p>
        </w:tc>
        <w:tc>
          <w:tcPr>
            <w:tcW w:w="1134" w:type="dxa"/>
            <w:shd w:val="clear" w:color="auto" w:fill="E7F6FF"/>
            <w:noWrap/>
            <w:vAlign w:val="center"/>
          </w:tcPr>
          <w:p w14:paraId="7BF6A980" w14:textId="56671B34" w:rsidR="0079114A" w:rsidRPr="00433A10" w:rsidRDefault="00615DF3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22,72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0D18731" w14:textId="319C4100" w:rsidR="0079114A" w:rsidRPr="00433A10" w:rsidRDefault="00615DF3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84,12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13C27A9" w14:textId="141237F1" w:rsidR="0079114A" w:rsidRPr="00433A10" w:rsidRDefault="00615DF3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33,8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BCA5576" w14:textId="52E97896" w:rsidR="0079114A" w:rsidRPr="00433A10" w:rsidRDefault="00615DF3" w:rsidP="0079114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11,82</w:t>
            </w:r>
          </w:p>
        </w:tc>
      </w:tr>
      <w:tr w:rsidR="002E5D8F" w:rsidRPr="00A71D7D" w14:paraId="5CAF6DDA" w14:textId="77777777" w:rsidTr="002437FB">
        <w:trPr>
          <w:trHeight w:val="300"/>
        </w:trPr>
        <w:tc>
          <w:tcPr>
            <w:tcW w:w="2312" w:type="dxa"/>
            <w:shd w:val="clear" w:color="auto" w:fill="auto"/>
          </w:tcPr>
          <w:p w14:paraId="7FDF864B" w14:textId="77777777" w:rsidR="002E5D8F" w:rsidRPr="00FA0382" w:rsidRDefault="002E5D8F" w:rsidP="002E5D8F">
            <w:pPr>
              <w:rPr>
                <w:b/>
                <w:bCs/>
                <w:iCs/>
                <w:color w:val="000000"/>
              </w:rPr>
            </w:pPr>
            <w:r w:rsidRPr="00FA0382">
              <w:rPr>
                <w:b/>
                <w:bCs/>
              </w:rPr>
              <w:t>Итого по краю</w:t>
            </w:r>
          </w:p>
        </w:tc>
        <w:tc>
          <w:tcPr>
            <w:tcW w:w="992" w:type="dxa"/>
          </w:tcPr>
          <w:p w14:paraId="3D2FF617" w14:textId="71F2EE8E" w:rsidR="002E5D8F" w:rsidRPr="00FA0382" w:rsidRDefault="001C5F9D" w:rsidP="002E5D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475</w:t>
            </w:r>
          </w:p>
        </w:tc>
        <w:tc>
          <w:tcPr>
            <w:tcW w:w="822" w:type="dxa"/>
          </w:tcPr>
          <w:p w14:paraId="74009A28" w14:textId="6C45A933" w:rsidR="002E5D8F" w:rsidRPr="00FA0382" w:rsidRDefault="00615DF3" w:rsidP="002E5D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13362</w:t>
            </w:r>
          </w:p>
        </w:tc>
        <w:tc>
          <w:tcPr>
            <w:tcW w:w="1134" w:type="dxa"/>
            <w:shd w:val="clear" w:color="auto" w:fill="E7F6FF"/>
            <w:noWrap/>
          </w:tcPr>
          <w:p w14:paraId="5626ED83" w14:textId="17D2DB9A" w:rsidR="002E5D8F" w:rsidRPr="002E5D8F" w:rsidRDefault="00615DF3" w:rsidP="002E5D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91,03</w:t>
            </w:r>
          </w:p>
        </w:tc>
        <w:tc>
          <w:tcPr>
            <w:tcW w:w="992" w:type="dxa"/>
            <w:shd w:val="clear" w:color="auto" w:fill="E7F6FF"/>
            <w:noWrap/>
          </w:tcPr>
          <w:p w14:paraId="2E729388" w14:textId="6D054F0B" w:rsidR="002E5D8F" w:rsidRPr="002E5D8F" w:rsidRDefault="002D4313" w:rsidP="002E5D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39,36</w:t>
            </w:r>
          </w:p>
        </w:tc>
        <w:tc>
          <w:tcPr>
            <w:tcW w:w="1134" w:type="dxa"/>
            <w:shd w:val="clear" w:color="auto" w:fill="E7F6FF"/>
            <w:noWrap/>
          </w:tcPr>
          <w:p w14:paraId="7C92932E" w14:textId="55140B67" w:rsidR="002E5D8F" w:rsidRPr="002E5D8F" w:rsidRDefault="002D4313" w:rsidP="002E5D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24,1</w:t>
            </w:r>
          </w:p>
        </w:tc>
        <w:tc>
          <w:tcPr>
            <w:tcW w:w="993" w:type="dxa"/>
            <w:shd w:val="clear" w:color="auto" w:fill="auto"/>
            <w:noWrap/>
          </w:tcPr>
          <w:p w14:paraId="1E25568E" w14:textId="6F96819D" w:rsidR="002E5D8F" w:rsidRPr="0079114A" w:rsidRDefault="002D4313" w:rsidP="002E5D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87,38</w:t>
            </w:r>
          </w:p>
        </w:tc>
        <w:tc>
          <w:tcPr>
            <w:tcW w:w="992" w:type="dxa"/>
            <w:shd w:val="clear" w:color="auto" w:fill="auto"/>
            <w:noWrap/>
          </w:tcPr>
          <w:p w14:paraId="19764F65" w14:textId="04AC03C6" w:rsidR="002E5D8F" w:rsidRPr="0079114A" w:rsidRDefault="002D4313" w:rsidP="002E5D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40,9</w:t>
            </w:r>
          </w:p>
        </w:tc>
        <w:tc>
          <w:tcPr>
            <w:tcW w:w="992" w:type="dxa"/>
            <w:shd w:val="clear" w:color="auto" w:fill="auto"/>
            <w:noWrap/>
          </w:tcPr>
          <w:p w14:paraId="6AD085F1" w14:textId="29C9467D" w:rsidR="002E5D8F" w:rsidRPr="0079114A" w:rsidRDefault="002D4313" w:rsidP="002E5D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</w:tbl>
    <w:p w14:paraId="51163569" w14:textId="77777777" w:rsidR="008D1E8F" w:rsidRDefault="003E57C1" w:rsidP="008D1E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C0BE897" w14:textId="5F34A949" w:rsidR="00BF1599" w:rsidRPr="002E1E50" w:rsidRDefault="002E1E50" w:rsidP="008D1E8F">
      <w:pPr>
        <w:ind w:firstLine="709"/>
        <w:jc w:val="both"/>
        <w:rPr>
          <w:sz w:val="28"/>
          <w:szCs w:val="28"/>
        </w:rPr>
      </w:pPr>
      <w:r w:rsidRPr="002E1E50">
        <w:rPr>
          <w:sz w:val="28"/>
          <w:szCs w:val="28"/>
        </w:rPr>
        <w:t>Р</w:t>
      </w:r>
      <w:r w:rsidR="003E57C1" w:rsidRPr="002E1E50">
        <w:rPr>
          <w:sz w:val="28"/>
          <w:szCs w:val="28"/>
        </w:rPr>
        <w:t>езультаты ОГЭ по обязательным предметам в разрезе муниципальных образований</w:t>
      </w:r>
      <w:r w:rsidRPr="002E1E50">
        <w:rPr>
          <w:sz w:val="28"/>
          <w:szCs w:val="28"/>
        </w:rPr>
        <w:t xml:space="preserve"> представлены в таблице 11 и на диаграммах 3 и 4</w:t>
      </w:r>
      <w:r w:rsidR="003E57C1" w:rsidRPr="002E1E50">
        <w:rPr>
          <w:sz w:val="28"/>
          <w:szCs w:val="28"/>
        </w:rPr>
        <w:t>.</w:t>
      </w:r>
    </w:p>
    <w:p w14:paraId="4FE6D4D4" w14:textId="7493568B" w:rsidR="003E57C1" w:rsidRDefault="003E57C1" w:rsidP="003E57C1">
      <w:pPr>
        <w:tabs>
          <w:tab w:val="left" w:pos="915"/>
        </w:tabs>
        <w:jc w:val="right"/>
      </w:pPr>
      <w:r w:rsidRPr="00C660D6">
        <w:t xml:space="preserve">Таблица </w:t>
      </w:r>
      <w:r>
        <w:t>1</w:t>
      </w:r>
      <w:r w:rsidR="002E5D8F">
        <w:t>1</w:t>
      </w:r>
    </w:p>
    <w:p w14:paraId="657F9909" w14:textId="77777777" w:rsidR="003E57C1" w:rsidRPr="000031BB" w:rsidRDefault="003E57C1" w:rsidP="003E57C1">
      <w:pPr>
        <w:tabs>
          <w:tab w:val="left" w:pos="915"/>
        </w:tabs>
        <w:jc w:val="right"/>
      </w:pPr>
      <w:r w:rsidRPr="000031BB">
        <w:t xml:space="preserve">Результаты участников ОГЭ по обязательным предметам по муниципальным образованиям </w:t>
      </w:r>
    </w:p>
    <w:p w14:paraId="6B1EEE2B" w14:textId="77777777" w:rsidR="008D1E8F" w:rsidRPr="00C660D6" w:rsidRDefault="008D1E8F" w:rsidP="003E57C1">
      <w:pPr>
        <w:tabs>
          <w:tab w:val="left" w:pos="915"/>
        </w:tabs>
        <w:jc w:val="right"/>
      </w:pP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9"/>
        <w:gridCol w:w="1275"/>
        <w:gridCol w:w="1134"/>
        <w:gridCol w:w="1276"/>
        <w:gridCol w:w="1418"/>
        <w:gridCol w:w="1134"/>
        <w:gridCol w:w="1417"/>
      </w:tblGrid>
      <w:tr w:rsidR="003E57C1" w:rsidRPr="00121982" w14:paraId="2C3124CA" w14:textId="77777777" w:rsidTr="003E57C1">
        <w:trPr>
          <w:trHeight w:val="300"/>
        </w:trPr>
        <w:tc>
          <w:tcPr>
            <w:tcW w:w="2709" w:type="dxa"/>
            <w:vMerge w:val="restart"/>
            <w:shd w:val="clear" w:color="auto" w:fill="auto"/>
            <w:vAlign w:val="center"/>
            <w:hideMark/>
          </w:tcPr>
          <w:p w14:paraId="1CA3EA26" w14:textId="77777777" w:rsidR="003E57C1" w:rsidRPr="00380DD0" w:rsidRDefault="003E57C1" w:rsidP="003E57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80DD0">
              <w:rPr>
                <w:b/>
                <w:bCs/>
                <w:color w:val="000000"/>
                <w:sz w:val="22"/>
                <w:szCs w:val="22"/>
              </w:rPr>
              <w:t xml:space="preserve">МО  </w:t>
            </w:r>
          </w:p>
        </w:tc>
        <w:tc>
          <w:tcPr>
            <w:tcW w:w="3685" w:type="dxa"/>
            <w:gridSpan w:val="3"/>
            <w:shd w:val="clear" w:color="auto" w:fill="E7F6FF"/>
            <w:noWrap/>
            <w:vAlign w:val="bottom"/>
            <w:hideMark/>
          </w:tcPr>
          <w:p w14:paraId="575A7777" w14:textId="419D1949" w:rsidR="003E57C1" w:rsidRPr="00380DD0" w:rsidRDefault="007A5454" w:rsidP="003E5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  <w:hideMark/>
          </w:tcPr>
          <w:p w14:paraId="44A5EAE5" w14:textId="0A32082E" w:rsidR="003E57C1" w:rsidRPr="00380DD0" w:rsidRDefault="007A5454" w:rsidP="003E57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Русский язык</w:t>
            </w:r>
          </w:p>
        </w:tc>
      </w:tr>
      <w:tr w:rsidR="003E57C1" w:rsidRPr="00121982" w14:paraId="124CC95E" w14:textId="77777777" w:rsidTr="003E57C1">
        <w:trPr>
          <w:trHeight w:val="990"/>
        </w:trPr>
        <w:tc>
          <w:tcPr>
            <w:tcW w:w="2709" w:type="dxa"/>
            <w:vMerge/>
            <w:vAlign w:val="center"/>
            <w:hideMark/>
          </w:tcPr>
          <w:p w14:paraId="745D2BCD" w14:textId="77777777" w:rsidR="003E57C1" w:rsidRPr="00380DD0" w:rsidRDefault="003E57C1" w:rsidP="003E57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E7F6FF"/>
            <w:vAlign w:val="center"/>
            <w:hideMark/>
          </w:tcPr>
          <w:p w14:paraId="3566502F" w14:textId="77777777" w:rsidR="003E57C1" w:rsidRPr="00380DD0" w:rsidRDefault="003E57C1" w:rsidP="003E57C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80DD0">
              <w:rPr>
                <w:bCs/>
                <w:color w:val="000000"/>
                <w:sz w:val="22"/>
                <w:szCs w:val="22"/>
              </w:rPr>
              <w:t>Уровень обученности (%)</w:t>
            </w:r>
          </w:p>
        </w:tc>
        <w:tc>
          <w:tcPr>
            <w:tcW w:w="1134" w:type="dxa"/>
            <w:shd w:val="clear" w:color="auto" w:fill="E7F6FF"/>
            <w:vAlign w:val="center"/>
            <w:hideMark/>
          </w:tcPr>
          <w:p w14:paraId="311EE687" w14:textId="77777777" w:rsidR="003E57C1" w:rsidRPr="00380DD0" w:rsidRDefault="003E57C1" w:rsidP="003E57C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80DD0">
              <w:rPr>
                <w:bCs/>
                <w:color w:val="000000"/>
                <w:sz w:val="22"/>
                <w:szCs w:val="22"/>
              </w:rPr>
              <w:t>Качество обучения (%)</w:t>
            </w:r>
          </w:p>
        </w:tc>
        <w:tc>
          <w:tcPr>
            <w:tcW w:w="1276" w:type="dxa"/>
            <w:shd w:val="clear" w:color="auto" w:fill="E7F6FF"/>
            <w:vAlign w:val="center"/>
            <w:hideMark/>
          </w:tcPr>
          <w:p w14:paraId="097E9F84" w14:textId="77777777" w:rsidR="003E57C1" w:rsidRPr="00380DD0" w:rsidRDefault="003E57C1" w:rsidP="003E57C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80DD0">
              <w:rPr>
                <w:bCs/>
                <w:color w:val="000000"/>
                <w:sz w:val="22"/>
                <w:szCs w:val="22"/>
              </w:rPr>
              <w:t xml:space="preserve">Средний тестовый балл </w:t>
            </w:r>
          </w:p>
          <w:p w14:paraId="59BA2F98" w14:textId="0A1ED7BA" w:rsidR="003E57C1" w:rsidRPr="00380DD0" w:rsidRDefault="003E57C1" w:rsidP="003E57C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80DD0">
              <w:rPr>
                <w:color w:val="000000"/>
                <w:sz w:val="22"/>
                <w:szCs w:val="22"/>
              </w:rPr>
              <w:t>(макс. - 3</w:t>
            </w:r>
            <w:r w:rsidR="007A5454">
              <w:rPr>
                <w:color w:val="000000"/>
                <w:sz w:val="22"/>
                <w:szCs w:val="22"/>
              </w:rPr>
              <w:t>1</w:t>
            </w:r>
            <w:r w:rsidRPr="00380DD0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6C0AD3D" w14:textId="77777777" w:rsidR="003E57C1" w:rsidRPr="00380DD0" w:rsidRDefault="003E57C1" w:rsidP="003E57C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80DD0">
              <w:rPr>
                <w:bCs/>
                <w:color w:val="000000"/>
                <w:sz w:val="22"/>
                <w:szCs w:val="22"/>
              </w:rPr>
              <w:t>Уровень обученности (%)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C2E0E4" w14:textId="77777777" w:rsidR="003E57C1" w:rsidRPr="00380DD0" w:rsidRDefault="003E57C1" w:rsidP="003E57C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80DD0">
              <w:rPr>
                <w:bCs/>
                <w:color w:val="000000"/>
                <w:sz w:val="22"/>
                <w:szCs w:val="22"/>
              </w:rPr>
              <w:t>Качество обучения (%)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73A5B9A" w14:textId="77777777" w:rsidR="003E57C1" w:rsidRPr="00380DD0" w:rsidRDefault="003E57C1" w:rsidP="003E57C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80DD0">
              <w:rPr>
                <w:bCs/>
                <w:color w:val="000000"/>
                <w:sz w:val="22"/>
                <w:szCs w:val="22"/>
              </w:rPr>
              <w:t>Средний тестовый балл</w:t>
            </w:r>
          </w:p>
          <w:p w14:paraId="04D8F572" w14:textId="20531FBB" w:rsidR="003E57C1" w:rsidRPr="00380DD0" w:rsidRDefault="003E57C1" w:rsidP="003E57C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80DD0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380DD0">
              <w:rPr>
                <w:color w:val="000000"/>
                <w:sz w:val="22"/>
                <w:szCs w:val="22"/>
              </w:rPr>
              <w:t>(макс. - 3</w:t>
            </w:r>
            <w:r w:rsidR="007A5454">
              <w:rPr>
                <w:color w:val="000000"/>
                <w:sz w:val="22"/>
                <w:szCs w:val="22"/>
              </w:rPr>
              <w:t>7</w:t>
            </w:r>
            <w:r w:rsidRPr="00380DD0">
              <w:rPr>
                <w:color w:val="000000"/>
                <w:sz w:val="22"/>
                <w:szCs w:val="22"/>
              </w:rPr>
              <w:t>)</w:t>
            </w:r>
          </w:p>
        </w:tc>
      </w:tr>
      <w:tr w:rsidR="007A5454" w:rsidRPr="00121982" w14:paraId="6308ABBF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26D5E268" w14:textId="3D35D9F2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г. Чита</w:t>
            </w:r>
          </w:p>
        </w:tc>
        <w:tc>
          <w:tcPr>
            <w:tcW w:w="1275" w:type="dxa"/>
            <w:shd w:val="clear" w:color="auto" w:fill="E7F6FF"/>
            <w:noWrap/>
          </w:tcPr>
          <w:p w14:paraId="765B7FA7" w14:textId="35E539F0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89,02</w:t>
            </w:r>
          </w:p>
        </w:tc>
        <w:tc>
          <w:tcPr>
            <w:tcW w:w="1134" w:type="dxa"/>
            <w:shd w:val="clear" w:color="auto" w:fill="E7F6FF"/>
            <w:noWrap/>
          </w:tcPr>
          <w:p w14:paraId="2F3D1BA3" w14:textId="35EC761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44,63</w:t>
            </w:r>
          </w:p>
        </w:tc>
        <w:tc>
          <w:tcPr>
            <w:tcW w:w="1276" w:type="dxa"/>
            <w:shd w:val="clear" w:color="auto" w:fill="E7F6FF"/>
            <w:noWrap/>
          </w:tcPr>
          <w:p w14:paraId="5659FA54" w14:textId="4B7A47C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13,4</w:t>
            </w:r>
          </w:p>
        </w:tc>
        <w:tc>
          <w:tcPr>
            <w:tcW w:w="1418" w:type="dxa"/>
            <w:shd w:val="clear" w:color="auto" w:fill="auto"/>
            <w:noWrap/>
          </w:tcPr>
          <w:p w14:paraId="54E5589B" w14:textId="2777B05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92,61</w:t>
            </w:r>
          </w:p>
        </w:tc>
        <w:tc>
          <w:tcPr>
            <w:tcW w:w="1134" w:type="dxa"/>
            <w:shd w:val="clear" w:color="auto" w:fill="auto"/>
            <w:noWrap/>
          </w:tcPr>
          <w:p w14:paraId="7D852851" w14:textId="35B5CBF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44,11</w:t>
            </w:r>
          </w:p>
        </w:tc>
        <w:tc>
          <w:tcPr>
            <w:tcW w:w="1417" w:type="dxa"/>
            <w:shd w:val="clear" w:color="auto" w:fill="auto"/>
            <w:noWrap/>
          </w:tcPr>
          <w:p w14:paraId="7868AED9" w14:textId="1A5F411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24,9</w:t>
            </w:r>
          </w:p>
        </w:tc>
      </w:tr>
      <w:tr w:rsidR="007A5454" w:rsidRPr="00121982" w14:paraId="00C7F54C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5EB1B466" w14:textId="7D41ADFD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п. Агинское</w:t>
            </w:r>
          </w:p>
        </w:tc>
        <w:tc>
          <w:tcPr>
            <w:tcW w:w="1275" w:type="dxa"/>
            <w:shd w:val="clear" w:color="auto" w:fill="E7F6FF"/>
            <w:noWrap/>
          </w:tcPr>
          <w:p w14:paraId="62628A1D" w14:textId="2D1FD8A9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96,93</w:t>
            </w:r>
          </w:p>
        </w:tc>
        <w:tc>
          <w:tcPr>
            <w:tcW w:w="1134" w:type="dxa"/>
            <w:shd w:val="clear" w:color="auto" w:fill="E7F6FF"/>
            <w:noWrap/>
          </w:tcPr>
          <w:p w14:paraId="79596B4D" w14:textId="39C7968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57,46</w:t>
            </w:r>
          </w:p>
        </w:tc>
        <w:tc>
          <w:tcPr>
            <w:tcW w:w="1276" w:type="dxa"/>
            <w:shd w:val="clear" w:color="auto" w:fill="E7F6FF"/>
            <w:noWrap/>
          </w:tcPr>
          <w:p w14:paraId="767650F8" w14:textId="38E759D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15,2</w:t>
            </w:r>
          </w:p>
        </w:tc>
        <w:tc>
          <w:tcPr>
            <w:tcW w:w="1418" w:type="dxa"/>
            <w:shd w:val="clear" w:color="auto" w:fill="auto"/>
            <w:noWrap/>
          </w:tcPr>
          <w:p w14:paraId="340D3ECB" w14:textId="5351C2B6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97,96</w:t>
            </w:r>
          </w:p>
        </w:tc>
        <w:tc>
          <w:tcPr>
            <w:tcW w:w="1134" w:type="dxa"/>
            <w:shd w:val="clear" w:color="auto" w:fill="auto"/>
            <w:noWrap/>
          </w:tcPr>
          <w:p w14:paraId="7B2EBF98" w14:textId="02A79D68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53,58</w:t>
            </w:r>
          </w:p>
        </w:tc>
        <w:tc>
          <w:tcPr>
            <w:tcW w:w="1417" w:type="dxa"/>
            <w:shd w:val="clear" w:color="auto" w:fill="auto"/>
            <w:noWrap/>
          </w:tcPr>
          <w:p w14:paraId="4B791FDB" w14:textId="734E57B9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27,1</w:t>
            </w:r>
          </w:p>
        </w:tc>
      </w:tr>
      <w:tr w:rsidR="007A5454" w:rsidRPr="00121982" w14:paraId="4189E27B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121A04D5" w14:textId="746AB7B5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Агинский район</w:t>
            </w:r>
          </w:p>
        </w:tc>
        <w:tc>
          <w:tcPr>
            <w:tcW w:w="1275" w:type="dxa"/>
            <w:shd w:val="clear" w:color="auto" w:fill="E7F6FF"/>
            <w:noWrap/>
          </w:tcPr>
          <w:p w14:paraId="0B3816E8" w14:textId="1E6D826A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95,77</w:t>
            </w:r>
          </w:p>
        </w:tc>
        <w:tc>
          <w:tcPr>
            <w:tcW w:w="1134" w:type="dxa"/>
            <w:shd w:val="clear" w:color="auto" w:fill="E7F6FF"/>
            <w:noWrap/>
          </w:tcPr>
          <w:p w14:paraId="01D371C1" w14:textId="6A30EE0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43,92</w:t>
            </w:r>
          </w:p>
        </w:tc>
        <w:tc>
          <w:tcPr>
            <w:tcW w:w="1276" w:type="dxa"/>
            <w:shd w:val="clear" w:color="auto" w:fill="E7F6FF"/>
            <w:noWrap/>
          </w:tcPr>
          <w:p w14:paraId="27BF9C12" w14:textId="7228745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13,9</w:t>
            </w:r>
          </w:p>
        </w:tc>
        <w:tc>
          <w:tcPr>
            <w:tcW w:w="1418" w:type="dxa"/>
            <w:shd w:val="clear" w:color="auto" w:fill="auto"/>
            <w:noWrap/>
          </w:tcPr>
          <w:p w14:paraId="7CD31B0B" w14:textId="1F885636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96,86</w:t>
            </w:r>
          </w:p>
        </w:tc>
        <w:tc>
          <w:tcPr>
            <w:tcW w:w="1134" w:type="dxa"/>
            <w:shd w:val="clear" w:color="auto" w:fill="auto"/>
            <w:noWrap/>
          </w:tcPr>
          <w:p w14:paraId="49C16C8B" w14:textId="4C6025B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49,74</w:t>
            </w:r>
          </w:p>
        </w:tc>
        <w:tc>
          <w:tcPr>
            <w:tcW w:w="1417" w:type="dxa"/>
            <w:shd w:val="clear" w:color="auto" w:fill="auto"/>
            <w:noWrap/>
          </w:tcPr>
          <w:p w14:paraId="1C6DF62D" w14:textId="1F93BDF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26,4</w:t>
            </w:r>
          </w:p>
        </w:tc>
      </w:tr>
      <w:tr w:rsidR="007A5454" w:rsidRPr="00121982" w14:paraId="736ABB05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61C2631F" w14:textId="28884C10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Акшинский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79617F50" w14:textId="1504C3E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91,96</w:t>
            </w:r>
          </w:p>
        </w:tc>
        <w:tc>
          <w:tcPr>
            <w:tcW w:w="1134" w:type="dxa"/>
            <w:shd w:val="clear" w:color="auto" w:fill="E7F6FF"/>
            <w:noWrap/>
          </w:tcPr>
          <w:p w14:paraId="2C5E2536" w14:textId="72DBCCFA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51,79</w:t>
            </w:r>
          </w:p>
        </w:tc>
        <w:tc>
          <w:tcPr>
            <w:tcW w:w="1276" w:type="dxa"/>
            <w:shd w:val="clear" w:color="auto" w:fill="E7F6FF"/>
            <w:noWrap/>
          </w:tcPr>
          <w:p w14:paraId="32C659EA" w14:textId="75539A2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14,1</w:t>
            </w:r>
          </w:p>
        </w:tc>
        <w:tc>
          <w:tcPr>
            <w:tcW w:w="1418" w:type="dxa"/>
            <w:shd w:val="clear" w:color="auto" w:fill="auto"/>
            <w:noWrap/>
          </w:tcPr>
          <w:p w14:paraId="7E7442EA" w14:textId="01EC6AF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94,64</w:t>
            </w:r>
          </w:p>
        </w:tc>
        <w:tc>
          <w:tcPr>
            <w:tcW w:w="1134" w:type="dxa"/>
            <w:shd w:val="clear" w:color="auto" w:fill="auto"/>
            <w:noWrap/>
          </w:tcPr>
          <w:p w14:paraId="4D381433" w14:textId="65CFD686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26,79</w:t>
            </w:r>
          </w:p>
        </w:tc>
        <w:tc>
          <w:tcPr>
            <w:tcW w:w="1417" w:type="dxa"/>
            <w:shd w:val="clear" w:color="auto" w:fill="auto"/>
            <w:noWrap/>
          </w:tcPr>
          <w:p w14:paraId="7B6BD8D7" w14:textId="7165C23F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23,9</w:t>
            </w:r>
          </w:p>
        </w:tc>
      </w:tr>
      <w:tr w:rsidR="007A5454" w:rsidRPr="00121982" w14:paraId="1278A512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6095A607" w14:textId="594C114C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Алек-Заводский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680F3415" w14:textId="234D32B8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66,67</w:t>
            </w:r>
          </w:p>
        </w:tc>
        <w:tc>
          <w:tcPr>
            <w:tcW w:w="1134" w:type="dxa"/>
            <w:shd w:val="clear" w:color="auto" w:fill="E7F6FF"/>
            <w:noWrap/>
          </w:tcPr>
          <w:p w14:paraId="2A4DE5CB" w14:textId="639F760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11,11</w:t>
            </w:r>
          </w:p>
        </w:tc>
        <w:tc>
          <w:tcPr>
            <w:tcW w:w="1276" w:type="dxa"/>
            <w:shd w:val="clear" w:color="auto" w:fill="E7F6FF"/>
            <w:noWrap/>
          </w:tcPr>
          <w:p w14:paraId="09756043" w14:textId="777F41A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8,8</w:t>
            </w:r>
          </w:p>
        </w:tc>
        <w:tc>
          <w:tcPr>
            <w:tcW w:w="1418" w:type="dxa"/>
            <w:shd w:val="clear" w:color="auto" w:fill="auto"/>
            <w:noWrap/>
          </w:tcPr>
          <w:p w14:paraId="76FA90B3" w14:textId="67D9ED7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82,19</w:t>
            </w:r>
          </w:p>
        </w:tc>
        <w:tc>
          <w:tcPr>
            <w:tcW w:w="1134" w:type="dxa"/>
            <w:shd w:val="clear" w:color="auto" w:fill="auto"/>
            <w:noWrap/>
          </w:tcPr>
          <w:p w14:paraId="058E233C" w14:textId="2E789EF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20,55</w:t>
            </w:r>
          </w:p>
        </w:tc>
        <w:tc>
          <w:tcPr>
            <w:tcW w:w="1417" w:type="dxa"/>
            <w:shd w:val="clear" w:color="auto" w:fill="auto"/>
            <w:noWrap/>
          </w:tcPr>
          <w:p w14:paraId="38EA602E" w14:textId="6477394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21,4</w:t>
            </w:r>
          </w:p>
        </w:tc>
      </w:tr>
      <w:tr w:rsidR="007A5454" w:rsidRPr="00121982" w14:paraId="4B448B83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39616DA5" w14:textId="01BEDE41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Балейский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69B81F11" w14:textId="6805B6F2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67,37</w:t>
            </w:r>
          </w:p>
        </w:tc>
        <w:tc>
          <w:tcPr>
            <w:tcW w:w="1134" w:type="dxa"/>
            <w:shd w:val="clear" w:color="auto" w:fill="E7F6FF"/>
            <w:noWrap/>
          </w:tcPr>
          <w:p w14:paraId="578CBDFE" w14:textId="3E484CB0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30,51</w:t>
            </w:r>
          </w:p>
        </w:tc>
        <w:tc>
          <w:tcPr>
            <w:tcW w:w="1276" w:type="dxa"/>
            <w:shd w:val="clear" w:color="auto" w:fill="E7F6FF"/>
            <w:noWrap/>
          </w:tcPr>
          <w:p w14:paraId="4D61ABEA" w14:textId="76B2CF8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10,3</w:t>
            </w:r>
          </w:p>
        </w:tc>
        <w:tc>
          <w:tcPr>
            <w:tcW w:w="1418" w:type="dxa"/>
            <w:shd w:val="clear" w:color="auto" w:fill="auto"/>
            <w:noWrap/>
          </w:tcPr>
          <w:p w14:paraId="370D0667" w14:textId="4CDE3B6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78,15</w:t>
            </w:r>
          </w:p>
        </w:tc>
        <w:tc>
          <w:tcPr>
            <w:tcW w:w="1134" w:type="dxa"/>
            <w:shd w:val="clear" w:color="auto" w:fill="auto"/>
            <w:noWrap/>
          </w:tcPr>
          <w:p w14:paraId="09BB6175" w14:textId="049AB97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21,85</w:t>
            </w:r>
          </w:p>
        </w:tc>
        <w:tc>
          <w:tcPr>
            <w:tcW w:w="1417" w:type="dxa"/>
            <w:shd w:val="clear" w:color="auto" w:fill="auto"/>
            <w:noWrap/>
          </w:tcPr>
          <w:p w14:paraId="74967648" w14:textId="3ECAB1A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20,5</w:t>
            </w:r>
          </w:p>
        </w:tc>
      </w:tr>
      <w:tr w:rsidR="007A5454" w:rsidRPr="00121982" w14:paraId="50B1C7B5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1FA8F509" w14:textId="3007D2D1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Борзинский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2FCD28F2" w14:textId="44D16FB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87,77</w:t>
            </w:r>
          </w:p>
        </w:tc>
        <w:tc>
          <w:tcPr>
            <w:tcW w:w="1134" w:type="dxa"/>
            <w:shd w:val="clear" w:color="auto" w:fill="E7F6FF"/>
            <w:noWrap/>
          </w:tcPr>
          <w:p w14:paraId="6CA89B1C" w14:textId="31B6FC45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36,69</w:t>
            </w:r>
          </w:p>
        </w:tc>
        <w:tc>
          <w:tcPr>
            <w:tcW w:w="1276" w:type="dxa"/>
            <w:shd w:val="clear" w:color="auto" w:fill="E7F6FF"/>
            <w:noWrap/>
          </w:tcPr>
          <w:p w14:paraId="1B538127" w14:textId="53F8BF8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12,5</w:t>
            </w:r>
          </w:p>
        </w:tc>
        <w:tc>
          <w:tcPr>
            <w:tcW w:w="1418" w:type="dxa"/>
            <w:shd w:val="clear" w:color="auto" w:fill="auto"/>
            <w:noWrap/>
          </w:tcPr>
          <w:p w14:paraId="6D8E71EF" w14:textId="010EF558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90,8</w:t>
            </w:r>
          </w:p>
        </w:tc>
        <w:tc>
          <w:tcPr>
            <w:tcW w:w="1134" w:type="dxa"/>
            <w:shd w:val="clear" w:color="auto" w:fill="auto"/>
            <w:noWrap/>
          </w:tcPr>
          <w:p w14:paraId="0CB5C395" w14:textId="35E6ECF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30,97</w:t>
            </w:r>
          </w:p>
        </w:tc>
        <w:tc>
          <w:tcPr>
            <w:tcW w:w="1417" w:type="dxa"/>
            <w:shd w:val="clear" w:color="auto" w:fill="auto"/>
            <w:noWrap/>
          </w:tcPr>
          <w:p w14:paraId="341CD205" w14:textId="771E6C5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23,7</w:t>
            </w:r>
          </w:p>
        </w:tc>
      </w:tr>
      <w:tr w:rsidR="007A5454" w:rsidRPr="00121982" w14:paraId="273B89A5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4F4745F1" w14:textId="32E83053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 xml:space="preserve">Газимуро-Заводский </w:t>
            </w:r>
          </w:p>
        </w:tc>
        <w:tc>
          <w:tcPr>
            <w:tcW w:w="1275" w:type="dxa"/>
            <w:shd w:val="clear" w:color="auto" w:fill="E7F6FF"/>
            <w:noWrap/>
          </w:tcPr>
          <w:p w14:paraId="7C530A8F" w14:textId="08D87D6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84,03</w:t>
            </w:r>
          </w:p>
        </w:tc>
        <w:tc>
          <w:tcPr>
            <w:tcW w:w="1134" w:type="dxa"/>
            <w:shd w:val="clear" w:color="auto" w:fill="E7F6FF"/>
            <w:noWrap/>
          </w:tcPr>
          <w:p w14:paraId="18C91241" w14:textId="7450A13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30,25</w:t>
            </w:r>
          </w:p>
        </w:tc>
        <w:tc>
          <w:tcPr>
            <w:tcW w:w="1276" w:type="dxa"/>
            <w:shd w:val="clear" w:color="auto" w:fill="E7F6FF"/>
            <w:noWrap/>
          </w:tcPr>
          <w:p w14:paraId="74CDF64A" w14:textId="5445233A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</w:tcPr>
          <w:p w14:paraId="1C6E7B4F" w14:textId="652F476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89,19</w:t>
            </w:r>
          </w:p>
        </w:tc>
        <w:tc>
          <w:tcPr>
            <w:tcW w:w="1134" w:type="dxa"/>
            <w:shd w:val="clear" w:color="auto" w:fill="auto"/>
            <w:noWrap/>
          </w:tcPr>
          <w:p w14:paraId="557D3414" w14:textId="61D2452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26,13</w:t>
            </w:r>
          </w:p>
        </w:tc>
        <w:tc>
          <w:tcPr>
            <w:tcW w:w="1417" w:type="dxa"/>
            <w:shd w:val="clear" w:color="auto" w:fill="auto"/>
            <w:noWrap/>
          </w:tcPr>
          <w:p w14:paraId="3F43CDD0" w14:textId="5AB3DF1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22,7</w:t>
            </w:r>
          </w:p>
        </w:tc>
      </w:tr>
      <w:tr w:rsidR="007A5454" w:rsidRPr="00121982" w14:paraId="0B9B7F9E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321C33B1" w14:textId="663B6ADC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Дульдургинский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7EF7E257" w14:textId="7B65521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88,32</w:t>
            </w:r>
          </w:p>
        </w:tc>
        <w:tc>
          <w:tcPr>
            <w:tcW w:w="1134" w:type="dxa"/>
            <w:shd w:val="clear" w:color="auto" w:fill="E7F6FF"/>
            <w:noWrap/>
          </w:tcPr>
          <w:p w14:paraId="06B32A08" w14:textId="790B3D6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45,79</w:t>
            </w:r>
          </w:p>
        </w:tc>
        <w:tc>
          <w:tcPr>
            <w:tcW w:w="1276" w:type="dxa"/>
            <w:shd w:val="clear" w:color="auto" w:fill="E7F6FF"/>
            <w:noWrap/>
          </w:tcPr>
          <w:p w14:paraId="2260234A" w14:textId="3F3EAA59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13,6</w:t>
            </w:r>
          </w:p>
        </w:tc>
        <w:tc>
          <w:tcPr>
            <w:tcW w:w="1418" w:type="dxa"/>
            <w:shd w:val="clear" w:color="auto" w:fill="auto"/>
            <w:noWrap/>
          </w:tcPr>
          <w:p w14:paraId="5D369211" w14:textId="4182E4E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90,7</w:t>
            </w:r>
          </w:p>
        </w:tc>
        <w:tc>
          <w:tcPr>
            <w:tcW w:w="1134" w:type="dxa"/>
            <w:shd w:val="clear" w:color="auto" w:fill="auto"/>
            <w:noWrap/>
          </w:tcPr>
          <w:p w14:paraId="118E7B42" w14:textId="5594407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41,86</w:t>
            </w:r>
          </w:p>
        </w:tc>
        <w:tc>
          <w:tcPr>
            <w:tcW w:w="1417" w:type="dxa"/>
            <w:shd w:val="clear" w:color="auto" w:fill="auto"/>
            <w:noWrap/>
          </w:tcPr>
          <w:p w14:paraId="221B47BA" w14:textId="337916A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24,7</w:t>
            </w:r>
          </w:p>
        </w:tc>
      </w:tr>
      <w:tr w:rsidR="007A5454" w:rsidRPr="00121982" w14:paraId="1AD92F67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677B8A17" w14:textId="02CB0E57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Забайкальский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096D8F51" w14:textId="6219F8C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84,73</w:t>
            </w:r>
          </w:p>
        </w:tc>
        <w:tc>
          <w:tcPr>
            <w:tcW w:w="1134" w:type="dxa"/>
            <w:shd w:val="clear" w:color="auto" w:fill="E7F6FF"/>
            <w:noWrap/>
          </w:tcPr>
          <w:p w14:paraId="4B1FCCAC" w14:textId="1969484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41,09</w:t>
            </w:r>
          </w:p>
        </w:tc>
        <w:tc>
          <w:tcPr>
            <w:tcW w:w="1276" w:type="dxa"/>
            <w:shd w:val="clear" w:color="auto" w:fill="E7F6FF"/>
            <w:noWrap/>
          </w:tcPr>
          <w:p w14:paraId="1DFBCFCF" w14:textId="770693C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12,8</w:t>
            </w:r>
          </w:p>
        </w:tc>
        <w:tc>
          <w:tcPr>
            <w:tcW w:w="1418" w:type="dxa"/>
            <w:shd w:val="clear" w:color="auto" w:fill="auto"/>
            <w:noWrap/>
          </w:tcPr>
          <w:p w14:paraId="605FEC33" w14:textId="4767CCB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88,69</w:t>
            </w:r>
          </w:p>
        </w:tc>
        <w:tc>
          <w:tcPr>
            <w:tcW w:w="1134" w:type="dxa"/>
            <w:shd w:val="clear" w:color="auto" w:fill="auto"/>
            <w:noWrap/>
          </w:tcPr>
          <w:p w14:paraId="5AF53C9D" w14:textId="7424F7C5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36,86</w:t>
            </w:r>
          </w:p>
        </w:tc>
        <w:tc>
          <w:tcPr>
            <w:tcW w:w="1417" w:type="dxa"/>
            <w:shd w:val="clear" w:color="auto" w:fill="auto"/>
            <w:noWrap/>
          </w:tcPr>
          <w:p w14:paraId="0D2335F2" w14:textId="49422D5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23,2</w:t>
            </w:r>
          </w:p>
        </w:tc>
      </w:tr>
      <w:tr w:rsidR="007A5454" w:rsidRPr="00121982" w14:paraId="4000B75B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18FC3586" w14:textId="50E86D90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ЗАТО Горный</w:t>
            </w:r>
          </w:p>
        </w:tc>
        <w:tc>
          <w:tcPr>
            <w:tcW w:w="1275" w:type="dxa"/>
            <w:shd w:val="clear" w:color="auto" w:fill="E7F6FF"/>
            <w:noWrap/>
          </w:tcPr>
          <w:p w14:paraId="1E9E0483" w14:textId="5260E84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95,24</w:t>
            </w:r>
          </w:p>
        </w:tc>
        <w:tc>
          <w:tcPr>
            <w:tcW w:w="1134" w:type="dxa"/>
            <w:shd w:val="clear" w:color="auto" w:fill="E7F6FF"/>
            <w:noWrap/>
          </w:tcPr>
          <w:p w14:paraId="2F1FDD39" w14:textId="6ABCC11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46,43</w:t>
            </w:r>
          </w:p>
        </w:tc>
        <w:tc>
          <w:tcPr>
            <w:tcW w:w="1276" w:type="dxa"/>
            <w:shd w:val="clear" w:color="auto" w:fill="E7F6FF"/>
            <w:noWrap/>
          </w:tcPr>
          <w:p w14:paraId="7476A00E" w14:textId="6648778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14,2</w:t>
            </w:r>
          </w:p>
        </w:tc>
        <w:tc>
          <w:tcPr>
            <w:tcW w:w="1418" w:type="dxa"/>
            <w:shd w:val="clear" w:color="auto" w:fill="auto"/>
            <w:noWrap/>
          </w:tcPr>
          <w:p w14:paraId="05E73CD0" w14:textId="0AD318B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97,62</w:t>
            </w:r>
          </w:p>
        </w:tc>
        <w:tc>
          <w:tcPr>
            <w:tcW w:w="1134" w:type="dxa"/>
            <w:shd w:val="clear" w:color="auto" w:fill="auto"/>
            <w:noWrap/>
          </w:tcPr>
          <w:p w14:paraId="1314B7A1" w14:textId="5F68B6D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41,67</w:t>
            </w:r>
          </w:p>
        </w:tc>
        <w:tc>
          <w:tcPr>
            <w:tcW w:w="1417" w:type="dxa"/>
            <w:shd w:val="clear" w:color="auto" w:fill="auto"/>
            <w:noWrap/>
          </w:tcPr>
          <w:p w14:paraId="1CD55A95" w14:textId="4F3C42E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24,8</w:t>
            </w:r>
          </w:p>
        </w:tc>
      </w:tr>
      <w:tr w:rsidR="007A5454" w:rsidRPr="00121982" w14:paraId="42F1984F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768704DB" w14:textId="06634362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Каларский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34D24DDB" w14:textId="051D7C2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86,17</w:t>
            </w:r>
          </w:p>
        </w:tc>
        <w:tc>
          <w:tcPr>
            <w:tcW w:w="1134" w:type="dxa"/>
            <w:shd w:val="clear" w:color="auto" w:fill="E7F6FF"/>
            <w:noWrap/>
          </w:tcPr>
          <w:p w14:paraId="03018DA0" w14:textId="5730103F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37,23</w:t>
            </w:r>
          </w:p>
        </w:tc>
        <w:tc>
          <w:tcPr>
            <w:tcW w:w="1276" w:type="dxa"/>
            <w:shd w:val="clear" w:color="auto" w:fill="E7F6FF"/>
            <w:noWrap/>
          </w:tcPr>
          <w:p w14:paraId="6DA2D60A" w14:textId="69EC304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12,4</w:t>
            </w:r>
          </w:p>
        </w:tc>
        <w:tc>
          <w:tcPr>
            <w:tcW w:w="1418" w:type="dxa"/>
            <w:shd w:val="clear" w:color="auto" w:fill="auto"/>
            <w:noWrap/>
          </w:tcPr>
          <w:p w14:paraId="1AFA3034" w14:textId="55E08DF5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89,13</w:t>
            </w:r>
          </w:p>
        </w:tc>
        <w:tc>
          <w:tcPr>
            <w:tcW w:w="1134" w:type="dxa"/>
            <w:shd w:val="clear" w:color="auto" w:fill="auto"/>
            <w:noWrap/>
          </w:tcPr>
          <w:p w14:paraId="0B17FAF5" w14:textId="22B2E69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39,13</w:t>
            </w:r>
          </w:p>
        </w:tc>
        <w:tc>
          <w:tcPr>
            <w:tcW w:w="1417" w:type="dxa"/>
            <w:shd w:val="clear" w:color="auto" w:fill="auto"/>
            <w:noWrap/>
          </w:tcPr>
          <w:p w14:paraId="32034818" w14:textId="4446037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23,3</w:t>
            </w:r>
          </w:p>
        </w:tc>
      </w:tr>
      <w:tr w:rsidR="007A5454" w:rsidRPr="00121982" w14:paraId="217B612A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496CF580" w14:textId="50EA029B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Калганский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7413116E" w14:textId="2505FE00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78,69</w:t>
            </w:r>
          </w:p>
        </w:tc>
        <w:tc>
          <w:tcPr>
            <w:tcW w:w="1134" w:type="dxa"/>
            <w:shd w:val="clear" w:color="auto" w:fill="E7F6FF"/>
            <w:noWrap/>
          </w:tcPr>
          <w:p w14:paraId="1A909250" w14:textId="71EDFB6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29,51</w:t>
            </w:r>
          </w:p>
        </w:tc>
        <w:tc>
          <w:tcPr>
            <w:tcW w:w="1276" w:type="dxa"/>
            <w:shd w:val="clear" w:color="auto" w:fill="E7F6FF"/>
            <w:noWrap/>
          </w:tcPr>
          <w:p w14:paraId="3749C986" w14:textId="51D34BA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11,5</w:t>
            </w:r>
          </w:p>
        </w:tc>
        <w:tc>
          <w:tcPr>
            <w:tcW w:w="1418" w:type="dxa"/>
            <w:shd w:val="clear" w:color="auto" w:fill="auto"/>
            <w:noWrap/>
          </w:tcPr>
          <w:p w14:paraId="24C4F7F1" w14:textId="4D00557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90,16</w:t>
            </w:r>
          </w:p>
        </w:tc>
        <w:tc>
          <w:tcPr>
            <w:tcW w:w="1134" w:type="dxa"/>
            <w:shd w:val="clear" w:color="auto" w:fill="auto"/>
            <w:noWrap/>
          </w:tcPr>
          <w:p w14:paraId="33689F5C" w14:textId="20DC3AAF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16,39</w:t>
            </w:r>
          </w:p>
        </w:tc>
        <w:tc>
          <w:tcPr>
            <w:tcW w:w="1417" w:type="dxa"/>
            <w:shd w:val="clear" w:color="auto" w:fill="auto"/>
            <w:noWrap/>
          </w:tcPr>
          <w:p w14:paraId="4FB658D9" w14:textId="3BC40DB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21,1</w:t>
            </w:r>
          </w:p>
        </w:tc>
      </w:tr>
      <w:tr w:rsidR="007A5454" w:rsidRPr="00121982" w14:paraId="58104E71" w14:textId="77777777" w:rsidTr="002212F4">
        <w:trPr>
          <w:trHeight w:val="222"/>
        </w:trPr>
        <w:tc>
          <w:tcPr>
            <w:tcW w:w="2709" w:type="dxa"/>
            <w:shd w:val="clear" w:color="auto" w:fill="auto"/>
            <w:hideMark/>
          </w:tcPr>
          <w:p w14:paraId="154B440E" w14:textId="1C1ED0AF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Карымский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037E7E9E" w14:textId="320940D2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96,86</w:t>
            </w:r>
          </w:p>
        </w:tc>
        <w:tc>
          <w:tcPr>
            <w:tcW w:w="1134" w:type="dxa"/>
            <w:shd w:val="clear" w:color="auto" w:fill="E7F6FF"/>
            <w:noWrap/>
          </w:tcPr>
          <w:p w14:paraId="26CC2959" w14:textId="28089042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47,53</w:t>
            </w:r>
          </w:p>
        </w:tc>
        <w:tc>
          <w:tcPr>
            <w:tcW w:w="1276" w:type="dxa"/>
            <w:shd w:val="clear" w:color="auto" w:fill="E7F6FF"/>
            <w:noWrap/>
          </w:tcPr>
          <w:p w14:paraId="015B0CC9" w14:textId="6B92F0E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14,1</w:t>
            </w:r>
          </w:p>
        </w:tc>
        <w:tc>
          <w:tcPr>
            <w:tcW w:w="1418" w:type="dxa"/>
            <w:shd w:val="clear" w:color="auto" w:fill="auto"/>
            <w:noWrap/>
          </w:tcPr>
          <w:p w14:paraId="1D061925" w14:textId="6B4FCE0B" w:rsidR="007A5454" w:rsidRPr="007A5454" w:rsidRDefault="007A5454" w:rsidP="007A545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97,32</w:t>
            </w:r>
          </w:p>
        </w:tc>
        <w:tc>
          <w:tcPr>
            <w:tcW w:w="1134" w:type="dxa"/>
            <w:shd w:val="clear" w:color="auto" w:fill="auto"/>
            <w:noWrap/>
          </w:tcPr>
          <w:p w14:paraId="0DFF54AC" w14:textId="6FA079A6" w:rsidR="007A5454" w:rsidRPr="007A5454" w:rsidRDefault="007A5454" w:rsidP="007A545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49,44</w:t>
            </w:r>
          </w:p>
        </w:tc>
        <w:tc>
          <w:tcPr>
            <w:tcW w:w="1417" w:type="dxa"/>
            <w:shd w:val="clear" w:color="auto" w:fill="auto"/>
            <w:noWrap/>
          </w:tcPr>
          <w:p w14:paraId="175FFA41" w14:textId="7A67C6AB" w:rsidR="007A5454" w:rsidRPr="007A5454" w:rsidRDefault="007A5454" w:rsidP="007A545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26,1</w:t>
            </w:r>
          </w:p>
        </w:tc>
      </w:tr>
      <w:tr w:rsidR="007A5454" w:rsidRPr="00121982" w14:paraId="524EFC42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049E1770" w14:textId="47104021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Краснокаменский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3FF5DF55" w14:textId="7F304E8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82,61</w:t>
            </w:r>
          </w:p>
        </w:tc>
        <w:tc>
          <w:tcPr>
            <w:tcW w:w="1134" w:type="dxa"/>
            <w:shd w:val="clear" w:color="auto" w:fill="E7F6FF"/>
            <w:noWrap/>
          </w:tcPr>
          <w:p w14:paraId="568589D5" w14:textId="7B41092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36,8</w:t>
            </w:r>
          </w:p>
        </w:tc>
        <w:tc>
          <w:tcPr>
            <w:tcW w:w="1276" w:type="dxa"/>
            <w:shd w:val="clear" w:color="auto" w:fill="E7F6FF"/>
            <w:noWrap/>
          </w:tcPr>
          <w:p w14:paraId="5C0594EE" w14:textId="0909DA7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</w:tcPr>
          <w:p w14:paraId="5D2F6585" w14:textId="7A3D879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87,13</w:t>
            </w:r>
          </w:p>
        </w:tc>
        <w:tc>
          <w:tcPr>
            <w:tcW w:w="1134" w:type="dxa"/>
            <w:shd w:val="clear" w:color="auto" w:fill="auto"/>
            <w:noWrap/>
          </w:tcPr>
          <w:p w14:paraId="7E569134" w14:textId="2587238A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30,29</w:t>
            </w:r>
          </w:p>
        </w:tc>
        <w:tc>
          <w:tcPr>
            <w:tcW w:w="1417" w:type="dxa"/>
            <w:shd w:val="clear" w:color="auto" w:fill="auto"/>
            <w:noWrap/>
          </w:tcPr>
          <w:p w14:paraId="5A0D7BB0" w14:textId="4C6B38D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22,3</w:t>
            </w:r>
          </w:p>
        </w:tc>
      </w:tr>
      <w:tr w:rsidR="007A5454" w:rsidRPr="00121982" w14:paraId="672848CB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3B304A57" w14:textId="22067BD3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Красночикойский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46A0C7B1" w14:textId="5A0FD0D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86,3</w:t>
            </w:r>
          </w:p>
        </w:tc>
        <w:tc>
          <w:tcPr>
            <w:tcW w:w="1134" w:type="dxa"/>
            <w:shd w:val="clear" w:color="auto" w:fill="E7F6FF"/>
            <w:noWrap/>
          </w:tcPr>
          <w:p w14:paraId="2119B435" w14:textId="2BCBA35F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31,51</w:t>
            </w:r>
          </w:p>
        </w:tc>
        <w:tc>
          <w:tcPr>
            <w:tcW w:w="1276" w:type="dxa"/>
            <w:shd w:val="clear" w:color="auto" w:fill="E7F6FF"/>
            <w:noWrap/>
          </w:tcPr>
          <w:p w14:paraId="72232619" w14:textId="3E47302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12,4</w:t>
            </w:r>
          </w:p>
        </w:tc>
        <w:tc>
          <w:tcPr>
            <w:tcW w:w="1418" w:type="dxa"/>
            <w:shd w:val="clear" w:color="auto" w:fill="auto"/>
            <w:noWrap/>
          </w:tcPr>
          <w:p w14:paraId="49798CE9" w14:textId="486FF2B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91,87</w:t>
            </w:r>
          </w:p>
        </w:tc>
        <w:tc>
          <w:tcPr>
            <w:tcW w:w="1134" w:type="dxa"/>
            <w:shd w:val="clear" w:color="auto" w:fill="auto"/>
            <w:noWrap/>
          </w:tcPr>
          <w:p w14:paraId="571F9BFD" w14:textId="09BFE859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32,06</w:t>
            </w:r>
          </w:p>
        </w:tc>
        <w:tc>
          <w:tcPr>
            <w:tcW w:w="1417" w:type="dxa"/>
            <w:shd w:val="clear" w:color="auto" w:fill="auto"/>
            <w:noWrap/>
          </w:tcPr>
          <w:p w14:paraId="72B00E7A" w14:textId="22414DD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22,8</w:t>
            </w:r>
          </w:p>
        </w:tc>
      </w:tr>
      <w:tr w:rsidR="007A5454" w:rsidRPr="00121982" w14:paraId="2698A241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0F7D71EF" w14:textId="5622BF4B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Кыринский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5A889DA9" w14:textId="4C0E39C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87,79</w:t>
            </w:r>
          </w:p>
        </w:tc>
        <w:tc>
          <w:tcPr>
            <w:tcW w:w="1134" w:type="dxa"/>
            <w:shd w:val="clear" w:color="auto" w:fill="E7F6FF"/>
            <w:noWrap/>
          </w:tcPr>
          <w:p w14:paraId="4615534E" w14:textId="58CC692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30,53</w:t>
            </w:r>
          </w:p>
        </w:tc>
        <w:tc>
          <w:tcPr>
            <w:tcW w:w="1276" w:type="dxa"/>
            <w:shd w:val="clear" w:color="auto" w:fill="E7F6FF"/>
            <w:noWrap/>
          </w:tcPr>
          <w:p w14:paraId="3B29BB4A" w14:textId="34EBDF48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12,1</w:t>
            </w:r>
          </w:p>
        </w:tc>
        <w:tc>
          <w:tcPr>
            <w:tcW w:w="1418" w:type="dxa"/>
            <w:shd w:val="clear" w:color="auto" w:fill="auto"/>
            <w:noWrap/>
          </w:tcPr>
          <w:p w14:paraId="4B02EB8F" w14:textId="3E53EABA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88,72</w:t>
            </w:r>
          </w:p>
        </w:tc>
        <w:tc>
          <w:tcPr>
            <w:tcW w:w="1134" w:type="dxa"/>
            <w:shd w:val="clear" w:color="auto" w:fill="auto"/>
            <w:noWrap/>
          </w:tcPr>
          <w:p w14:paraId="4A13B972" w14:textId="3460AF32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38,35</w:t>
            </w:r>
          </w:p>
        </w:tc>
        <w:tc>
          <w:tcPr>
            <w:tcW w:w="1417" w:type="dxa"/>
            <w:shd w:val="clear" w:color="auto" w:fill="auto"/>
            <w:noWrap/>
          </w:tcPr>
          <w:p w14:paraId="71BE24DA" w14:textId="7C2DF1E5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23,2</w:t>
            </w:r>
          </w:p>
        </w:tc>
      </w:tr>
      <w:tr w:rsidR="007A5454" w:rsidRPr="00121982" w14:paraId="0B055E11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4895502F" w14:textId="5117DD8F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Могойтуйский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2331FA3C" w14:textId="57E1914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95</w:t>
            </w:r>
          </w:p>
        </w:tc>
        <w:tc>
          <w:tcPr>
            <w:tcW w:w="1134" w:type="dxa"/>
            <w:shd w:val="clear" w:color="auto" w:fill="E7F6FF"/>
            <w:noWrap/>
          </w:tcPr>
          <w:p w14:paraId="4F599D7F" w14:textId="038EBBD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47,25</w:t>
            </w:r>
          </w:p>
        </w:tc>
        <w:tc>
          <w:tcPr>
            <w:tcW w:w="1276" w:type="dxa"/>
            <w:shd w:val="clear" w:color="auto" w:fill="E7F6FF"/>
            <w:noWrap/>
          </w:tcPr>
          <w:p w14:paraId="3BFBF8D7" w14:textId="15C7F9C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</w:tcPr>
          <w:p w14:paraId="4C861291" w14:textId="09A5CB2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95,52</w:t>
            </w:r>
          </w:p>
        </w:tc>
        <w:tc>
          <w:tcPr>
            <w:tcW w:w="1134" w:type="dxa"/>
            <w:shd w:val="clear" w:color="auto" w:fill="auto"/>
            <w:noWrap/>
          </w:tcPr>
          <w:p w14:paraId="4E8322EF" w14:textId="386EDBC0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49,25</w:t>
            </w:r>
          </w:p>
        </w:tc>
        <w:tc>
          <w:tcPr>
            <w:tcW w:w="1417" w:type="dxa"/>
            <w:shd w:val="clear" w:color="auto" w:fill="auto"/>
            <w:noWrap/>
          </w:tcPr>
          <w:p w14:paraId="17E017FF" w14:textId="0FF12D05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26</w:t>
            </w:r>
          </w:p>
        </w:tc>
      </w:tr>
      <w:tr w:rsidR="007A5454" w:rsidRPr="00121982" w14:paraId="103B5595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67F67024" w14:textId="39C3AA6B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Могочинский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7438F73B" w14:textId="33C6DBC8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80,58</w:t>
            </w:r>
          </w:p>
        </w:tc>
        <w:tc>
          <w:tcPr>
            <w:tcW w:w="1134" w:type="dxa"/>
            <w:shd w:val="clear" w:color="auto" w:fill="E7F6FF"/>
            <w:noWrap/>
          </w:tcPr>
          <w:p w14:paraId="487190B0" w14:textId="6EEA44DF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31,65</w:t>
            </w:r>
          </w:p>
        </w:tc>
        <w:tc>
          <w:tcPr>
            <w:tcW w:w="1276" w:type="dxa"/>
            <w:shd w:val="clear" w:color="auto" w:fill="E7F6FF"/>
            <w:noWrap/>
          </w:tcPr>
          <w:p w14:paraId="47C88C53" w14:textId="2C610836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11,8</w:t>
            </w:r>
          </w:p>
        </w:tc>
        <w:tc>
          <w:tcPr>
            <w:tcW w:w="1418" w:type="dxa"/>
            <w:shd w:val="clear" w:color="auto" w:fill="auto"/>
            <w:noWrap/>
          </w:tcPr>
          <w:p w14:paraId="73BC2491" w14:textId="3258CB3F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88,85</w:t>
            </w:r>
          </w:p>
        </w:tc>
        <w:tc>
          <w:tcPr>
            <w:tcW w:w="1134" w:type="dxa"/>
            <w:shd w:val="clear" w:color="auto" w:fill="auto"/>
            <w:noWrap/>
          </w:tcPr>
          <w:p w14:paraId="13D3B568" w14:textId="1379ECB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32,73</w:t>
            </w:r>
          </w:p>
        </w:tc>
        <w:tc>
          <w:tcPr>
            <w:tcW w:w="1417" w:type="dxa"/>
            <w:shd w:val="clear" w:color="auto" w:fill="auto"/>
            <w:noWrap/>
          </w:tcPr>
          <w:p w14:paraId="3BE30B75" w14:textId="477B884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23</w:t>
            </w:r>
          </w:p>
        </w:tc>
      </w:tr>
      <w:tr w:rsidR="007A5454" w:rsidRPr="00121982" w14:paraId="4C244E82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4F4EF2F2" w14:textId="6212BA46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Нерчинский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22CB0223" w14:textId="2184DA5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75,84</w:t>
            </w:r>
          </w:p>
        </w:tc>
        <w:tc>
          <w:tcPr>
            <w:tcW w:w="1134" w:type="dxa"/>
            <w:shd w:val="clear" w:color="auto" w:fill="E7F6FF"/>
            <w:noWrap/>
          </w:tcPr>
          <w:p w14:paraId="611DB27C" w14:textId="00B9ADA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29,05</w:t>
            </w:r>
          </w:p>
        </w:tc>
        <w:tc>
          <w:tcPr>
            <w:tcW w:w="1276" w:type="dxa"/>
            <w:shd w:val="clear" w:color="auto" w:fill="E7F6FF"/>
            <w:noWrap/>
          </w:tcPr>
          <w:p w14:paraId="4B551A9C" w14:textId="6E46A16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10,8</w:t>
            </w:r>
          </w:p>
        </w:tc>
        <w:tc>
          <w:tcPr>
            <w:tcW w:w="1418" w:type="dxa"/>
            <w:shd w:val="clear" w:color="auto" w:fill="auto"/>
            <w:noWrap/>
          </w:tcPr>
          <w:p w14:paraId="1AEAAB2A" w14:textId="69286E39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86,46</w:t>
            </w:r>
          </w:p>
        </w:tc>
        <w:tc>
          <w:tcPr>
            <w:tcW w:w="1134" w:type="dxa"/>
            <w:shd w:val="clear" w:color="auto" w:fill="auto"/>
            <w:noWrap/>
          </w:tcPr>
          <w:p w14:paraId="37B53197" w14:textId="4F197DC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27,69</w:t>
            </w:r>
          </w:p>
        </w:tc>
        <w:tc>
          <w:tcPr>
            <w:tcW w:w="1417" w:type="dxa"/>
            <w:shd w:val="clear" w:color="auto" w:fill="auto"/>
            <w:noWrap/>
          </w:tcPr>
          <w:p w14:paraId="3D3C44B3" w14:textId="1FFA81C0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21,9</w:t>
            </w:r>
          </w:p>
        </w:tc>
      </w:tr>
      <w:tr w:rsidR="007A5454" w:rsidRPr="00121982" w14:paraId="2F365D56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27E4B602" w14:textId="039E8C73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 xml:space="preserve">Нерчинско-Заводский </w:t>
            </w:r>
          </w:p>
        </w:tc>
        <w:tc>
          <w:tcPr>
            <w:tcW w:w="1275" w:type="dxa"/>
            <w:shd w:val="clear" w:color="auto" w:fill="E7F6FF"/>
            <w:noWrap/>
          </w:tcPr>
          <w:p w14:paraId="0C2729F8" w14:textId="26ABA552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85,87</w:t>
            </w:r>
          </w:p>
        </w:tc>
        <w:tc>
          <w:tcPr>
            <w:tcW w:w="1134" w:type="dxa"/>
            <w:shd w:val="clear" w:color="auto" w:fill="E7F6FF"/>
            <w:noWrap/>
          </w:tcPr>
          <w:p w14:paraId="5581CE42" w14:textId="21F20E30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28,26</w:t>
            </w:r>
          </w:p>
        </w:tc>
        <w:tc>
          <w:tcPr>
            <w:tcW w:w="1276" w:type="dxa"/>
            <w:shd w:val="clear" w:color="auto" w:fill="E7F6FF"/>
            <w:noWrap/>
          </w:tcPr>
          <w:p w14:paraId="6FD29889" w14:textId="5E170148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11,8</w:t>
            </w:r>
          </w:p>
        </w:tc>
        <w:tc>
          <w:tcPr>
            <w:tcW w:w="1418" w:type="dxa"/>
            <w:shd w:val="clear" w:color="auto" w:fill="auto"/>
            <w:noWrap/>
          </w:tcPr>
          <w:p w14:paraId="7D32A272" w14:textId="68506968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89,01</w:t>
            </w:r>
          </w:p>
        </w:tc>
        <w:tc>
          <w:tcPr>
            <w:tcW w:w="1134" w:type="dxa"/>
            <w:shd w:val="clear" w:color="auto" w:fill="auto"/>
            <w:noWrap/>
          </w:tcPr>
          <w:p w14:paraId="1A8EF829" w14:textId="6FE89FA2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32,97</w:t>
            </w:r>
          </w:p>
        </w:tc>
        <w:tc>
          <w:tcPr>
            <w:tcW w:w="1417" w:type="dxa"/>
            <w:shd w:val="clear" w:color="auto" w:fill="auto"/>
            <w:noWrap/>
          </w:tcPr>
          <w:p w14:paraId="79D30366" w14:textId="4A40F66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22,8</w:t>
            </w:r>
          </w:p>
        </w:tc>
      </w:tr>
      <w:tr w:rsidR="007A5454" w:rsidRPr="00121982" w14:paraId="3F3FFBD1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53A77AB1" w14:textId="3EC9D3FA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Оловяннинский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5B1AB8F5" w14:textId="339909B0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78,51</w:t>
            </w:r>
          </w:p>
        </w:tc>
        <w:tc>
          <w:tcPr>
            <w:tcW w:w="1134" w:type="dxa"/>
            <w:shd w:val="clear" w:color="auto" w:fill="E7F6FF"/>
            <w:noWrap/>
          </w:tcPr>
          <w:p w14:paraId="2B3674FC" w14:textId="1115794F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30,15</w:t>
            </w:r>
          </w:p>
        </w:tc>
        <w:tc>
          <w:tcPr>
            <w:tcW w:w="1276" w:type="dxa"/>
            <w:shd w:val="clear" w:color="auto" w:fill="E7F6FF"/>
            <w:noWrap/>
          </w:tcPr>
          <w:p w14:paraId="6332A330" w14:textId="7FDB936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11,4</w:t>
            </w:r>
          </w:p>
        </w:tc>
        <w:tc>
          <w:tcPr>
            <w:tcW w:w="1418" w:type="dxa"/>
            <w:shd w:val="clear" w:color="auto" w:fill="auto"/>
            <w:noWrap/>
          </w:tcPr>
          <w:p w14:paraId="28AB58C2" w14:textId="393A6EB8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83,86</w:t>
            </w:r>
          </w:p>
        </w:tc>
        <w:tc>
          <w:tcPr>
            <w:tcW w:w="1134" w:type="dxa"/>
            <w:shd w:val="clear" w:color="auto" w:fill="auto"/>
            <w:noWrap/>
          </w:tcPr>
          <w:p w14:paraId="5078C8AB" w14:textId="11B6486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26,58</w:t>
            </w:r>
          </w:p>
        </w:tc>
        <w:tc>
          <w:tcPr>
            <w:tcW w:w="1417" w:type="dxa"/>
            <w:shd w:val="clear" w:color="auto" w:fill="auto"/>
            <w:noWrap/>
          </w:tcPr>
          <w:p w14:paraId="44B718D2" w14:textId="1903B2A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21,3</w:t>
            </w:r>
          </w:p>
        </w:tc>
      </w:tr>
      <w:tr w:rsidR="007A5454" w:rsidRPr="00121982" w14:paraId="18790018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14AC5E5D" w14:textId="2CECF2B1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Ононский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33ACDCAB" w14:textId="25B2D01A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96,12</w:t>
            </w:r>
          </w:p>
        </w:tc>
        <w:tc>
          <w:tcPr>
            <w:tcW w:w="1134" w:type="dxa"/>
            <w:shd w:val="clear" w:color="auto" w:fill="E7F6FF"/>
            <w:noWrap/>
          </w:tcPr>
          <w:p w14:paraId="099A5F85" w14:textId="57E64EAF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59,22</w:t>
            </w:r>
          </w:p>
        </w:tc>
        <w:tc>
          <w:tcPr>
            <w:tcW w:w="1276" w:type="dxa"/>
            <w:shd w:val="clear" w:color="auto" w:fill="E7F6FF"/>
            <w:noWrap/>
          </w:tcPr>
          <w:p w14:paraId="024F2B2A" w14:textId="3965763A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15,8</w:t>
            </w:r>
          </w:p>
        </w:tc>
        <w:tc>
          <w:tcPr>
            <w:tcW w:w="1418" w:type="dxa"/>
            <w:shd w:val="clear" w:color="auto" w:fill="auto"/>
            <w:noWrap/>
          </w:tcPr>
          <w:p w14:paraId="3237A66D" w14:textId="3DE90BA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96,12</w:t>
            </w:r>
          </w:p>
        </w:tc>
        <w:tc>
          <w:tcPr>
            <w:tcW w:w="1134" w:type="dxa"/>
            <w:shd w:val="clear" w:color="auto" w:fill="auto"/>
            <w:noWrap/>
          </w:tcPr>
          <w:p w14:paraId="1BF877F9" w14:textId="3070E9D9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37,86</w:t>
            </w:r>
          </w:p>
        </w:tc>
        <w:tc>
          <w:tcPr>
            <w:tcW w:w="1417" w:type="dxa"/>
            <w:shd w:val="clear" w:color="auto" w:fill="auto"/>
            <w:noWrap/>
          </w:tcPr>
          <w:p w14:paraId="261F43CE" w14:textId="76C7FE0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25</w:t>
            </w:r>
          </w:p>
        </w:tc>
      </w:tr>
      <w:tr w:rsidR="007A5454" w:rsidRPr="00121982" w14:paraId="073E0CD2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5189615C" w14:textId="1034FCB5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lastRenderedPageBreak/>
              <w:t>Петровск-Забайкальский</w:t>
            </w:r>
          </w:p>
        </w:tc>
        <w:tc>
          <w:tcPr>
            <w:tcW w:w="1275" w:type="dxa"/>
            <w:shd w:val="clear" w:color="auto" w:fill="E7F6FF"/>
            <w:noWrap/>
          </w:tcPr>
          <w:p w14:paraId="1E68F698" w14:textId="04756312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88,95</w:t>
            </w:r>
          </w:p>
        </w:tc>
        <w:tc>
          <w:tcPr>
            <w:tcW w:w="1134" w:type="dxa"/>
            <w:shd w:val="clear" w:color="auto" w:fill="E7F6FF"/>
            <w:noWrap/>
          </w:tcPr>
          <w:p w14:paraId="3BC8D579" w14:textId="26664E68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38,81</w:t>
            </w:r>
          </w:p>
        </w:tc>
        <w:tc>
          <w:tcPr>
            <w:tcW w:w="1276" w:type="dxa"/>
            <w:shd w:val="clear" w:color="auto" w:fill="E7F6FF"/>
            <w:noWrap/>
          </w:tcPr>
          <w:p w14:paraId="22B25BE6" w14:textId="3DDAAD58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12,8</w:t>
            </w:r>
          </w:p>
        </w:tc>
        <w:tc>
          <w:tcPr>
            <w:tcW w:w="1418" w:type="dxa"/>
            <w:shd w:val="clear" w:color="auto" w:fill="auto"/>
            <w:noWrap/>
          </w:tcPr>
          <w:p w14:paraId="2F7C5156" w14:textId="716A18DA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92,72</w:t>
            </w:r>
          </w:p>
        </w:tc>
        <w:tc>
          <w:tcPr>
            <w:tcW w:w="1134" w:type="dxa"/>
            <w:shd w:val="clear" w:color="auto" w:fill="auto"/>
            <w:noWrap/>
          </w:tcPr>
          <w:p w14:paraId="4F490E5B" w14:textId="0E48653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40,43</w:t>
            </w:r>
          </w:p>
        </w:tc>
        <w:tc>
          <w:tcPr>
            <w:tcW w:w="1417" w:type="dxa"/>
            <w:shd w:val="clear" w:color="auto" w:fill="auto"/>
            <w:noWrap/>
          </w:tcPr>
          <w:p w14:paraId="40B8A927" w14:textId="0A5F0EB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24,3</w:t>
            </w:r>
          </w:p>
        </w:tc>
      </w:tr>
      <w:tr w:rsidR="007A5454" w:rsidRPr="00121982" w14:paraId="7ADFF299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727E8AFC" w14:textId="3CAAB5EF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Приаргунский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7BA6D650" w14:textId="0938E05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83,1</w:t>
            </w:r>
          </w:p>
        </w:tc>
        <w:tc>
          <w:tcPr>
            <w:tcW w:w="1134" w:type="dxa"/>
            <w:shd w:val="clear" w:color="auto" w:fill="E7F6FF"/>
            <w:noWrap/>
          </w:tcPr>
          <w:p w14:paraId="4A78A323" w14:textId="6603152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27,7</w:t>
            </w:r>
          </w:p>
        </w:tc>
        <w:tc>
          <w:tcPr>
            <w:tcW w:w="1276" w:type="dxa"/>
            <w:shd w:val="clear" w:color="auto" w:fill="E7F6FF"/>
            <w:noWrap/>
          </w:tcPr>
          <w:p w14:paraId="11175B19" w14:textId="1F4ECE0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11,4</w:t>
            </w:r>
          </w:p>
        </w:tc>
        <w:tc>
          <w:tcPr>
            <w:tcW w:w="1418" w:type="dxa"/>
            <w:shd w:val="clear" w:color="auto" w:fill="auto"/>
            <w:noWrap/>
          </w:tcPr>
          <w:p w14:paraId="480E7857" w14:textId="7BC3B33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85,38</w:t>
            </w:r>
          </w:p>
        </w:tc>
        <w:tc>
          <w:tcPr>
            <w:tcW w:w="1134" w:type="dxa"/>
            <w:shd w:val="clear" w:color="auto" w:fill="auto"/>
            <w:noWrap/>
          </w:tcPr>
          <w:p w14:paraId="6E2B8C87" w14:textId="1DBECB5A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31,13</w:t>
            </w:r>
          </w:p>
        </w:tc>
        <w:tc>
          <w:tcPr>
            <w:tcW w:w="1417" w:type="dxa"/>
            <w:shd w:val="clear" w:color="auto" w:fill="auto"/>
            <w:noWrap/>
          </w:tcPr>
          <w:p w14:paraId="17BAF89A" w14:textId="3B8C001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22,1</w:t>
            </w:r>
          </w:p>
        </w:tc>
      </w:tr>
      <w:tr w:rsidR="007A5454" w:rsidRPr="00121982" w14:paraId="755AF6CD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7C6AE2CC" w14:textId="6A996057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Сретенский район</w:t>
            </w:r>
          </w:p>
        </w:tc>
        <w:tc>
          <w:tcPr>
            <w:tcW w:w="1275" w:type="dxa"/>
            <w:shd w:val="clear" w:color="auto" w:fill="E7F6FF"/>
            <w:noWrap/>
          </w:tcPr>
          <w:p w14:paraId="2B8B98D5" w14:textId="2D420AF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97,7</w:t>
            </w:r>
          </w:p>
        </w:tc>
        <w:tc>
          <w:tcPr>
            <w:tcW w:w="1134" w:type="dxa"/>
            <w:shd w:val="clear" w:color="auto" w:fill="E7F6FF"/>
            <w:noWrap/>
          </w:tcPr>
          <w:p w14:paraId="2572EC70" w14:textId="59AAFF8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39,63</w:t>
            </w:r>
          </w:p>
        </w:tc>
        <w:tc>
          <w:tcPr>
            <w:tcW w:w="1276" w:type="dxa"/>
            <w:shd w:val="clear" w:color="auto" w:fill="E7F6FF"/>
            <w:noWrap/>
          </w:tcPr>
          <w:p w14:paraId="44E53BFC" w14:textId="101952B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13,7</w:t>
            </w:r>
          </w:p>
        </w:tc>
        <w:tc>
          <w:tcPr>
            <w:tcW w:w="1418" w:type="dxa"/>
            <w:shd w:val="clear" w:color="auto" w:fill="auto"/>
            <w:noWrap/>
          </w:tcPr>
          <w:p w14:paraId="293B0E56" w14:textId="04ECDF6F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94,93</w:t>
            </w:r>
          </w:p>
        </w:tc>
        <w:tc>
          <w:tcPr>
            <w:tcW w:w="1134" w:type="dxa"/>
            <w:shd w:val="clear" w:color="auto" w:fill="auto"/>
            <w:noWrap/>
          </w:tcPr>
          <w:p w14:paraId="59A1C046" w14:textId="0E444DB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46,54</w:t>
            </w:r>
          </w:p>
        </w:tc>
        <w:tc>
          <w:tcPr>
            <w:tcW w:w="1417" w:type="dxa"/>
            <w:shd w:val="clear" w:color="auto" w:fill="auto"/>
            <w:noWrap/>
          </w:tcPr>
          <w:p w14:paraId="2D5A1EC3" w14:textId="6D661548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25,4</w:t>
            </w:r>
          </w:p>
        </w:tc>
      </w:tr>
      <w:tr w:rsidR="007A5454" w:rsidRPr="00121982" w14:paraId="37D2D191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3DBB201E" w14:textId="5D0495BC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Т-Олекминский район</w:t>
            </w:r>
          </w:p>
        </w:tc>
        <w:tc>
          <w:tcPr>
            <w:tcW w:w="1275" w:type="dxa"/>
            <w:shd w:val="clear" w:color="auto" w:fill="E7F6FF"/>
            <w:noWrap/>
          </w:tcPr>
          <w:p w14:paraId="4ECBEC4C" w14:textId="3687995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92,31</w:t>
            </w:r>
          </w:p>
        </w:tc>
        <w:tc>
          <w:tcPr>
            <w:tcW w:w="1134" w:type="dxa"/>
            <w:shd w:val="clear" w:color="auto" w:fill="E7F6FF"/>
            <w:noWrap/>
          </w:tcPr>
          <w:p w14:paraId="003511CE" w14:textId="0B135EE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30,77</w:t>
            </w:r>
          </w:p>
        </w:tc>
        <w:tc>
          <w:tcPr>
            <w:tcW w:w="1276" w:type="dxa"/>
            <w:shd w:val="clear" w:color="auto" w:fill="E7F6FF"/>
            <w:noWrap/>
          </w:tcPr>
          <w:p w14:paraId="0EF8B86C" w14:textId="012D7149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11,6</w:t>
            </w:r>
          </w:p>
        </w:tc>
        <w:tc>
          <w:tcPr>
            <w:tcW w:w="1418" w:type="dxa"/>
            <w:shd w:val="clear" w:color="auto" w:fill="auto"/>
            <w:noWrap/>
          </w:tcPr>
          <w:p w14:paraId="76C7BDA1" w14:textId="004B670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92,31</w:t>
            </w:r>
          </w:p>
        </w:tc>
        <w:tc>
          <w:tcPr>
            <w:tcW w:w="1134" w:type="dxa"/>
            <w:shd w:val="clear" w:color="auto" w:fill="auto"/>
            <w:noWrap/>
          </w:tcPr>
          <w:p w14:paraId="67C2D31C" w14:textId="67BBC1A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38,46</w:t>
            </w:r>
          </w:p>
        </w:tc>
        <w:tc>
          <w:tcPr>
            <w:tcW w:w="1417" w:type="dxa"/>
            <w:shd w:val="clear" w:color="auto" w:fill="auto"/>
            <w:noWrap/>
          </w:tcPr>
          <w:p w14:paraId="3829D4BB" w14:textId="2901A65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21,3</w:t>
            </w:r>
          </w:p>
        </w:tc>
      </w:tr>
      <w:tr w:rsidR="007A5454" w:rsidRPr="00121982" w14:paraId="0A23CA73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2DBE7407" w14:textId="282EDC17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Тунгокоченский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7E760DE6" w14:textId="475FA010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88,3</w:t>
            </w:r>
          </w:p>
        </w:tc>
        <w:tc>
          <w:tcPr>
            <w:tcW w:w="1134" w:type="dxa"/>
            <w:shd w:val="clear" w:color="auto" w:fill="E7F6FF"/>
            <w:noWrap/>
          </w:tcPr>
          <w:p w14:paraId="12003D33" w14:textId="3A8C558A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31,91</w:t>
            </w:r>
          </w:p>
        </w:tc>
        <w:tc>
          <w:tcPr>
            <w:tcW w:w="1276" w:type="dxa"/>
            <w:shd w:val="clear" w:color="auto" w:fill="E7F6FF"/>
            <w:noWrap/>
          </w:tcPr>
          <w:p w14:paraId="2E387EC2" w14:textId="34BA584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12,3</w:t>
            </w:r>
          </w:p>
        </w:tc>
        <w:tc>
          <w:tcPr>
            <w:tcW w:w="1418" w:type="dxa"/>
            <w:shd w:val="clear" w:color="auto" w:fill="auto"/>
            <w:noWrap/>
          </w:tcPr>
          <w:p w14:paraId="486398EA" w14:textId="3F5680EA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93,68</w:t>
            </w:r>
          </w:p>
        </w:tc>
        <w:tc>
          <w:tcPr>
            <w:tcW w:w="1134" w:type="dxa"/>
            <w:shd w:val="clear" w:color="auto" w:fill="auto"/>
            <w:noWrap/>
          </w:tcPr>
          <w:p w14:paraId="2FEE2AF1" w14:textId="749C64C6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44,21</w:t>
            </w:r>
          </w:p>
        </w:tc>
        <w:tc>
          <w:tcPr>
            <w:tcW w:w="1417" w:type="dxa"/>
            <w:shd w:val="clear" w:color="auto" w:fill="auto"/>
            <w:noWrap/>
          </w:tcPr>
          <w:p w14:paraId="5EF22289" w14:textId="2ED302F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25,3</w:t>
            </w:r>
          </w:p>
        </w:tc>
      </w:tr>
      <w:tr w:rsidR="007A5454" w:rsidRPr="00121982" w14:paraId="7A731C71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1A1A47BD" w14:textId="2473285B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Улетовский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7D3EECB5" w14:textId="6BD8E6F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65,5</w:t>
            </w:r>
          </w:p>
        </w:tc>
        <w:tc>
          <w:tcPr>
            <w:tcW w:w="1134" w:type="dxa"/>
            <w:shd w:val="clear" w:color="auto" w:fill="E7F6FF"/>
            <w:noWrap/>
          </w:tcPr>
          <w:p w14:paraId="720BCDCB" w14:textId="7B218FC2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18,5</w:t>
            </w:r>
          </w:p>
        </w:tc>
        <w:tc>
          <w:tcPr>
            <w:tcW w:w="1276" w:type="dxa"/>
            <w:shd w:val="clear" w:color="auto" w:fill="E7F6FF"/>
            <w:noWrap/>
          </w:tcPr>
          <w:p w14:paraId="49E2D045" w14:textId="5194F365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9,5</w:t>
            </w:r>
          </w:p>
        </w:tc>
        <w:tc>
          <w:tcPr>
            <w:tcW w:w="1418" w:type="dxa"/>
            <w:shd w:val="clear" w:color="auto" w:fill="auto"/>
            <w:noWrap/>
          </w:tcPr>
          <w:p w14:paraId="1D5CB3B8" w14:textId="7026252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78,53</w:t>
            </w:r>
          </w:p>
        </w:tc>
        <w:tc>
          <w:tcPr>
            <w:tcW w:w="1134" w:type="dxa"/>
            <w:shd w:val="clear" w:color="auto" w:fill="auto"/>
            <w:noWrap/>
          </w:tcPr>
          <w:p w14:paraId="08676CB8" w14:textId="026D594A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27,75</w:t>
            </w:r>
          </w:p>
        </w:tc>
        <w:tc>
          <w:tcPr>
            <w:tcW w:w="1417" w:type="dxa"/>
            <w:shd w:val="clear" w:color="auto" w:fill="auto"/>
            <w:noWrap/>
          </w:tcPr>
          <w:p w14:paraId="02C27E47" w14:textId="38071DD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20,6</w:t>
            </w:r>
          </w:p>
        </w:tc>
      </w:tr>
      <w:tr w:rsidR="007A5454" w:rsidRPr="00121982" w14:paraId="2703F477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2D17132A" w14:textId="59D023C4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Хилокский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69470341" w14:textId="5A4A558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89,21</w:t>
            </w:r>
          </w:p>
        </w:tc>
        <w:tc>
          <w:tcPr>
            <w:tcW w:w="1134" w:type="dxa"/>
            <w:shd w:val="clear" w:color="auto" w:fill="E7F6FF"/>
            <w:noWrap/>
          </w:tcPr>
          <w:p w14:paraId="6454BC03" w14:textId="70BF6B0A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38,41</w:t>
            </w:r>
          </w:p>
        </w:tc>
        <w:tc>
          <w:tcPr>
            <w:tcW w:w="1276" w:type="dxa"/>
            <w:shd w:val="clear" w:color="auto" w:fill="E7F6FF"/>
            <w:noWrap/>
          </w:tcPr>
          <w:p w14:paraId="21BDB268" w14:textId="7A7A4069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</w:tcPr>
          <w:p w14:paraId="0572082A" w14:textId="041160B0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93,2</w:t>
            </w:r>
          </w:p>
        </w:tc>
        <w:tc>
          <w:tcPr>
            <w:tcW w:w="1134" w:type="dxa"/>
            <w:shd w:val="clear" w:color="auto" w:fill="auto"/>
            <w:noWrap/>
          </w:tcPr>
          <w:p w14:paraId="02AFF892" w14:textId="29B6E94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31,63</w:t>
            </w:r>
          </w:p>
        </w:tc>
        <w:tc>
          <w:tcPr>
            <w:tcW w:w="1417" w:type="dxa"/>
            <w:shd w:val="clear" w:color="auto" w:fill="auto"/>
            <w:noWrap/>
          </w:tcPr>
          <w:p w14:paraId="33DFAD31" w14:textId="6920ECA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23,6</w:t>
            </w:r>
          </w:p>
        </w:tc>
      </w:tr>
      <w:tr w:rsidR="007A5454" w:rsidRPr="00121982" w14:paraId="363CEAB1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5DC64488" w14:textId="091DA7AC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Чернышевский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1A40044E" w14:textId="3F05FDFF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82,25</w:t>
            </w:r>
          </w:p>
        </w:tc>
        <w:tc>
          <w:tcPr>
            <w:tcW w:w="1134" w:type="dxa"/>
            <w:shd w:val="clear" w:color="auto" w:fill="E7F6FF"/>
            <w:noWrap/>
          </w:tcPr>
          <w:p w14:paraId="24F1D138" w14:textId="63EDF13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28,46</w:t>
            </w:r>
          </w:p>
        </w:tc>
        <w:tc>
          <w:tcPr>
            <w:tcW w:w="1276" w:type="dxa"/>
            <w:shd w:val="clear" w:color="auto" w:fill="E7F6FF"/>
            <w:noWrap/>
          </w:tcPr>
          <w:p w14:paraId="6BF4239D" w14:textId="3A4C5D38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11,5</w:t>
            </w:r>
          </w:p>
        </w:tc>
        <w:tc>
          <w:tcPr>
            <w:tcW w:w="1418" w:type="dxa"/>
            <w:shd w:val="clear" w:color="auto" w:fill="auto"/>
            <w:noWrap/>
          </w:tcPr>
          <w:p w14:paraId="100728D0" w14:textId="2F2315DD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85,94</w:t>
            </w:r>
          </w:p>
        </w:tc>
        <w:tc>
          <w:tcPr>
            <w:tcW w:w="1134" w:type="dxa"/>
            <w:shd w:val="clear" w:color="auto" w:fill="auto"/>
            <w:noWrap/>
          </w:tcPr>
          <w:p w14:paraId="7DB560E4" w14:textId="700A814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35,42</w:t>
            </w:r>
          </w:p>
        </w:tc>
        <w:tc>
          <w:tcPr>
            <w:tcW w:w="1417" w:type="dxa"/>
            <w:shd w:val="clear" w:color="auto" w:fill="auto"/>
            <w:noWrap/>
          </w:tcPr>
          <w:p w14:paraId="325306E9" w14:textId="5E0F1B6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22,7</w:t>
            </w:r>
          </w:p>
        </w:tc>
      </w:tr>
      <w:tr w:rsidR="007A5454" w:rsidRPr="00121982" w14:paraId="6256896F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5A045E2B" w14:textId="53A383D0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Читинский район</w:t>
            </w:r>
          </w:p>
        </w:tc>
        <w:tc>
          <w:tcPr>
            <w:tcW w:w="1275" w:type="dxa"/>
            <w:shd w:val="clear" w:color="auto" w:fill="E7F6FF"/>
            <w:noWrap/>
          </w:tcPr>
          <w:p w14:paraId="749D779A" w14:textId="1EA0FFB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84,29</w:t>
            </w:r>
          </w:p>
        </w:tc>
        <w:tc>
          <w:tcPr>
            <w:tcW w:w="1134" w:type="dxa"/>
            <w:shd w:val="clear" w:color="auto" w:fill="E7F6FF"/>
            <w:noWrap/>
          </w:tcPr>
          <w:p w14:paraId="580242EF" w14:textId="217DF4A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36,95</w:t>
            </w:r>
          </w:p>
        </w:tc>
        <w:tc>
          <w:tcPr>
            <w:tcW w:w="1276" w:type="dxa"/>
            <w:shd w:val="clear" w:color="auto" w:fill="E7F6FF"/>
            <w:noWrap/>
          </w:tcPr>
          <w:p w14:paraId="69CEAB8E" w14:textId="782086B5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12,2</w:t>
            </w:r>
          </w:p>
        </w:tc>
        <w:tc>
          <w:tcPr>
            <w:tcW w:w="1418" w:type="dxa"/>
            <w:shd w:val="clear" w:color="auto" w:fill="auto"/>
            <w:noWrap/>
          </w:tcPr>
          <w:p w14:paraId="38985388" w14:textId="049BDDC6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86,41</w:t>
            </w:r>
          </w:p>
        </w:tc>
        <w:tc>
          <w:tcPr>
            <w:tcW w:w="1134" w:type="dxa"/>
            <w:shd w:val="clear" w:color="auto" w:fill="auto"/>
            <w:noWrap/>
          </w:tcPr>
          <w:p w14:paraId="46C9664B" w14:textId="6A9798BE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33,33</w:t>
            </w:r>
          </w:p>
        </w:tc>
        <w:tc>
          <w:tcPr>
            <w:tcW w:w="1417" w:type="dxa"/>
            <w:shd w:val="clear" w:color="auto" w:fill="auto"/>
            <w:noWrap/>
          </w:tcPr>
          <w:p w14:paraId="37661593" w14:textId="54CBAA7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22,6</w:t>
            </w:r>
          </w:p>
        </w:tc>
      </w:tr>
      <w:tr w:rsidR="007A5454" w:rsidRPr="00121982" w14:paraId="30BB2A02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2CE349C8" w14:textId="26944331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Шелопугинский округ</w:t>
            </w:r>
          </w:p>
        </w:tc>
        <w:tc>
          <w:tcPr>
            <w:tcW w:w="1275" w:type="dxa"/>
            <w:shd w:val="clear" w:color="auto" w:fill="E7F6FF"/>
            <w:noWrap/>
          </w:tcPr>
          <w:p w14:paraId="26924B0F" w14:textId="12DCC33F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82,09</w:t>
            </w:r>
          </w:p>
        </w:tc>
        <w:tc>
          <w:tcPr>
            <w:tcW w:w="1134" w:type="dxa"/>
            <w:shd w:val="clear" w:color="auto" w:fill="E7F6FF"/>
            <w:noWrap/>
          </w:tcPr>
          <w:p w14:paraId="55564A47" w14:textId="3A3AF42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28,36</w:t>
            </w:r>
          </w:p>
        </w:tc>
        <w:tc>
          <w:tcPr>
            <w:tcW w:w="1276" w:type="dxa"/>
            <w:shd w:val="clear" w:color="auto" w:fill="E7F6FF"/>
            <w:noWrap/>
          </w:tcPr>
          <w:p w14:paraId="6A6C58BC" w14:textId="02B5FCE0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11,2</w:t>
            </w:r>
          </w:p>
        </w:tc>
        <w:tc>
          <w:tcPr>
            <w:tcW w:w="1418" w:type="dxa"/>
            <w:shd w:val="clear" w:color="auto" w:fill="auto"/>
            <w:noWrap/>
          </w:tcPr>
          <w:p w14:paraId="5995276C" w14:textId="24581B62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88,06</w:t>
            </w:r>
          </w:p>
        </w:tc>
        <w:tc>
          <w:tcPr>
            <w:tcW w:w="1134" w:type="dxa"/>
            <w:shd w:val="clear" w:color="auto" w:fill="auto"/>
            <w:noWrap/>
          </w:tcPr>
          <w:p w14:paraId="4A162F21" w14:textId="631F4B40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32,84</w:t>
            </w:r>
          </w:p>
        </w:tc>
        <w:tc>
          <w:tcPr>
            <w:tcW w:w="1417" w:type="dxa"/>
            <w:shd w:val="clear" w:color="auto" w:fill="auto"/>
            <w:noWrap/>
          </w:tcPr>
          <w:p w14:paraId="501AD71C" w14:textId="4296CF7C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22,8</w:t>
            </w:r>
          </w:p>
        </w:tc>
      </w:tr>
      <w:tr w:rsidR="007A5454" w:rsidRPr="00121982" w14:paraId="3837D43A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17476A97" w14:textId="28EF434F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Шилкинский район</w:t>
            </w:r>
          </w:p>
        </w:tc>
        <w:tc>
          <w:tcPr>
            <w:tcW w:w="1275" w:type="dxa"/>
            <w:shd w:val="clear" w:color="auto" w:fill="E7F6FF"/>
            <w:noWrap/>
          </w:tcPr>
          <w:p w14:paraId="29D0F0DC" w14:textId="1AB2DC6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88,28</w:t>
            </w:r>
          </w:p>
        </w:tc>
        <w:tc>
          <w:tcPr>
            <w:tcW w:w="1134" w:type="dxa"/>
            <w:shd w:val="clear" w:color="auto" w:fill="E7F6FF"/>
            <w:noWrap/>
          </w:tcPr>
          <w:p w14:paraId="4FB4DEC5" w14:textId="5ABDB8F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39,45</w:t>
            </w:r>
          </w:p>
        </w:tc>
        <w:tc>
          <w:tcPr>
            <w:tcW w:w="1276" w:type="dxa"/>
            <w:shd w:val="clear" w:color="auto" w:fill="E7F6FF"/>
            <w:noWrap/>
          </w:tcPr>
          <w:p w14:paraId="68D303E8" w14:textId="3B6D4434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12,5</w:t>
            </w:r>
          </w:p>
        </w:tc>
        <w:tc>
          <w:tcPr>
            <w:tcW w:w="1418" w:type="dxa"/>
            <w:shd w:val="clear" w:color="auto" w:fill="auto"/>
            <w:noWrap/>
          </w:tcPr>
          <w:p w14:paraId="0249BB0B" w14:textId="2EA29DD7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90,61</w:t>
            </w:r>
          </w:p>
        </w:tc>
        <w:tc>
          <w:tcPr>
            <w:tcW w:w="1134" w:type="dxa"/>
            <w:shd w:val="clear" w:color="auto" w:fill="auto"/>
            <w:noWrap/>
          </w:tcPr>
          <w:p w14:paraId="61994DB7" w14:textId="2F8E1A1F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30,92</w:t>
            </w:r>
          </w:p>
        </w:tc>
        <w:tc>
          <w:tcPr>
            <w:tcW w:w="1417" w:type="dxa"/>
            <w:shd w:val="clear" w:color="auto" w:fill="auto"/>
            <w:noWrap/>
          </w:tcPr>
          <w:p w14:paraId="51475294" w14:textId="798CE90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23,2</w:t>
            </w:r>
          </w:p>
        </w:tc>
      </w:tr>
      <w:tr w:rsidR="007A5454" w:rsidRPr="00121982" w14:paraId="48DD33B8" w14:textId="77777777" w:rsidTr="002212F4">
        <w:trPr>
          <w:trHeight w:val="300"/>
        </w:trPr>
        <w:tc>
          <w:tcPr>
            <w:tcW w:w="2709" w:type="dxa"/>
            <w:shd w:val="clear" w:color="auto" w:fill="auto"/>
            <w:hideMark/>
          </w:tcPr>
          <w:p w14:paraId="50D59474" w14:textId="61EB120C" w:rsidR="007A5454" w:rsidRPr="00380DD0" w:rsidRDefault="007A5454" w:rsidP="007A5454">
            <w:pPr>
              <w:rPr>
                <w:color w:val="000000"/>
                <w:sz w:val="22"/>
                <w:szCs w:val="22"/>
              </w:rPr>
            </w:pPr>
            <w:r w:rsidRPr="00F426D4">
              <w:t>ОО краевого и иного подчинения</w:t>
            </w:r>
          </w:p>
        </w:tc>
        <w:tc>
          <w:tcPr>
            <w:tcW w:w="1275" w:type="dxa"/>
            <w:shd w:val="clear" w:color="auto" w:fill="E7F6FF"/>
            <w:noWrap/>
          </w:tcPr>
          <w:p w14:paraId="2CAD08BF" w14:textId="69DE5761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E7F6FF"/>
            <w:noWrap/>
          </w:tcPr>
          <w:p w14:paraId="053562BA" w14:textId="11CB11F0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78,87</w:t>
            </w:r>
          </w:p>
        </w:tc>
        <w:tc>
          <w:tcPr>
            <w:tcW w:w="1276" w:type="dxa"/>
            <w:shd w:val="clear" w:color="auto" w:fill="E7F6FF"/>
            <w:noWrap/>
          </w:tcPr>
          <w:p w14:paraId="6C193D27" w14:textId="367BD4AB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19,2</w:t>
            </w:r>
          </w:p>
        </w:tc>
        <w:tc>
          <w:tcPr>
            <w:tcW w:w="1418" w:type="dxa"/>
            <w:shd w:val="clear" w:color="auto" w:fill="auto"/>
            <w:noWrap/>
          </w:tcPr>
          <w:p w14:paraId="1F4BFB3A" w14:textId="2DD3D216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14:paraId="40F1B5DD" w14:textId="322F603F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74,03</w:t>
            </w:r>
          </w:p>
        </w:tc>
        <w:tc>
          <w:tcPr>
            <w:tcW w:w="1417" w:type="dxa"/>
            <w:shd w:val="clear" w:color="auto" w:fill="auto"/>
            <w:noWrap/>
          </w:tcPr>
          <w:p w14:paraId="13DAB84E" w14:textId="5E8C2AF3" w:rsidR="007A5454" w:rsidRPr="007A5454" w:rsidRDefault="007A5454" w:rsidP="007A5454">
            <w:pPr>
              <w:jc w:val="center"/>
              <w:rPr>
                <w:color w:val="000000"/>
                <w:sz w:val="22"/>
                <w:szCs w:val="22"/>
              </w:rPr>
            </w:pPr>
            <w:r w:rsidRPr="007A5454">
              <w:rPr>
                <w:sz w:val="22"/>
                <w:szCs w:val="22"/>
              </w:rPr>
              <w:t>29,8</w:t>
            </w:r>
          </w:p>
        </w:tc>
      </w:tr>
      <w:tr w:rsidR="00027634" w:rsidRPr="00121982" w14:paraId="1189599A" w14:textId="77777777" w:rsidTr="002212F4">
        <w:trPr>
          <w:trHeight w:val="146"/>
        </w:trPr>
        <w:tc>
          <w:tcPr>
            <w:tcW w:w="2709" w:type="dxa"/>
            <w:shd w:val="clear" w:color="auto" w:fill="auto"/>
            <w:noWrap/>
            <w:vAlign w:val="bottom"/>
            <w:hideMark/>
          </w:tcPr>
          <w:p w14:paraId="3ADDC5E5" w14:textId="77777777" w:rsidR="00027634" w:rsidRPr="00380DD0" w:rsidRDefault="00027634" w:rsidP="00027634">
            <w:pPr>
              <w:rPr>
                <w:b/>
                <w:color w:val="000000"/>
                <w:sz w:val="22"/>
                <w:szCs w:val="22"/>
              </w:rPr>
            </w:pPr>
            <w:r w:rsidRPr="00380DD0">
              <w:rPr>
                <w:b/>
                <w:color w:val="000000"/>
                <w:sz w:val="22"/>
                <w:szCs w:val="22"/>
              </w:rPr>
              <w:t>Итого по краю</w:t>
            </w:r>
          </w:p>
        </w:tc>
        <w:tc>
          <w:tcPr>
            <w:tcW w:w="1275" w:type="dxa"/>
            <w:shd w:val="clear" w:color="auto" w:fill="E7F6FF"/>
            <w:noWrap/>
          </w:tcPr>
          <w:p w14:paraId="68FDB67C" w14:textId="490C4821" w:rsidR="00027634" w:rsidRPr="00027634" w:rsidRDefault="007A5454" w:rsidP="0002763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87,38</w:t>
            </w:r>
          </w:p>
        </w:tc>
        <w:tc>
          <w:tcPr>
            <w:tcW w:w="1134" w:type="dxa"/>
            <w:shd w:val="clear" w:color="auto" w:fill="E7F6FF"/>
            <w:noWrap/>
          </w:tcPr>
          <w:p w14:paraId="684E9A25" w14:textId="047F5A2C" w:rsidR="00027634" w:rsidRPr="00027634" w:rsidRDefault="007A5454" w:rsidP="0002763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40,9</w:t>
            </w:r>
          </w:p>
        </w:tc>
        <w:tc>
          <w:tcPr>
            <w:tcW w:w="1276" w:type="dxa"/>
            <w:shd w:val="clear" w:color="auto" w:fill="E7F6FF"/>
            <w:noWrap/>
          </w:tcPr>
          <w:p w14:paraId="2A7C7B3F" w14:textId="03619625" w:rsidR="00027634" w:rsidRPr="00027634" w:rsidRDefault="007A5454" w:rsidP="0002763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</w:tcPr>
          <w:p w14:paraId="0490F8C1" w14:textId="3A91C104" w:rsidR="00027634" w:rsidRPr="00027634" w:rsidRDefault="007A5454" w:rsidP="0002763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134" w:type="dxa"/>
            <w:shd w:val="clear" w:color="auto" w:fill="auto"/>
            <w:noWrap/>
          </w:tcPr>
          <w:p w14:paraId="48A3C7EC" w14:textId="252E44F1" w:rsidR="00027634" w:rsidRPr="00027634" w:rsidRDefault="007A5454" w:rsidP="0002763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39,36</w:t>
            </w:r>
          </w:p>
        </w:tc>
        <w:tc>
          <w:tcPr>
            <w:tcW w:w="1417" w:type="dxa"/>
            <w:shd w:val="clear" w:color="auto" w:fill="auto"/>
            <w:noWrap/>
          </w:tcPr>
          <w:p w14:paraId="4E399155" w14:textId="7282D9C0" w:rsidR="00027634" w:rsidRPr="00027634" w:rsidRDefault="007A5454" w:rsidP="0002763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24,1</w:t>
            </w:r>
          </w:p>
        </w:tc>
      </w:tr>
    </w:tbl>
    <w:p w14:paraId="5D3F15C0" w14:textId="77777777" w:rsidR="000345CE" w:rsidRDefault="000345CE" w:rsidP="003E57C1">
      <w:pPr>
        <w:tabs>
          <w:tab w:val="left" w:pos="915"/>
        </w:tabs>
        <w:jc w:val="right"/>
      </w:pPr>
    </w:p>
    <w:p w14:paraId="34AD48D7" w14:textId="77777777" w:rsidR="00D85D48" w:rsidRDefault="00D85D48" w:rsidP="003E57C1">
      <w:pPr>
        <w:tabs>
          <w:tab w:val="left" w:pos="915"/>
        </w:tabs>
        <w:jc w:val="right"/>
      </w:pPr>
    </w:p>
    <w:p w14:paraId="5832586A" w14:textId="1E0B5AF6" w:rsidR="003E57C1" w:rsidRDefault="003E57C1" w:rsidP="003E57C1">
      <w:pPr>
        <w:tabs>
          <w:tab w:val="left" w:pos="915"/>
        </w:tabs>
        <w:jc w:val="right"/>
      </w:pPr>
      <w:r w:rsidRPr="005476E4">
        <w:t xml:space="preserve">Диаграмма </w:t>
      </w:r>
      <w:r w:rsidR="0096344F">
        <w:t>4</w:t>
      </w:r>
    </w:p>
    <w:p w14:paraId="1E76C967" w14:textId="77777777" w:rsidR="008D1E8F" w:rsidRPr="005476E4" w:rsidRDefault="008D1E8F" w:rsidP="003E57C1">
      <w:pPr>
        <w:tabs>
          <w:tab w:val="left" w:pos="915"/>
        </w:tabs>
        <w:jc w:val="right"/>
      </w:pPr>
    </w:p>
    <w:p w14:paraId="4E1947AA" w14:textId="77777777" w:rsidR="003E57C1" w:rsidRDefault="003E57C1" w:rsidP="003E57C1">
      <w:pPr>
        <w:tabs>
          <w:tab w:val="left" w:pos="915"/>
        </w:tabs>
        <w:jc w:val="center"/>
      </w:pPr>
      <w:r w:rsidRPr="005476E4">
        <w:t>Уровень обученности (%)</w:t>
      </w:r>
      <w:r w:rsidR="000345CE">
        <w:t xml:space="preserve"> </w:t>
      </w:r>
      <w:r w:rsidRPr="005476E4">
        <w:t>девятиклассников по обязательным предметам</w:t>
      </w:r>
    </w:p>
    <w:p w14:paraId="3ADF1708" w14:textId="14DDAEAD" w:rsidR="008D1E8F" w:rsidRPr="005476E4" w:rsidRDefault="008D1E8F" w:rsidP="003E57C1">
      <w:pPr>
        <w:tabs>
          <w:tab w:val="left" w:pos="915"/>
        </w:tabs>
        <w:jc w:val="center"/>
      </w:pPr>
    </w:p>
    <w:p w14:paraId="5E2D942F" w14:textId="28F50C1F" w:rsidR="00BB54A4" w:rsidRPr="00CA0996" w:rsidRDefault="00D85D48" w:rsidP="00CA0996">
      <w:pPr>
        <w:tabs>
          <w:tab w:val="left" w:pos="915"/>
        </w:tabs>
        <w:rPr>
          <w:sz w:val="28"/>
          <w:szCs w:val="28"/>
        </w:rPr>
      </w:pPr>
      <w:r>
        <w:rPr>
          <w:noProof/>
        </w:rPr>
        <w:drawing>
          <wp:inline distT="0" distB="0" distL="0" distR="0" wp14:anchorId="5BDED58E" wp14:editId="79AEAD3F">
            <wp:extent cx="6657975" cy="3495675"/>
            <wp:effectExtent l="0" t="0" r="9525" b="9525"/>
            <wp:docPr id="3" name="Диаграмма 3">
              <a:extLst xmlns:a="http://schemas.openxmlformats.org/drawingml/2006/main">
                <a:ext uri="{FF2B5EF4-FFF2-40B4-BE49-F238E27FC236}">
                  <a16:creationId xmlns:a16="http://schemas.microsoft.com/office/drawing/2014/main" id="{F2CC13B3-F63F-4AA1-8FA3-A6F7660A01E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3B143A6" w14:textId="77777777" w:rsidR="002437FB" w:rsidRDefault="002437FB" w:rsidP="002437FB">
      <w:pPr>
        <w:tabs>
          <w:tab w:val="left" w:pos="915"/>
        </w:tabs>
        <w:jc w:val="right"/>
      </w:pPr>
    </w:p>
    <w:p w14:paraId="5791C07C" w14:textId="77777777" w:rsidR="002437FB" w:rsidRDefault="002437FB" w:rsidP="002437FB">
      <w:pPr>
        <w:tabs>
          <w:tab w:val="left" w:pos="915"/>
        </w:tabs>
        <w:jc w:val="right"/>
      </w:pPr>
    </w:p>
    <w:p w14:paraId="15D9513D" w14:textId="3D393ACE" w:rsidR="003E57C1" w:rsidRDefault="003E57C1" w:rsidP="002437FB">
      <w:pPr>
        <w:tabs>
          <w:tab w:val="left" w:pos="915"/>
        </w:tabs>
        <w:jc w:val="right"/>
      </w:pPr>
      <w:r w:rsidRPr="00632B13">
        <w:t xml:space="preserve">Диаграмма </w:t>
      </w:r>
      <w:r w:rsidR="0096344F">
        <w:t>5</w:t>
      </w:r>
    </w:p>
    <w:p w14:paraId="4D0E5EDC" w14:textId="77777777" w:rsidR="008D1E8F" w:rsidRPr="00632B13" w:rsidRDefault="008D1E8F" w:rsidP="003E57C1">
      <w:pPr>
        <w:tabs>
          <w:tab w:val="left" w:pos="915"/>
        </w:tabs>
        <w:jc w:val="right"/>
      </w:pPr>
    </w:p>
    <w:p w14:paraId="3B5A05A0" w14:textId="77777777" w:rsidR="003E57C1" w:rsidRDefault="003E57C1" w:rsidP="003E57C1">
      <w:pPr>
        <w:tabs>
          <w:tab w:val="left" w:pos="915"/>
        </w:tabs>
        <w:jc w:val="center"/>
      </w:pPr>
      <w:r w:rsidRPr="00632B13">
        <w:t>Качество обучения (%) девятиклассников по обязательным предметам</w:t>
      </w:r>
    </w:p>
    <w:p w14:paraId="07968D97" w14:textId="77777777" w:rsidR="008D1E8F" w:rsidRDefault="008D1E8F" w:rsidP="003E57C1">
      <w:pPr>
        <w:tabs>
          <w:tab w:val="left" w:pos="915"/>
        </w:tabs>
        <w:jc w:val="center"/>
      </w:pPr>
    </w:p>
    <w:p w14:paraId="35C291C1" w14:textId="1FB855B9" w:rsidR="003E57C1" w:rsidRPr="00FD0D4E" w:rsidRDefault="00D85D48" w:rsidP="00FD0D4E">
      <w:pPr>
        <w:tabs>
          <w:tab w:val="left" w:pos="915"/>
        </w:tabs>
        <w:jc w:val="center"/>
      </w:pPr>
      <w:r>
        <w:rPr>
          <w:noProof/>
        </w:rPr>
        <w:lastRenderedPageBreak/>
        <w:drawing>
          <wp:inline distT="0" distB="0" distL="0" distR="0" wp14:anchorId="7DBD4A62" wp14:editId="78097646">
            <wp:extent cx="6661150" cy="4032250"/>
            <wp:effectExtent l="0" t="0" r="6350" b="6350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id="{4E584323-87D4-41F0-97B1-755C86B1349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45E5FED" w14:textId="77777777" w:rsidR="00F64D8C" w:rsidRDefault="00F64D8C" w:rsidP="003E57C1">
      <w:pPr>
        <w:ind w:firstLine="708"/>
        <w:jc w:val="both"/>
        <w:rPr>
          <w:sz w:val="28"/>
          <w:szCs w:val="28"/>
        </w:rPr>
      </w:pPr>
    </w:p>
    <w:p w14:paraId="3392AD2A" w14:textId="730882F6" w:rsidR="00B00A9A" w:rsidRDefault="00E42AD2" w:rsidP="003E57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 д</w:t>
      </w:r>
      <w:r w:rsidR="00B00A9A">
        <w:rPr>
          <w:sz w:val="28"/>
          <w:szCs w:val="28"/>
        </w:rPr>
        <w:t>евятиклассник</w:t>
      </w:r>
      <w:r>
        <w:rPr>
          <w:sz w:val="28"/>
          <w:szCs w:val="28"/>
        </w:rPr>
        <w:t>ов</w:t>
      </w:r>
      <w:r w:rsidR="00B00A9A">
        <w:rPr>
          <w:sz w:val="28"/>
          <w:szCs w:val="28"/>
        </w:rPr>
        <w:t xml:space="preserve"> образовательных организаций краевого и иного подчинения, г. Читы, п.</w:t>
      </w:r>
      <w:r>
        <w:rPr>
          <w:sz w:val="28"/>
          <w:szCs w:val="28"/>
        </w:rPr>
        <w:t xml:space="preserve"> </w:t>
      </w:r>
      <w:r w:rsidR="00B00A9A">
        <w:rPr>
          <w:sz w:val="28"/>
          <w:szCs w:val="28"/>
        </w:rPr>
        <w:t xml:space="preserve">Агинское, </w:t>
      </w:r>
      <w:r w:rsidR="00D85D48">
        <w:rPr>
          <w:sz w:val="28"/>
          <w:szCs w:val="28"/>
        </w:rPr>
        <w:t xml:space="preserve">ЗАТО п. Горный, Агинского, </w:t>
      </w:r>
      <w:r w:rsidR="00A35903">
        <w:rPr>
          <w:sz w:val="28"/>
          <w:szCs w:val="28"/>
        </w:rPr>
        <w:t>Дульдургинского</w:t>
      </w:r>
      <w:r w:rsidR="004F021B">
        <w:rPr>
          <w:sz w:val="28"/>
          <w:szCs w:val="28"/>
        </w:rPr>
        <w:t>, Карымского, Могойтуйского</w:t>
      </w:r>
      <w:r w:rsidR="00B00A9A">
        <w:rPr>
          <w:sz w:val="28"/>
          <w:szCs w:val="28"/>
        </w:rPr>
        <w:t xml:space="preserve"> округ</w:t>
      </w:r>
      <w:r w:rsidR="004F021B">
        <w:rPr>
          <w:sz w:val="28"/>
          <w:szCs w:val="28"/>
        </w:rPr>
        <w:t>ов</w:t>
      </w:r>
      <w:r w:rsidR="00B00A9A">
        <w:rPr>
          <w:sz w:val="28"/>
          <w:szCs w:val="28"/>
        </w:rPr>
        <w:t xml:space="preserve"> в 202</w:t>
      </w:r>
      <w:r w:rsidR="00D85D48">
        <w:rPr>
          <w:sz w:val="28"/>
          <w:szCs w:val="28"/>
        </w:rPr>
        <w:t>6</w:t>
      </w:r>
      <w:r w:rsidR="00B00A9A">
        <w:rPr>
          <w:sz w:val="28"/>
          <w:szCs w:val="28"/>
        </w:rPr>
        <w:t xml:space="preserve"> году</w:t>
      </w:r>
      <w:r w:rsidR="00A35903">
        <w:rPr>
          <w:sz w:val="28"/>
          <w:szCs w:val="28"/>
        </w:rPr>
        <w:t xml:space="preserve"> </w:t>
      </w:r>
      <w:r w:rsidR="00B00A9A">
        <w:rPr>
          <w:sz w:val="28"/>
          <w:szCs w:val="28"/>
        </w:rPr>
        <w:t>показа</w:t>
      </w:r>
      <w:r>
        <w:rPr>
          <w:sz w:val="28"/>
          <w:szCs w:val="28"/>
        </w:rPr>
        <w:t>тели уровня обученности, качества обучения и средн</w:t>
      </w:r>
      <w:r w:rsidR="00A35903">
        <w:rPr>
          <w:sz w:val="28"/>
          <w:szCs w:val="28"/>
        </w:rPr>
        <w:t>его</w:t>
      </w:r>
      <w:r>
        <w:rPr>
          <w:sz w:val="28"/>
          <w:szCs w:val="28"/>
        </w:rPr>
        <w:t xml:space="preserve"> тестов</w:t>
      </w:r>
      <w:r w:rsidR="00A35903">
        <w:rPr>
          <w:sz w:val="28"/>
          <w:szCs w:val="28"/>
        </w:rPr>
        <w:t>ого</w:t>
      </w:r>
      <w:r>
        <w:rPr>
          <w:sz w:val="28"/>
          <w:szCs w:val="28"/>
        </w:rPr>
        <w:t xml:space="preserve"> балл</w:t>
      </w:r>
      <w:r w:rsidR="00A35903">
        <w:rPr>
          <w:sz w:val="28"/>
          <w:szCs w:val="28"/>
        </w:rPr>
        <w:t>а</w:t>
      </w:r>
      <w:r>
        <w:rPr>
          <w:sz w:val="28"/>
          <w:szCs w:val="28"/>
        </w:rPr>
        <w:t xml:space="preserve"> выше средних по региону и по русскому языку, и по математике. Доля </w:t>
      </w:r>
      <w:r w:rsidR="00A35903">
        <w:rPr>
          <w:sz w:val="28"/>
          <w:szCs w:val="28"/>
        </w:rPr>
        <w:t xml:space="preserve">(%) </w:t>
      </w:r>
      <w:r>
        <w:rPr>
          <w:sz w:val="28"/>
          <w:szCs w:val="28"/>
        </w:rPr>
        <w:t xml:space="preserve">выпускников, прошедших минимальный порог по обязательным предметам выше регионального значения в </w:t>
      </w:r>
      <w:r w:rsidR="004F021B">
        <w:rPr>
          <w:sz w:val="28"/>
          <w:szCs w:val="28"/>
        </w:rPr>
        <w:t>Акшинском</w:t>
      </w:r>
      <w:r w:rsidR="00555992">
        <w:rPr>
          <w:sz w:val="28"/>
          <w:szCs w:val="28"/>
        </w:rPr>
        <w:t xml:space="preserve">, Сретенском, Тунгиро-Олекминском, </w:t>
      </w:r>
      <w:r w:rsidR="004F021B">
        <w:rPr>
          <w:sz w:val="28"/>
          <w:szCs w:val="28"/>
        </w:rPr>
        <w:t>Тунгокоченском, Хилокском, Петровск-Забайкальском округах</w:t>
      </w:r>
      <w:r w:rsidR="003F72CC">
        <w:rPr>
          <w:sz w:val="28"/>
          <w:szCs w:val="28"/>
        </w:rPr>
        <w:t xml:space="preserve">. </w:t>
      </w:r>
    </w:p>
    <w:p w14:paraId="1D09E23A" w14:textId="71183D59" w:rsidR="003E57C1" w:rsidRDefault="003E57C1" w:rsidP="00F64D8C">
      <w:pPr>
        <w:ind w:firstLine="708"/>
        <w:jc w:val="both"/>
        <w:rPr>
          <w:sz w:val="28"/>
          <w:szCs w:val="28"/>
        </w:rPr>
      </w:pPr>
      <w:r w:rsidRPr="00B9534F">
        <w:rPr>
          <w:sz w:val="28"/>
          <w:szCs w:val="28"/>
        </w:rPr>
        <w:t xml:space="preserve">Низкие результаты ОГЭ по обязательным предметам у обучающихся школ </w:t>
      </w:r>
      <w:r w:rsidR="003F72CC">
        <w:rPr>
          <w:sz w:val="28"/>
          <w:szCs w:val="28"/>
        </w:rPr>
        <w:t>Александрово-Заводского</w:t>
      </w:r>
      <w:r w:rsidR="00555992">
        <w:rPr>
          <w:sz w:val="28"/>
          <w:szCs w:val="28"/>
        </w:rPr>
        <w:t xml:space="preserve">, </w:t>
      </w:r>
      <w:r w:rsidR="00555992" w:rsidRPr="00555992">
        <w:rPr>
          <w:sz w:val="28"/>
          <w:szCs w:val="28"/>
        </w:rPr>
        <w:t>Балейского</w:t>
      </w:r>
      <w:r w:rsidR="00555992">
        <w:rPr>
          <w:sz w:val="28"/>
          <w:szCs w:val="28"/>
        </w:rPr>
        <w:t>,</w:t>
      </w:r>
      <w:r w:rsidR="006E097C">
        <w:rPr>
          <w:sz w:val="28"/>
          <w:szCs w:val="28"/>
        </w:rPr>
        <w:t xml:space="preserve"> </w:t>
      </w:r>
      <w:r w:rsidRPr="00B9534F">
        <w:rPr>
          <w:sz w:val="28"/>
          <w:szCs w:val="28"/>
        </w:rPr>
        <w:t xml:space="preserve">Улётовского </w:t>
      </w:r>
      <w:r w:rsidR="00555992">
        <w:rPr>
          <w:sz w:val="28"/>
          <w:szCs w:val="28"/>
        </w:rPr>
        <w:t>округов</w:t>
      </w:r>
      <w:r w:rsidRPr="00B9534F">
        <w:rPr>
          <w:sz w:val="28"/>
          <w:szCs w:val="28"/>
        </w:rPr>
        <w:t>.</w:t>
      </w:r>
    </w:p>
    <w:p w14:paraId="0B71CB5D" w14:textId="77777777" w:rsidR="009A75B5" w:rsidRDefault="009A75B5" w:rsidP="00D5045B">
      <w:pPr>
        <w:jc w:val="both"/>
        <w:rPr>
          <w:sz w:val="28"/>
          <w:szCs w:val="28"/>
        </w:rPr>
      </w:pPr>
    </w:p>
    <w:p w14:paraId="0F9FE8B5" w14:textId="72CF4865" w:rsidR="00A349B9" w:rsidRDefault="00A349B9" w:rsidP="00D5045B">
      <w:pPr>
        <w:ind w:firstLine="708"/>
        <w:jc w:val="both"/>
        <w:rPr>
          <w:sz w:val="28"/>
          <w:szCs w:val="28"/>
        </w:rPr>
      </w:pPr>
      <w:r w:rsidRPr="00A349B9">
        <w:rPr>
          <w:sz w:val="28"/>
          <w:szCs w:val="28"/>
        </w:rPr>
        <w:t>По итогам основного периода ГИА-9 202</w:t>
      </w:r>
      <w:r w:rsidR="00015275">
        <w:rPr>
          <w:sz w:val="28"/>
          <w:szCs w:val="28"/>
        </w:rPr>
        <w:t>6</w:t>
      </w:r>
      <w:r w:rsidRPr="00A349B9">
        <w:rPr>
          <w:sz w:val="28"/>
          <w:szCs w:val="28"/>
        </w:rPr>
        <w:t xml:space="preserve"> года </w:t>
      </w:r>
      <w:bookmarkStart w:id="5" w:name="_Hlk236997542"/>
      <w:r w:rsidRPr="00A349B9">
        <w:rPr>
          <w:sz w:val="28"/>
          <w:szCs w:val="28"/>
        </w:rPr>
        <w:t>2</w:t>
      </w:r>
      <w:r w:rsidR="00D5045B">
        <w:rPr>
          <w:sz w:val="28"/>
          <w:szCs w:val="28"/>
        </w:rPr>
        <w:t>211</w:t>
      </w:r>
      <w:r w:rsidRPr="00A349B9">
        <w:rPr>
          <w:sz w:val="28"/>
          <w:szCs w:val="28"/>
        </w:rPr>
        <w:t xml:space="preserve"> участник</w:t>
      </w:r>
      <w:r w:rsidR="00D5045B">
        <w:rPr>
          <w:sz w:val="28"/>
          <w:szCs w:val="28"/>
        </w:rPr>
        <w:t>ов</w:t>
      </w:r>
      <w:r w:rsidRPr="00A349B9">
        <w:rPr>
          <w:sz w:val="28"/>
          <w:szCs w:val="28"/>
        </w:rPr>
        <w:t xml:space="preserve"> </w:t>
      </w:r>
      <w:bookmarkEnd w:id="5"/>
      <w:r w:rsidRPr="00A349B9">
        <w:rPr>
          <w:sz w:val="28"/>
          <w:szCs w:val="28"/>
        </w:rPr>
        <w:t>не получил</w:t>
      </w:r>
      <w:r w:rsidR="00D5045B">
        <w:rPr>
          <w:sz w:val="28"/>
          <w:szCs w:val="28"/>
        </w:rPr>
        <w:t>и</w:t>
      </w:r>
      <w:r w:rsidRPr="00A349B9">
        <w:rPr>
          <w:sz w:val="28"/>
          <w:szCs w:val="28"/>
        </w:rPr>
        <w:t xml:space="preserve"> аттестат, что составляет </w:t>
      </w:r>
      <w:r w:rsidR="00D5045B">
        <w:rPr>
          <w:sz w:val="28"/>
          <w:szCs w:val="28"/>
        </w:rPr>
        <w:t>15,3</w:t>
      </w:r>
      <w:r w:rsidRPr="00A349B9">
        <w:rPr>
          <w:sz w:val="28"/>
          <w:szCs w:val="28"/>
        </w:rPr>
        <w:t>% от общего числа участников</w:t>
      </w:r>
      <w:r w:rsidR="00D5045B">
        <w:rPr>
          <w:sz w:val="28"/>
          <w:szCs w:val="28"/>
        </w:rPr>
        <w:t xml:space="preserve"> (в</w:t>
      </w:r>
      <w:r w:rsidR="00D5045B" w:rsidRPr="00D5045B">
        <w:rPr>
          <w:sz w:val="28"/>
          <w:szCs w:val="28"/>
        </w:rPr>
        <w:t xml:space="preserve"> 202</w:t>
      </w:r>
      <w:r w:rsidR="00D5045B">
        <w:rPr>
          <w:sz w:val="28"/>
          <w:szCs w:val="28"/>
        </w:rPr>
        <w:t>5</w:t>
      </w:r>
      <w:r w:rsidR="00D5045B" w:rsidRPr="00D5045B">
        <w:rPr>
          <w:sz w:val="28"/>
          <w:szCs w:val="28"/>
        </w:rPr>
        <w:t xml:space="preserve"> </w:t>
      </w:r>
      <w:r w:rsidR="00D5045B">
        <w:rPr>
          <w:sz w:val="28"/>
          <w:szCs w:val="28"/>
        </w:rPr>
        <w:t>-</w:t>
      </w:r>
      <w:r w:rsidR="00D5045B" w:rsidRPr="00D5045B">
        <w:rPr>
          <w:sz w:val="28"/>
          <w:szCs w:val="28"/>
        </w:rPr>
        <w:t xml:space="preserve"> 2361 участник </w:t>
      </w:r>
      <w:r w:rsidR="00D5045B">
        <w:rPr>
          <w:sz w:val="28"/>
          <w:szCs w:val="28"/>
        </w:rPr>
        <w:t>(16,24</w:t>
      </w:r>
      <w:r w:rsidR="00D5045B" w:rsidRPr="00D5045B">
        <w:rPr>
          <w:sz w:val="28"/>
          <w:szCs w:val="28"/>
        </w:rPr>
        <w:t>%</w:t>
      </w:r>
      <w:r w:rsidR="00D5045B">
        <w:rPr>
          <w:sz w:val="28"/>
          <w:szCs w:val="28"/>
        </w:rPr>
        <w:t>), в</w:t>
      </w:r>
      <w:r w:rsidRPr="00A349B9">
        <w:rPr>
          <w:sz w:val="28"/>
          <w:szCs w:val="28"/>
        </w:rPr>
        <w:t xml:space="preserve"> 2024 году </w:t>
      </w:r>
      <w:r w:rsidR="00D5045B">
        <w:rPr>
          <w:sz w:val="28"/>
          <w:szCs w:val="28"/>
        </w:rPr>
        <w:t>– 1330 участников (</w:t>
      </w:r>
      <w:r w:rsidRPr="00A349B9">
        <w:rPr>
          <w:sz w:val="28"/>
          <w:szCs w:val="28"/>
        </w:rPr>
        <w:t>9,35%</w:t>
      </w:r>
      <w:r w:rsidR="00D5045B">
        <w:rPr>
          <w:sz w:val="28"/>
          <w:szCs w:val="28"/>
        </w:rPr>
        <w:t>).</w:t>
      </w:r>
    </w:p>
    <w:p w14:paraId="72661EF1" w14:textId="77777777" w:rsidR="00D5045B" w:rsidRPr="00D5045B" w:rsidRDefault="00D5045B" w:rsidP="00D5045B">
      <w:pPr>
        <w:ind w:firstLine="708"/>
        <w:jc w:val="both"/>
        <w:rPr>
          <w:sz w:val="28"/>
          <w:szCs w:val="28"/>
        </w:rPr>
      </w:pPr>
      <w:r w:rsidRPr="00D5045B">
        <w:rPr>
          <w:sz w:val="28"/>
          <w:szCs w:val="28"/>
        </w:rPr>
        <w:t xml:space="preserve">Высокий процент девятиклассников, не получивших аттестаты по итогам ГИА-9 в текущем году в образовательных организациях Улётовского (39,64%), Балейского (34,08%), Александрово-Заводского (32,5%), Калганского (31,82%) округов. </w:t>
      </w:r>
    </w:p>
    <w:p w14:paraId="52BDF19F" w14:textId="77777777" w:rsidR="00D5045B" w:rsidRPr="00D5045B" w:rsidRDefault="00D5045B" w:rsidP="00D5045B">
      <w:pPr>
        <w:ind w:firstLine="708"/>
        <w:jc w:val="both"/>
        <w:rPr>
          <w:sz w:val="28"/>
          <w:szCs w:val="28"/>
        </w:rPr>
      </w:pPr>
      <w:r w:rsidRPr="00D5045B">
        <w:rPr>
          <w:sz w:val="28"/>
          <w:szCs w:val="28"/>
        </w:rPr>
        <w:t xml:space="preserve">Среди муниципальных образований с наименьшей долей выпускников, не получивших аттестаты в 2026 году, Агинский (3,2%), Ононский (3,81%), Карымский (4,49%) округа, Сретенский район (4,74%), п. Агинское (5,24%). </w:t>
      </w:r>
    </w:p>
    <w:p w14:paraId="6C825BE5" w14:textId="5F87781C" w:rsidR="00D5045B" w:rsidRDefault="00D5045B" w:rsidP="00D504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5045B">
        <w:rPr>
          <w:sz w:val="28"/>
          <w:szCs w:val="28"/>
        </w:rPr>
        <w:t xml:space="preserve"> образовательных организациях краевого и иного подчинения г. Читы все девятиклассники</w:t>
      </w:r>
      <w:r>
        <w:rPr>
          <w:sz w:val="28"/>
          <w:szCs w:val="28"/>
        </w:rPr>
        <w:t xml:space="preserve"> п</w:t>
      </w:r>
      <w:r w:rsidRPr="00D5045B">
        <w:rPr>
          <w:sz w:val="28"/>
          <w:szCs w:val="28"/>
        </w:rPr>
        <w:t>олучили аттестаты по итогам ГИА основного периода</w:t>
      </w:r>
      <w:r>
        <w:rPr>
          <w:sz w:val="28"/>
          <w:szCs w:val="28"/>
        </w:rPr>
        <w:t>,</w:t>
      </w:r>
      <w:r w:rsidRPr="00D5045B">
        <w:rPr>
          <w:sz w:val="28"/>
          <w:szCs w:val="28"/>
        </w:rPr>
        <w:t xml:space="preserve"> за исключением двух участников, которые были удалены с экзаменов за нарушение порядка в ППЭ.</w:t>
      </w:r>
    </w:p>
    <w:p w14:paraId="75403E81" w14:textId="77777777" w:rsidR="00DF2C31" w:rsidRDefault="00DF2C31" w:rsidP="00A349B9">
      <w:pPr>
        <w:ind w:firstLine="708"/>
        <w:jc w:val="right"/>
      </w:pPr>
    </w:p>
    <w:p w14:paraId="7F76C172" w14:textId="77777777" w:rsidR="00DF2C31" w:rsidRDefault="00DF2C31" w:rsidP="00A349B9">
      <w:pPr>
        <w:ind w:firstLine="708"/>
        <w:jc w:val="right"/>
      </w:pPr>
    </w:p>
    <w:p w14:paraId="2AFC13CE" w14:textId="77777777" w:rsidR="00DF2C31" w:rsidRDefault="00DF2C31" w:rsidP="00A349B9">
      <w:pPr>
        <w:ind w:firstLine="708"/>
        <w:jc w:val="right"/>
      </w:pPr>
    </w:p>
    <w:p w14:paraId="0F441283" w14:textId="09E82C67" w:rsidR="008D1E8F" w:rsidRPr="00632B13" w:rsidRDefault="008D1E8F" w:rsidP="00A349B9">
      <w:pPr>
        <w:ind w:firstLine="708"/>
        <w:jc w:val="right"/>
      </w:pPr>
      <w:r w:rsidRPr="00632B13">
        <w:lastRenderedPageBreak/>
        <w:t xml:space="preserve">Таблица </w:t>
      </w:r>
      <w:r>
        <w:t>1</w:t>
      </w:r>
      <w:r w:rsidR="00A349B9">
        <w:t>3</w:t>
      </w:r>
    </w:p>
    <w:p w14:paraId="4186F0C0" w14:textId="6E25E166" w:rsidR="008D1E8F" w:rsidRPr="00A349B9" w:rsidRDefault="008D1E8F" w:rsidP="00A349B9">
      <w:pPr>
        <w:ind w:firstLine="708"/>
        <w:jc w:val="center"/>
      </w:pPr>
      <w:r w:rsidRPr="00A349B9">
        <w:t xml:space="preserve">Информация о девятиклассниках, </w:t>
      </w:r>
      <w:r w:rsidR="00EB55F7" w:rsidRPr="00EB55F7">
        <w:t>не получи</w:t>
      </w:r>
      <w:r w:rsidR="00EB55F7">
        <w:t>вших</w:t>
      </w:r>
      <w:r w:rsidR="00EB55F7" w:rsidRPr="00EB55F7">
        <w:t xml:space="preserve"> аттестаты об основном </w:t>
      </w:r>
      <w:r w:rsidR="00EB55F7">
        <w:t xml:space="preserve">общем </w:t>
      </w:r>
      <w:r w:rsidR="00EB55F7" w:rsidRPr="00EB55F7">
        <w:t>образовании</w:t>
      </w:r>
      <w:r w:rsidRPr="00A349B9">
        <w:t xml:space="preserve"> по итогам ГИА основного периода</w:t>
      </w:r>
      <w:r w:rsidR="00EB55F7">
        <w:t>, в разрезе муниципальных образований</w:t>
      </w:r>
      <w:r w:rsidRPr="00A349B9">
        <w:t xml:space="preserve"> </w:t>
      </w: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1"/>
        <w:gridCol w:w="992"/>
        <w:gridCol w:w="1134"/>
        <w:gridCol w:w="1134"/>
        <w:gridCol w:w="1134"/>
        <w:gridCol w:w="567"/>
        <w:gridCol w:w="992"/>
        <w:gridCol w:w="851"/>
      </w:tblGrid>
      <w:tr w:rsidR="0093021F" w14:paraId="3A318534" w14:textId="77777777" w:rsidTr="0093021F">
        <w:trPr>
          <w:trHeight w:val="133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B4443" w14:textId="77777777" w:rsidR="0093021F" w:rsidRPr="006E097C" w:rsidRDefault="0093021F" w:rsidP="00C85B9F">
            <w:pPr>
              <w:spacing w:line="20" w:lineRule="atLeast"/>
              <w:contextualSpacing/>
              <w:jc w:val="center"/>
              <w:rPr>
                <w:sz w:val="22"/>
                <w:szCs w:val="22"/>
              </w:rPr>
            </w:pPr>
            <w:bookmarkStart w:id="6" w:name="_Hlk171606177"/>
            <w:r w:rsidRPr="006E097C">
              <w:rPr>
                <w:sz w:val="22"/>
                <w:szCs w:val="22"/>
              </w:rPr>
              <w:t>МО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769868" w14:textId="618FD4D4" w:rsidR="0093021F" w:rsidRPr="006E097C" w:rsidRDefault="0093021F" w:rsidP="00C85B9F">
            <w:pPr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6E097C">
              <w:rPr>
                <w:sz w:val="22"/>
                <w:szCs w:val="22"/>
              </w:rPr>
              <w:t>Общее кол</w:t>
            </w:r>
            <w:r>
              <w:rPr>
                <w:sz w:val="22"/>
                <w:szCs w:val="22"/>
              </w:rPr>
              <w:t>-</w:t>
            </w:r>
            <w:r w:rsidRPr="006E097C">
              <w:rPr>
                <w:sz w:val="22"/>
                <w:szCs w:val="22"/>
              </w:rPr>
              <w:t xml:space="preserve">во участников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8DFF" w14:textId="77777777" w:rsidR="0093021F" w:rsidRPr="006E097C" w:rsidRDefault="0093021F" w:rsidP="00C85B9F">
            <w:pPr>
              <w:spacing w:line="20" w:lineRule="atLeast"/>
              <w:contextualSpacing/>
              <w:jc w:val="center"/>
              <w:rPr>
                <w:sz w:val="22"/>
                <w:szCs w:val="22"/>
              </w:rPr>
            </w:pPr>
            <w:r w:rsidRPr="006E097C">
              <w:rPr>
                <w:sz w:val="22"/>
                <w:szCs w:val="22"/>
              </w:rPr>
              <w:t xml:space="preserve">Число участников ГИА, которые </w:t>
            </w:r>
            <w:r w:rsidRPr="006E097C">
              <w:rPr>
                <w:b/>
                <w:bCs/>
                <w:sz w:val="22"/>
                <w:szCs w:val="22"/>
              </w:rPr>
              <w:t>не пересдали</w:t>
            </w:r>
            <w:r w:rsidRPr="006E097C">
              <w:rPr>
                <w:sz w:val="22"/>
                <w:szCs w:val="22"/>
              </w:rPr>
              <w:t xml:space="preserve"> в резервные дни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3CAA" w14:textId="77777777" w:rsidR="0093021F" w:rsidRPr="006E097C" w:rsidRDefault="0093021F" w:rsidP="00C85B9F">
            <w:pPr>
              <w:spacing w:line="20" w:lineRule="atLeast"/>
              <w:contextualSpacing/>
              <w:jc w:val="center"/>
              <w:rPr>
                <w:sz w:val="22"/>
                <w:szCs w:val="22"/>
              </w:rPr>
            </w:pPr>
            <w:r w:rsidRPr="006E097C">
              <w:rPr>
                <w:sz w:val="22"/>
                <w:szCs w:val="22"/>
              </w:rPr>
              <w:t xml:space="preserve">Число участников ГИА, которые </w:t>
            </w:r>
            <w:r w:rsidRPr="006E097C">
              <w:rPr>
                <w:b/>
                <w:bCs/>
                <w:sz w:val="22"/>
                <w:szCs w:val="22"/>
              </w:rPr>
              <w:t>не сдали в основные дни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31151C" w14:textId="77777777" w:rsidR="0093021F" w:rsidRPr="006E097C" w:rsidRDefault="0093021F" w:rsidP="00C85B9F">
            <w:pPr>
              <w:spacing w:line="20" w:lineRule="atLeast"/>
              <w:contextualSpacing/>
              <w:jc w:val="center"/>
              <w:rPr>
                <w:sz w:val="22"/>
                <w:szCs w:val="22"/>
              </w:rPr>
            </w:pPr>
            <w:r w:rsidRPr="006E097C">
              <w:rPr>
                <w:sz w:val="22"/>
                <w:szCs w:val="22"/>
              </w:rPr>
              <w:t>удалены с экзамена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3945C" w14:textId="77777777" w:rsidR="0093021F" w:rsidRPr="006E097C" w:rsidRDefault="0093021F" w:rsidP="00C85B9F">
            <w:pPr>
              <w:spacing w:line="20" w:lineRule="atLeast"/>
              <w:contextualSpacing/>
              <w:jc w:val="center"/>
              <w:rPr>
                <w:sz w:val="22"/>
                <w:szCs w:val="22"/>
              </w:rPr>
            </w:pPr>
            <w:r w:rsidRPr="006E097C">
              <w:rPr>
                <w:sz w:val="22"/>
                <w:szCs w:val="22"/>
              </w:rPr>
              <w:t>не получили аттестат</w:t>
            </w:r>
          </w:p>
          <w:p w14:paraId="6F5F684F" w14:textId="77777777" w:rsidR="0093021F" w:rsidRPr="006E097C" w:rsidRDefault="0093021F" w:rsidP="00C85B9F">
            <w:pPr>
              <w:spacing w:line="20" w:lineRule="atLeast"/>
              <w:contextualSpacing/>
              <w:jc w:val="center"/>
              <w:rPr>
                <w:sz w:val="22"/>
                <w:szCs w:val="22"/>
              </w:rPr>
            </w:pPr>
            <w:r w:rsidRPr="006E097C">
              <w:rPr>
                <w:sz w:val="22"/>
                <w:szCs w:val="22"/>
              </w:rPr>
              <w:t xml:space="preserve"> </w:t>
            </w:r>
            <w:r w:rsidRPr="006E097C">
              <w:rPr>
                <w:b/>
                <w:bCs/>
                <w:sz w:val="22"/>
                <w:szCs w:val="22"/>
              </w:rPr>
              <w:t>по итогам проведения ГИА</w:t>
            </w:r>
          </w:p>
        </w:tc>
      </w:tr>
      <w:tr w:rsidR="0093021F" w14:paraId="44433BA1" w14:textId="77777777" w:rsidTr="0093021F">
        <w:trPr>
          <w:trHeight w:val="55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E1F4" w14:textId="77777777" w:rsidR="0093021F" w:rsidRPr="006E097C" w:rsidRDefault="0093021F" w:rsidP="00C85B9F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FABF" w14:textId="77777777" w:rsidR="0093021F" w:rsidRPr="006E097C" w:rsidRDefault="0093021F" w:rsidP="00C85B9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5891" w14:textId="77777777" w:rsidR="0093021F" w:rsidRPr="006E097C" w:rsidRDefault="0093021F" w:rsidP="00C85B9F">
            <w:pPr>
              <w:spacing w:line="20" w:lineRule="atLeast"/>
              <w:contextualSpacing/>
              <w:jc w:val="center"/>
              <w:rPr>
                <w:sz w:val="22"/>
                <w:szCs w:val="22"/>
              </w:rPr>
            </w:pPr>
            <w:r w:rsidRPr="006E097C">
              <w:rPr>
                <w:sz w:val="22"/>
                <w:szCs w:val="22"/>
              </w:rPr>
              <w:t xml:space="preserve">один экзамен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6ACC" w14:textId="77777777" w:rsidR="0093021F" w:rsidRPr="006E097C" w:rsidRDefault="0093021F" w:rsidP="00C85B9F">
            <w:pPr>
              <w:spacing w:line="20" w:lineRule="atLeast"/>
              <w:contextualSpacing/>
              <w:jc w:val="center"/>
              <w:rPr>
                <w:sz w:val="22"/>
                <w:szCs w:val="22"/>
              </w:rPr>
            </w:pPr>
            <w:r w:rsidRPr="006E097C">
              <w:rPr>
                <w:sz w:val="22"/>
                <w:szCs w:val="22"/>
              </w:rPr>
              <w:t>два экзамена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EFD2" w14:textId="77777777" w:rsidR="0093021F" w:rsidRPr="006E097C" w:rsidRDefault="0093021F" w:rsidP="00C85B9F">
            <w:pPr>
              <w:spacing w:line="20" w:lineRule="atLeast"/>
              <w:contextualSpacing/>
              <w:jc w:val="center"/>
              <w:rPr>
                <w:sz w:val="22"/>
                <w:szCs w:val="22"/>
              </w:rPr>
            </w:pPr>
            <w:r w:rsidRPr="006E097C">
              <w:rPr>
                <w:sz w:val="22"/>
                <w:szCs w:val="22"/>
              </w:rPr>
              <w:t>три экзамена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31B7" w14:textId="77777777" w:rsidR="0093021F" w:rsidRPr="006E097C" w:rsidRDefault="0093021F" w:rsidP="00C85B9F">
            <w:pPr>
              <w:spacing w:line="20" w:lineRule="atLeast"/>
              <w:contextualSpacing/>
              <w:jc w:val="center"/>
              <w:rPr>
                <w:sz w:val="22"/>
                <w:szCs w:val="22"/>
              </w:rPr>
            </w:pPr>
            <w:r w:rsidRPr="006E097C">
              <w:rPr>
                <w:sz w:val="22"/>
                <w:szCs w:val="22"/>
              </w:rPr>
              <w:t>четыре экзамена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1EEF" w14:textId="77777777" w:rsidR="0093021F" w:rsidRPr="006E097C" w:rsidRDefault="0093021F" w:rsidP="00C85B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8E69" w14:textId="77777777" w:rsidR="0093021F" w:rsidRPr="006E097C" w:rsidRDefault="0093021F" w:rsidP="00C85B9F">
            <w:pPr>
              <w:jc w:val="center"/>
              <w:rPr>
                <w:sz w:val="22"/>
                <w:szCs w:val="22"/>
              </w:rPr>
            </w:pPr>
            <w:r w:rsidRPr="006E097C">
              <w:rPr>
                <w:sz w:val="22"/>
                <w:szCs w:val="22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5F4F" w14:textId="77777777" w:rsidR="0093021F" w:rsidRPr="006E097C" w:rsidRDefault="0093021F" w:rsidP="00C85B9F">
            <w:pPr>
              <w:jc w:val="center"/>
              <w:rPr>
                <w:sz w:val="22"/>
                <w:szCs w:val="22"/>
              </w:rPr>
            </w:pPr>
            <w:r w:rsidRPr="006E097C">
              <w:rPr>
                <w:sz w:val="22"/>
                <w:szCs w:val="22"/>
              </w:rPr>
              <w:t>%</w:t>
            </w:r>
          </w:p>
        </w:tc>
      </w:tr>
      <w:tr w:rsidR="00422292" w14:paraId="78DB6ED6" w14:textId="77777777" w:rsidTr="00613461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378D6" w14:textId="7AF7119F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г. Чита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0E333" w14:textId="204C1CD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C436" w14:textId="1F8A4A9E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3DAA" w14:textId="22B98D18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5869" w14:textId="77051F44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69B8" w14:textId="272FB59A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8CD0" w14:textId="02ECAED2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E0A8" w14:textId="31BC164B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3F62" w14:textId="24DF31D4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13,75</w:t>
            </w:r>
          </w:p>
        </w:tc>
      </w:tr>
      <w:tr w:rsidR="00422292" w14:paraId="77CEF3F9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7F896" w14:textId="0E0C9C7C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п. Агинское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85B40" w14:textId="6D7E069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680A" w14:textId="20E79D26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0D8B" w14:textId="36C3EF0E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5307" w14:textId="461A9572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22F7" w14:textId="347F4DA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91507" w14:textId="5F1B1AD2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988954" w14:textId="54E44FAD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48EA" w14:textId="21874B57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5,24</w:t>
            </w:r>
          </w:p>
        </w:tc>
      </w:tr>
      <w:tr w:rsidR="00422292" w14:paraId="79648DE7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295C9" w14:textId="53749F0B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Агинский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E92374" w14:textId="1A2190CE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CE0A" w14:textId="0A17B59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389E" w14:textId="337ECF9F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B6DA" w14:textId="5960773A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9E8A" w14:textId="05DA130E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FE9B4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456281" w14:textId="7596CF9C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A69C" w14:textId="5F78C2E5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3,2</w:t>
            </w:r>
          </w:p>
        </w:tc>
      </w:tr>
      <w:tr w:rsidR="00422292" w14:paraId="7608AAFC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4D1F4" w14:textId="584191C6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Акшинский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173B02" w14:textId="54BB675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8C80" w14:textId="1EDA7C96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DD00" w14:textId="53F21B8C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FBF5" w14:textId="1400D8B4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86E7" w14:textId="56B4D400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50C6D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BA92DB" w14:textId="35A783FE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AC8E" w14:textId="6FCE6646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11,11</w:t>
            </w:r>
          </w:p>
        </w:tc>
      </w:tr>
      <w:tr w:rsidR="00422292" w14:paraId="1D26A7C4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478DD" w14:textId="2DB9EC08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Алек-Заводский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D7EBD" w14:textId="2EBB1936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0B4E" w14:textId="3EEA3BD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5F84" w14:textId="654F268E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1CEC" w14:textId="57D6CF1B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7EFF" w14:textId="7235E75A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DE0BE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33A647" w14:textId="767F6589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FAF" w14:textId="3CC2F581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32,5</w:t>
            </w:r>
          </w:p>
        </w:tc>
      </w:tr>
      <w:tr w:rsidR="00422292" w14:paraId="33DC9F29" w14:textId="77777777" w:rsidTr="00613461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EBFD9" w14:textId="3FA482B4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Балейский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2EA22" w14:textId="2CDCC76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EF64" w14:textId="05707FDD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D5BF" w14:textId="28870A07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FB7E" w14:textId="718EAC4D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FB53" w14:textId="323EFDDF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E5DDF" w14:textId="2DE0D01E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23E8C4" w14:textId="643E182E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5E1" w14:textId="307B5B7F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34,08</w:t>
            </w:r>
          </w:p>
        </w:tc>
      </w:tr>
      <w:tr w:rsidR="00422292" w14:paraId="5E40FFF2" w14:textId="77777777" w:rsidTr="00613461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2BCA4" w14:textId="49967E0A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Борзинский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BA3C2" w14:textId="2765068F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54EA" w14:textId="5359915E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9690" w14:textId="52BF766B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C80A" w14:textId="2D8A5690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E42C" w14:textId="66EEB9E9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C6331" w14:textId="1613F73E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C64EA2" w14:textId="62AE1E07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BD6" w14:textId="0771F51A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14,45</w:t>
            </w:r>
          </w:p>
        </w:tc>
      </w:tr>
      <w:tr w:rsidR="00422292" w14:paraId="0B207376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7D162" w14:textId="75D3E9F4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Газ-Заводский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8A114" w14:textId="1ABFBD2F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3523" w14:textId="47E5F28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5463" w14:textId="5F986C5B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172E" w14:textId="0975032E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28EA" w14:textId="359E326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54D63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46812A" w14:textId="4CC2DE4A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1CED" w14:textId="39D49161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17,29</w:t>
            </w:r>
          </w:p>
        </w:tc>
      </w:tr>
      <w:tr w:rsidR="00422292" w:rsidRPr="006B54F4" w14:paraId="1C62CD83" w14:textId="77777777" w:rsidTr="00613461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FA34A7" w14:textId="21DC14E9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Дульдургинский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2F31C" w14:textId="74AC558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7089" w14:textId="30754978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F8E2" w14:textId="2D010840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CA05" w14:textId="1F597642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0C70" w14:textId="0C04F031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B10BC" w14:textId="116D971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7DD34A" w14:textId="6AD69E5D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934C" w14:textId="2ADA1327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11,06</w:t>
            </w:r>
          </w:p>
        </w:tc>
      </w:tr>
      <w:tr w:rsidR="00422292" w:rsidRPr="006B54F4" w14:paraId="0557DAE0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2DAA8" w14:textId="0E15FAC0" w:rsidR="00422292" w:rsidRPr="006E097C" w:rsidRDefault="00422292" w:rsidP="00422292">
            <w:pPr>
              <w:rPr>
                <w:sz w:val="22"/>
                <w:szCs w:val="22"/>
              </w:rPr>
            </w:pPr>
            <w:r w:rsidRPr="008A2E94">
              <w:t>Забайкальский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B1E1E" w14:textId="2C71D422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62DA" w14:textId="5B957264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2C12" w14:textId="7581D9A3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9771" w14:textId="69DAF37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88EA" w14:textId="754DBA5E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6620E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5CA641" w14:textId="46863BB0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C622" w14:textId="0B1D7BA3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14,68</w:t>
            </w:r>
          </w:p>
        </w:tc>
      </w:tr>
      <w:tr w:rsidR="00422292" w:rsidRPr="006B54F4" w14:paraId="2A9D7C64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472A8" w14:textId="6FD0232A" w:rsidR="00422292" w:rsidRPr="006E097C" w:rsidRDefault="00422292" w:rsidP="00422292">
            <w:pPr>
              <w:rPr>
                <w:sz w:val="22"/>
                <w:szCs w:val="22"/>
              </w:rPr>
            </w:pPr>
            <w:r w:rsidRPr="008A2E94">
              <w:t>ЗАТО Горный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F621D" w14:textId="510DA17B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A629" w14:textId="510D208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5281" w14:textId="77777777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F003" w14:textId="3F87BA50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7210" w14:textId="39CF46C0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BBAE4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BD5FAC" w14:textId="26ACA9FA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0EB8" w14:textId="051CE619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5,88</w:t>
            </w:r>
          </w:p>
        </w:tc>
      </w:tr>
      <w:tr w:rsidR="00422292" w:rsidRPr="006B54F4" w14:paraId="00011A6E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9D01B" w14:textId="5AC27172" w:rsidR="00422292" w:rsidRPr="006E097C" w:rsidRDefault="00422292" w:rsidP="00422292">
            <w:pPr>
              <w:rPr>
                <w:sz w:val="22"/>
                <w:szCs w:val="22"/>
              </w:rPr>
            </w:pPr>
            <w:r w:rsidRPr="008A2E94">
              <w:t>Каларский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19C76" w14:textId="1FD48409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3010" w14:textId="62AAF55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9D72" w14:textId="4DCD79FD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EAC3" w14:textId="0FBA644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3E90" w14:textId="41F38D3A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C00BE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25381E" w14:textId="4901A9E5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8821" w14:textId="40B4044E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19,05</w:t>
            </w:r>
          </w:p>
        </w:tc>
      </w:tr>
      <w:tr w:rsidR="00422292" w:rsidRPr="006B54F4" w14:paraId="697188A6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FA987" w14:textId="09A70BD4" w:rsidR="00422292" w:rsidRPr="006E097C" w:rsidRDefault="00422292" w:rsidP="00422292">
            <w:pPr>
              <w:rPr>
                <w:sz w:val="22"/>
                <w:szCs w:val="22"/>
              </w:rPr>
            </w:pPr>
            <w:r w:rsidRPr="008A2E94">
              <w:t>Калганский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78966" w14:textId="6572448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B7DE" w14:textId="308CEA5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80C4" w14:textId="118748B7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A3C4" w14:textId="7CA51DE0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5165" w14:textId="377DC542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27C90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A1774E" w14:textId="5FDF9A5E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C0C2" w14:textId="5515F927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31,82</w:t>
            </w:r>
          </w:p>
        </w:tc>
      </w:tr>
      <w:tr w:rsidR="00422292" w:rsidRPr="006B54F4" w14:paraId="56725C22" w14:textId="77777777" w:rsidTr="00613461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942EA8" w14:textId="2DDFCB28" w:rsidR="00422292" w:rsidRPr="006E097C" w:rsidRDefault="00422292" w:rsidP="00422292">
            <w:pPr>
              <w:rPr>
                <w:sz w:val="22"/>
                <w:szCs w:val="22"/>
              </w:rPr>
            </w:pPr>
            <w:r w:rsidRPr="008A2E94">
              <w:t>Карымский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EC185" w14:textId="00ED5E81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C0AA" w14:textId="2906DAA8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202F" w14:textId="77777777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9088" w14:textId="4BCE6F71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62A3" w14:textId="6F0550F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AC7A8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5A339A" w14:textId="203202BC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5DEF" w14:textId="47043EAF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4,49</w:t>
            </w:r>
          </w:p>
        </w:tc>
      </w:tr>
      <w:tr w:rsidR="00422292" w14:paraId="5E639A8E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457B09" w14:textId="14F32FC6" w:rsidR="00422292" w:rsidRPr="006E097C" w:rsidRDefault="00422292" w:rsidP="00422292">
            <w:pPr>
              <w:rPr>
                <w:sz w:val="22"/>
                <w:szCs w:val="22"/>
              </w:rPr>
            </w:pPr>
            <w:r w:rsidRPr="008A2E94">
              <w:t xml:space="preserve">Краснокаменский </w:t>
            </w:r>
            <w:r w:rsidR="00137930" w:rsidRPr="00137930">
              <w:t>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DFDAF" w14:textId="0ACA0F5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EE54" w14:textId="343CE2ED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D87E" w14:textId="1939A816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3AA8" w14:textId="1BAE97C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138D" w14:textId="2CF9F4AA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BDDDE" w14:textId="716BD3AF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2B58BB" w14:textId="5F6FCE20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B18F" w14:textId="76E657C9" w:rsidR="00422292" w:rsidRPr="00422292" w:rsidRDefault="00087267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21,03</w:t>
            </w:r>
          </w:p>
        </w:tc>
      </w:tr>
      <w:tr w:rsidR="00422292" w14:paraId="2218D52A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2D3119" w14:textId="33714093" w:rsidR="00422292" w:rsidRPr="006E097C" w:rsidRDefault="00422292" w:rsidP="00422292">
            <w:pPr>
              <w:rPr>
                <w:sz w:val="22"/>
                <w:szCs w:val="22"/>
              </w:rPr>
            </w:pPr>
            <w:r w:rsidRPr="008A2E94">
              <w:t xml:space="preserve">Красночикойский </w:t>
            </w:r>
            <w:r w:rsidR="00137930" w:rsidRPr="00137930">
              <w:t>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15B0F" w14:textId="1DD3421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F1329" w14:textId="06164D21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ED507" w14:textId="0DFD49C2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F2BD0" w14:textId="2150CDA1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07BDE" w14:textId="3A00D5D9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CBB0F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60E5E5" w14:textId="3BCC87BD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6BEB" w14:textId="6C4C5CE4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15,29</w:t>
            </w:r>
          </w:p>
        </w:tc>
      </w:tr>
      <w:tr w:rsidR="00422292" w14:paraId="77888FC4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667FA" w14:textId="6E61F21B" w:rsidR="00422292" w:rsidRPr="006E097C" w:rsidRDefault="00422292" w:rsidP="00422292">
            <w:pPr>
              <w:rPr>
                <w:sz w:val="22"/>
                <w:szCs w:val="22"/>
              </w:rPr>
            </w:pPr>
            <w:r w:rsidRPr="008A2E94">
              <w:t>Кыринский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FB2BE" w14:textId="6E090A4E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90374" w14:textId="2099A9A1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67093" w14:textId="36507E21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9A5C6" w14:textId="4DBF0208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965C4" w14:textId="4D18BAE0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1B298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2D595F" w14:textId="30803627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576C" w14:textId="48948EB7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15,22</w:t>
            </w:r>
          </w:p>
        </w:tc>
      </w:tr>
      <w:tr w:rsidR="00422292" w14:paraId="0D4320B3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0419F" w14:textId="001368CA" w:rsidR="00422292" w:rsidRPr="006E097C" w:rsidRDefault="00422292" w:rsidP="00422292">
            <w:pPr>
              <w:rPr>
                <w:sz w:val="22"/>
                <w:szCs w:val="22"/>
              </w:rPr>
            </w:pPr>
            <w:r w:rsidRPr="008A2E94">
              <w:t>Могойтуйский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24E80" w14:textId="0E2A708B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A40E5" w14:textId="5759F0B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8541A" w14:textId="77777777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F4B28" w14:textId="542555A6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2EB9C" w14:textId="1A19B98F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5B4B6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C27977" w14:textId="41AA3D80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B1C8" w14:textId="0633CDF0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6,02</w:t>
            </w:r>
          </w:p>
        </w:tc>
      </w:tr>
      <w:tr w:rsidR="00422292" w14:paraId="00F2E1A3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A1ABD" w14:textId="56426239" w:rsidR="00422292" w:rsidRPr="006E097C" w:rsidRDefault="00422292" w:rsidP="00422292">
            <w:pPr>
              <w:rPr>
                <w:sz w:val="22"/>
                <w:szCs w:val="22"/>
              </w:rPr>
            </w:pPr>
            <w:r w:rsidRPr="008A2E94">
              <w:t>Могочинский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0A8D7" w14:textId="3053C67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A1454" w14:textId="15347505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A9448" w14:textId="49035092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79016" w14:textId="15611DD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F4E45" w14:textId="435EFD3A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A8255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6EBD8" w14:textId="3B062E58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85C7" w14:textId="0C70204C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21,60</w:t>
            </w:r>
          </w:p>
        </w:tc>
      </w:tr>
      <w:tr w:rsidR="00422292" w14:paraId="33B5EAE2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6E27D" w14:textId="7A7D9BDD" w:rsidR="00422292" w:rsidRPr="006E097C" w:rsidRDefault="00422292" w:rsidP="00422292">
            <w:pPr>
              <w:rPr>
                <w:sz w:val="22"/>
                <w:szCs w:val="22"/>
              </w:rPr>
            </w:pPr>
            <w:r w:rsidRPr="008A2E94">
              <w:t>Нерчинский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B98B2" w14:textId="2FA2F3D9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DCE59" w14:textId="1A7DE8D5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20A38" w14:textId="1F36DA9E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ED0AD" w14:textId="2F30D971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83785" w14:textId="6E32BF6F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6A569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D47A8C" w14:textId="772CAD73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18AF" w14:textId="4493A840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27,19</w:t>
            </w:r>
          </w:p>
        </w:tc>
      </w:tr>
      <w:tr w:rsidR="00422292" w14:paraId="29F40D3D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0BCF0" w14:textId="1C0A339D" w:rsidR="00422292" w:rsidRPr="006E097C" w:rsidRDefault="00422292" w:rsidP="00422292">
            <w:pPr>
              <w:rPr>
                <w:sz w:val="22"/>
                <w:szCs w:val="22"/>
              </w:rPr>
            </w:pPr>
            <w:r w:rsidRPr="008A2E94">
              <w:t>Нер</w:t>
            </w:r>
            <w:r w:rsidR="00D5045B">
              <w:t>чинско</w:t>
            </w:r>
            <w:r w:rsidRPr="008A2E94">
              <w:t xml:space="preserve">-Заводский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D1F0C" w14:textId="32FDD97A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D03B9" w14:textId="6B59FE3B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4AD6A" w14:textId="166D9041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DBA36" w14:textId="00129F78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D8973" w14:textId="2BE6FC89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EE6D5" w14:textId="54F52629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9A3BFE" w14:textId="0806F98F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451C" w14:textId="6FAA7245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17,82</w:t>
            </w:r>
          </w:p>
        </w:tc>
      </w:tr>
      <w:tr w:rsidR="00422292" w14:paraId="45090903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CB906" w14:textId="431FB9D1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Оловяннинский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2E92F" w14:textId="7D0B82D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866EC" w14:textId="69108BD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14413" w14:textId="38CBC494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D6CA8" w14:textId="6FE68898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E6E7C" w14:textId="6F06CBD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12B7D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3E4D35" w14:textId="0EA0A244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98DD" w14:textId="78EEA4CB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26,29</w:t>
            </w:r>
          </w:p>
        </w:tc>
      </w:tr>
      <w:tr w:rsidR="00422292" w14:paraId="608C8211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B90CF" w14:textId="2FB329C3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Ононский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F0B12" w14:textId="23D06929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8A261" w14:textId="4A9EDCCA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A525B" w14:textId="77777777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65536" w14:textId="7A1312F2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FBE86" w14:textId="72C7A0CB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D0695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6224D3" w14:textId="437DD0D6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69F4" w14:textId="7634F6F4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3,81</w:t>
            </w:r>
          </w:p>
        </w:tc>
      </w:tr>
      <w:tr w:rsidR="00422292" w14:paraId="179CA944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66AA82" w14:textId="08817A96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Петровск-Забайкальский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7F905" w14:textId="39CD574F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90CB5" w14:textId="74B2454E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95812" w14:textId="43669DC5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455A0" w14:textId="3C826109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59F9C" w14:textId="52851D5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8FE43" w14:textId="5E224CB4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4F1AF7" w14:textId="4CC17C2E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2A2" w14:textId="68F2EE8B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16,34</w:t>
            </w:r>
          </w:p>
        </w:tc>
      </w:tr>
      <w:tr w:rsidR="00422292" w14:paraId="36C501A0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164534" w14:textId="77FDDA4F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Приаргунский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9E23D" w14:textId="151E386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90BDC" w14:textId="0348904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8DEA0" w14:textId="7C4122E0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16296" w14:textId="25F9362B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FF2C0" w14:textId="49C1918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09CEB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80D63D" w14:textId="35C5D3C4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A72C" w14:textId="4AB626BC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19,64</w:t>
            </w:r>
          </w:p>
        </w:tc>
      </w:tr>
      <w:tr w:rsidR="00422292" w14:paraId="4A513126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C2B45" w14:textId="687AC041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Сретенский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4CF3C" w14:textId="34D3D9C9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EEA1E" w14:textId="11D4641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85905" w14:textId="4FD2D66A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BB94E" w14:textId="649FC56B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0D0C9" w14:textId="21F8BCA4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674A0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F51483" w14:textId="0159E4FE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F20" w14:textId="48F8C4C6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4,74</w:t>
            </w:r>
          </w:p>
        </w:tc>
      </w:tr>
      <w:tr w:rsidR="00422292" w14:paraId="3B174215" w14:textId="77777777" w:rsidTr="00613461">
        <w:trPr>
          <w:trHeight w:val="3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768D4" w14:textId="35EEE287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 xml:space="preserve">Тунгиро-Олекминский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D67AF" w14:textId="22A5C849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F4FD0" w14:textId="4B891749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58A9E" w14:textId="77777777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3C81C" w14:textId="606583BE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0BC8E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E5A04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041C3" w14:textId="70B28F21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ED8" w14:textId="0AA1CEE7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7,69</w:t>
            </w:r>
          </w:p>
        </w:tc>
      </w:tr>
      <w:tr w:rsidR="00422292" w14:paraId="0AE5FE83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4F0529" w14:textId="31555421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Тунгокоченский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5AE18" w14:textId="17E0DF1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48B09" w14:textId="421E4686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6BA93" w14:textId="69E3E5A8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07F3B" w14:textId="317C031D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DCE80" w14:textId="5E6995D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7FD10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F40C40" w14:textId="0D29E14D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F15B" w14:textId="7C8B27C4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14,15</w:t>
            </w:r>
          </w:p>
        </w:tc>
      </w:tr>
      <w:tr w:rsidR="00422292" w14:paraId="3478B31C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1A1E3" w14:textId="7B46EF81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Улетовский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C4115" w14:textId="03E43BD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97E46" w14:textId="5745A755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E0D62" w14:textId="5E661AB7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44D29" w14:textId="235BB98D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0C83A" w14:textId="55E9A6D2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E4AF5" w14:textId="4CFB5148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DE9CCE" w14:textId="566A94D4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51CB" w14:textId="01817EB9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39,64</w:t>
            </w:r>
          </w:p>
        </w:tc>
      </w:tr>
      <w:tr w:rsidR="00422292" w14:paraId="59ECE137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C1543" w14:textId="3B8B519E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Хилокский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867E2" w14:textId="157241CE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619F2" w14:textId="4B65397F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E58BD" w14:textId="0E1BB57A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F465F" w14:textId="7D776A3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59B8" w14:textId="7FB1A25F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DABF5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EA8DC0" w14:textId="29EDB6FD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DFD" w14:textId="5FE71DB4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15,73</w:t>
            </w:r>
          </w:p>
        </w:tc>
      </w:tr>
      <w:tr w:rsidR="00422292" w14:paraId="19FADD09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8DE8F" w14:textId="6C3BA959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Чернышевский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F1426" w14:textId="5AA28E5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4EDEA" w14:textId="055BA391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80A72" w14:textId="77777777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56220" w14:textId="57AB035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22DA2" w14:textId="45630C81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D68B0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B5CA54" w14:textId="1F91D012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E0AC" w14:textId="406B5975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19,65</w:t>
            </w:r>
          </w:p>
        </w:tc>
      </w:tr>
      <w:tr w:rsidR="00422292" w14:paraId="2E6C4034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FE5EBD" w14:textId="7966D046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Читинский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5428B" w14:textId="73945AF1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685B9" w14:textId="0DF026C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4B8AA" w14:textId="2167176A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D1CE9" w14:textId="3C7DC1F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AF79B" w14:textId="4B3E8DB5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9AA6F" w14:textId="5F439084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1C35D8" w14:textId="700A9395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9CC0" w14:textId="12AD41F8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19,</w:t>
            </w:r>
            <w:r w:rsidR="00087267">
              <w:rPr>
                <w:sz w:val="22"/>
                <w:szCs w:val="22"/>
              </w:rPr>
              <w:t>17</w:t>
            </w:r>
          </w:p>
        </w:tc>
      </w:tr>
      <w:tr w:rsidR="00422292" w14:paraId="3EFCA7B5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7C530" w14:textId="564E8B26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Шелопугинский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4820E" w14:textId="55DA8079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E0EBB" w14:textId="7FA67CC9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7E5E4" w14:textId="77777777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B1A05" w14:textId="550359C4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20284" w14:textId="5FDA001A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74D7A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44451F" w14:textId="585FEE6D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7D37" w14:textId="35C70475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17,33</w:t>
            </w:r>
          </w:p>
        </w:tc>
      </w:tr>
      <w:tr w:rsidR="00422292" w14:paraId="4D309C1C" w14:textId="77777777" w:rsidTr="00613461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BAA6FD" w14:textId="29C50B79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Шилкинский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528C0" w14:textId="15719D20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93CDE" w14:textId="09F000C3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0F8E0" w14:textId="0AF9FD80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87641" w14:textId="5DBDE754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D5D06" w14:textId="21383F1E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69EF9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6D9098" w14:textId="734AB47F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 w:rsidRPr="00752BBD">
              <w:rPr>
                <w:sz w:val="22"/>
                <w:szCs w:val="22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4C3" w14:textId="2F02D299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15,79</w:t>
            </w:r>
          </w:p>
        </w:tc>
      </w:tr>
      <w:tr w:rsidR="00422292" w14:paraId="3A0F21F6" w14:textId="77777777" w:rsidTr="00613461">
        <w:trPr>
          <w:trHeight w:val="36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ADE5" w14:textId="5463778C" w:rsidR="00422292" w:rsidRPr="006E097C" w:rsidRDefault="00422292" w:rsidP="00422292">
            <w:pPr>
              <w:rPr>
                <w:color w:val="000000"/>
                <w:sz w:val="22"/>
                <w:szCs w:val="22"/>
              </w:rPr>
            </w:pPr>
            <w:r w:rsidRPr="008A2E94">
              <w:t>ОО краевого и</w:t>
            </w:r>
            <w:r>
              <w:t xml:space="preserve"> </w:t>
            </w:r>
            <w:r w:rsidRPr="008A2E94">
              <w:t>иного подчинения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90E38" w14:textId="43286B8F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366FE" w14:textId="0DEEF84C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2E04A" w14:textId="77777777" w:rsidR="00422292" w:rsidRPr="00AA7BFF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32B56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23B6A" w14:textId="77777777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E1BB0" w14:textId="606A0A54" w:rsidR="00422292" w:rsidRPr="006E097C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790209" w14:textId="7165C1C3" w:rsidR="00422292" w:rsidRPr="00752BBD" w:rsidRDefault="00422292" w:rsidP="00422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79B" w14:textId="1A56061C" w:rsidR="00422292" w:rsidRPr="00422292" w:rsidRDefault="00422292" w:rsidP="00422292">
            <w:pPr>
              <w:jc w:val="center"/>
              <w:rPr>
                <w:sz w:val="22"/>
                <w:szCs w:val="22"/>
              </w:rPr>
            </w:pPr>
            <w:r w:rsidRPr="00422292">
              <w:rPr>
                <w:sz w:val="22"/>
                <w:szCs w:val="22"/>
              </w:rPr>
              <w:t>0,55</w:t>
            </w:r>
          </w:p>
        </w:tc>
      </w:tr>
      <w:tr w:rsidR="0093021F" w14:paraId="16F12F44" w14:textId="77777777" w:rsidTr="0093021F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6AD3C" w14:textId="77777777" w:rsidR="0093021F" w:rsidRPr="00310D5C" w:rsidRDefault="0093021F" w:rsidP="00C85B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10D5C">
              <w:rPr>
                <w:b/>
                <w:bCs/>
                <w:color w:val="000000"/>
                <w:sz w:val="22"/>
                <w:szCs w:val="22"/>
              </w:rPr>
              <w:t>Итого по краю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0D2F4" w14:textId="73DC5543" w:rsidR="0093021F" w:rsidRPr="00D1209D" w:rsidRDefault="006F5FD2" w:rsidP="00C85B9F">
            <w:pPr>
              <w:spacing w:line="20" w:lineRule="atLeast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9B3BB" w14:textId="4B955136" w:rsidR="0093021F" w:rsidRPr="00D1209D" w:rsidRDefault="00752BBD" w:rsidP="00C85B9F">
            <w:pPr>
              <w:spacing w:line="20" w:lineRule="atLeast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0E5A7" w14:textId="58AAD7AB" w:rsidR="0093021F" w:rsidRPr="00D1209D" w:rsidRDefault="00752BBD" w:rsidP="00C85B9F">
            <w:pPr>
              <w:spacing w:line="20" w:lineRule="atLeast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6ED8B" w14:textId="31D63298" w:rsidR="0093021F" w:rsidRPr="00D1209D" w:rsidRDefault="00752BBD" w:rsidP="00C85B9F">
            <w:pPr>
              <w:spacing w:line="20" w:lineRule="atLeast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3B7F9" w14:textId="3569BE69" w:rsidR="0093021F" w:rsidRPr="00D1209D" w:rsidRDefault="00752BBD" w:rsidP="00C85B9F">
            <w:pPr>
              <w:spacing w:line="20" w:lineRule="atLeast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5BA6D" w14:textId="2605629D" w:rsidR="0093021F" w:rsidRPr="00D1209D" w:rsidRDefault="00422292" w:rsidP="00C85B9F">
            <w:pPr>
              <w:spacing w:line="20" w:lineRule="atLeast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DC1D0" w14:textId="2F9426C4" w:rsidR="0093021F" w:rsidRPr="00D1209D" w:rsidRDefault="00752BBD" w:rsidP="00C85B9F">
            <w:pPr>
              <w:spacing w:line="20" w:lineRule="atLeast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42229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16B7" w14:textId="0BB03FA1" w:rsidR="0093021F" w:rsidRPr="00310D5C" w:rsidRDefault="00422292" w:rsidP="00C85B9F">
            <w:pPr>
              <w:spacing w:line="20" w:lineRule="atLeast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15,3</w:t>
            </w:r>
          </w:p>
        </w:tc>
      </w:tr>
    </w:tbl>
    <w:bookmarkEnd w:id="6"/>
    <w:p w14:paraId="5C85695E" w14:textId="5337E7AF" w:rsidR="00636165" w:rsidRDefault="00F64D8C" w:rsidP="00C71351">
      <w:pPr>
        <w:ind w:firstLine="709"/>
        <w:contextualSpacing/>
        <w:jc w:val="center"/>
        <w:rPr>
          <w:sz w:val="28"/>
          <w:szCs w:val="28"/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                                                                         </w:t>
      </w:r>
      <w:r w:rsidR="00037A0C">
        <w:rPr>
          <w:shd w:val="clear" w:color="auto" w:fill="FFFFFF"/>
        </w:rPr>
        <w:t xml:space="preserve">   </w:t>
      </w:r>
    </w:p>
    <w:p w14:paraId="091D828A" w14:textId="017A496B" w:rsidR="0098284D" w:rsidRPr="0098284D" w:rsidRDefault="0098284D" w:rsidP="00C71351">
      <w:pPr>
        <w:spacing w:line="276" w:lineRule="auto"/>
        <w:ind w:firstLine="708"/>
        <w:jc w:val="both"/>
        <w:rPr>
          <w:sz w:val="28"/>
          <w:szCs w:val="28"/>
        </w:rPr>
      </w:pPr>
      <w:bookmarkStart w:id="7" w:name="_Hlk236997797"/>
      <w:r w:rsidRPr="0098284D">
        <w:rPr>
          <w:sz w:val="28"/>
          <w:szCs w:val="28"/>
        </w:rPr>
        <w:lastRenderedPageBreak/>
        <w:t xml:space="preserve">Высокий процент девятиклассников, не получивших аттестаты по итогам ГИА-9 </w:t>
      </w:r>
      <w:r>
        <w:rPr>
          <w:sz w:val="28"/>
          <w:szCs w:val="28"/>
        </w:rPr>
        <w:t>в текущем году</w:t>
      </w:r>
      <w:r w:rsidRPr="0098284D">
        <w:rPr>
          <w:sz w:val="28"/>
          <w:szCs w:val="28"/>
        </w:rPr>
        <w:t xml:space="preserve"> в образовательных организациях </w:t>
      </w:r>
      <w:r w:rsidR="00087267" w:rsidRPr="00087267">
        <w:rPr>
          <w:sz w:val="28"/>
          <w:szCs w:val="28"/>
        </w:rPr>
        <w:t>Улётовского (</w:t>
      </w:r>
      <w:r w:rsidR="00087267">
        <w:rPr>
          <w:sz w:val="28"/>
          <w:szCs w:val="28"/>
        </w:rPr>
        <w:t>39,64</w:t>
      </w:r>
      <w:r w:rsidR="00087267" w:rsidRPr="00087267">
        <w:rPr>
          <w:sz w:val="28"/>
          <w:szCs w:val="28"/>
        </w:rPr>
        <w:t>%)</w:t>
      </w:r>
      <w:r w:rsidR="00087267">
        <w:rPr>
          <w:sz w:val="28"/>
          <w:szCs w:val="28"/>
        </w:rPr>
        <w:t xml:space="preserve">, </w:t>
      </w:r>
      <w:r w:rsidR="00087267" w:rsidRPr="00087267">
        <w:rPr>
          <w:sz w:val="28"/>
          <w:szCs w:val="28"/>
        </w:rPr>
        <w:t>Балейского (34,08%)</w:t>
      </w:r>
      <w:r w:rsidR="00087267">
        <w:rPr>
          <w:sz w:val="28"/>
          <w:szCs w:val="28"/>
        </w:rPr>
        <w:t>,</w:t>
      </w:r>
      <w:r w:rsidR="00087267" w:rsidRPr="00087267">
        <w:rPr>
          <w:sz w:val="28"/>
          <w:szCs w:val="28"/>
        </w:rPr>
        <w:t xml:space="preserve"> </w:t>
      </w:r>
      <w:r w:rsidRPr="0098284D">
        <w:rPr>
          <w:sz w:val="28"/>
          <w:szCs w:val="28"/>
        </w:rPr>
        <w:t>Александрово-Заводского (3</w:t>
      </w:r>
      <w:r w:rsidR="00087267">
        <w:rPr>
          <w:sz w:val="28"/>
          <w:szCs w:val="28"/>
        </w:rPr>
        <w:t>2</w:t>
      </w:r>
      <w:r w:rsidRPr="0098284D">
        <w:rPr>
          <w:sz w:val="28"/>
          <w:szCs w:val="28"/>
        </w:rPr>
        <w:t>,5%)</w:t>
      </w:r>
      <w:r w:rsidR="00087267">
        <w:rPr>
          <w:sz w:val="28"/>
          <w:szCs w:val="28"/>
        </w:rPr>
        <w:t xml:space="preserve">, Калганского (31,82%) </w:t>
      </w:r>
      <w:r w:rsidRPr="0098284D">
        <w:rPr>
          <w:sz w:val="28"/>
          <w:szCs w:val="28"/>
        </w:rPr>
        <w:t xml:space="preserve">округов. </w:t>
      </w:r>
    </w:p>
    <w:p w14:paraId="4281A6E8" w14:textId="46955BB0" w:rsidR="0098284D" w:rsidRPr="0098284D" w:rsidRDefault="0098284D" w:rsidP="00C71351">
      <w:pPr>
        <w:spacing w:line="276" w:lineRule="auto"/>
        <w:ind w:firstLine="708"/>
        <w:jc w:val="both"/>
        <w:rPr>
          <w:sz w:val="28"/>
          <w:szCs w:val="28"/>
        </w:rPr>
      </w:pPr>
      <w:r w:rsidRPr="0098284D">
        <w:rPr>
          <w:sz w:val="28"/>
          <w:szCs w:val="28"/>
        </w:rPr>
        <w:t>Среди муниципальных образований с наименьшей долей выпускников, не получивших аттестаты в 202</w:t>
      </w:r>
      <w:r w:rsidR="00087267">
        <w:rPr>
          <w:sz w:val="28"/>
          <w:szCs w:val="28"/>
        </w:rPr>
        <w:t>6</w:t>
      </w:r>
      <w:r w:rsidRPr="0098284D">
        <w:rPr>
          <w:sz w:val="28"/>
          <w:szCs w:val="28"/>
        </w:rPr>
        <w:t xml:space="preserve"> году, </w:t>
      </w:r>
      <w:r w:rsidR="00087267">
        <w:rPr>
          <w:sz w:val="28"/>
          <w:szCs w:val="28"/>
        </w:rPr>
        <w:t xml:space="preserve">Агинский (3,2%), Ононский (3,81%), Карымский (4,49%) округа, </w:t>
      </w:r>
      <w:r w:rsidRPr="0098284D">
        <w:rPr>
          <w:sz w:val="28"/>
          <w:szCs w:val="28"/>
        </w:rPr>
        <w:t>Сретенск</w:t>
      </w:r>
      <w:r w:rsidR="00087267">
        <w:rPr>
          <w:sz w:val="28"/>
          <w:szCs w:val="28"/>
        </w:rPr>
        <w:t>ий</w:t>
      </w:r>
      <w:r w:rsidRPr="0098284D">
        <w:rPr>
          <w:sz w:val="28"/>
          <w:szCs w:val="28"/>
        </w:rPr>
        <w:t xml:space="preserve"> район (</w:t>
      </w:r>
      <w:r w:rsidR="00087267">
        <w:rPr>
          <w:sz w:val="28"/>
          <w:szCs w:val="28"/>
        </w:rPr>
        <w:t>4,74</w:t>
      </w:r>
      <w:r w:rsidRPr="0098284D">
        <w:rPr>
          <w:sz w:val="28"/>
          <w:szCs w:val="28"/>
        </w:rPr>
        <w:t>%)</w:t>
      </w:r>
      <w:r w:rsidR="00087267">
        <w:rPr>
          <w:sz w:val="28"/>
          <w:szCs w:val="28"/>
        </w:rPr>
        <w:t xml:space="preserve">, </w:t>
      </w:r>
      <w:r w:rsidR="00087267" w:rsidRPr="00087267">
        <w:rPr>
          <w:sz w:val="28"/>
          <w:szCs w:val="28"/>
        </w:rPr>
        <w:t>п. Агинское (</w:t>
      </w:r>
      <w:r w:rsidR="00087267">
        <w:rPr>
          <w:sz w:val="28"/>
          <w:szCs w:val="28"/>
        </w:rPr>
        <w:t>5,24</w:t>
      </w:r>
      <w:r w:rsidR="00087267" w:rsidRPr="00087267">
        <w:rPr>
          <w:sz w:val="28"/>
          <w:szCs w:val="28"/>
        </w:rPr>
        <w:t>%)</w:t>
      </w:r>
      <w:r w:rsidR="00087267">
        <w:rPr>
          <w:sz w:val="28"/>
          <w:szCs w:val="28"/>
        </w:rPr>
        <w:t xml:space="preserve">. </w:t>
      </w:r>
    </w:p>
    <w:p w14:paraId="1E1BB388" w14:textId="7C6F0D2D" w:rsidR="0098284D" w:rsidRPr="0098284D" w:rsidRDefault="0098284D" w:rsidP="00C71351">
      <w:pPr>
        <w:spacing w:line="276" w:lineRule="auto"/>
        <w:ind w:firstLine="708"/>
        <w:jc w:val="both"/>
        <w:rPr>
          <w:sz w:val="28"/>
          <w:szCs w:val="28"/>
        </w:rPr>
      </w:pPr>
      <w:r w:rsidRPr="0098284D">
        <w:rPr>
          <w:sz w:val="28"/>
          <w:szCs w:val="28"/>
        </w:rPr>
        <w:t xml:space="preserve">Получили аттестаты по итогам ГИА основного периода все девятиклассники </w:t>
      </w:r>
      <w:r w:rsidR="00087267">
        <w:rPr>
          <w:sz w:val="28"/>
          <w:szCs w:val="28"/>
        </w:rPr>
        <w:t xml:space="preserve">в образовательных организациях краевого и иного подчинения г. Читы за исключением двух участников, которые были удалены с экзаменов за нарушение порядка </w:t>
      </w:r>
      <w:r w:rsidR="00D5045B">
        <w:rPr>
          <w:sz w:val="28"/>
          <w:szCs w:val="28"/>
        </w:rPr>
        <w:t>в ППЭ.</w:t>
      </w:r>
    </w:p>
    <w:bookmarkEnd w:id="7"/>
    <w:p w14:paraId="70F6A53F" w14:textId="77777777" w:rsidR="00835DAC" w:rsidRDefault="00835DAC" w:rsidP="0029054E">
      <w:pPr>
        <w:jc w:val="both"/>
        <w:rPr>
          <w:sz w:val="28"/>
          <w:szCs w:val="28"/>
        </w:rPr>
      </w:pPr>
    </w:p>
    <w:p w14:paraId="412E4DDC" w14:textId="3248B7A8" w:rsidR="003E57C1" w:rsidRPr="009A2036" w:rsidRDefault="003E57C1" w:rsidP="003E57C1">
      <w:pPr>
        <w:ind w:firstLine="708"/>
        <w:jc w:val="both"/>
        <w:rPr>
          <w:sz w:val="28"/>
          <w:szCs w:val="28"/>
        </w:rPr>
      </w:pPr>
      <w:r w:rsidRPr="009A2036">
        <w:rPr>
          <w:sz w:val="28"/>
          <w:szCs w:val="28"/>
        </w:rPr>
        <w:t xml:space="preserve">Таблицы </w:t>
      </w:r>
      <w:r w:rsidR="003B0F21">
        <w:rPr>
          <w:sz w:val="28"/>
          <w:szCs w:val="28"/>
        </w:rPr>
        <w:t>1</w:t>
      </w:r>
      <w:r w:rsidR="0029054E">
        <w:rPr>
          <w:sz w:val="28"/>
          <w:szCs w:val="28"/>
        </w:rPr>
        <w:t>4</w:t>
      </w:r>
      <w:r w:rsidR="003B0F21">
        <w:rPr>
          <w:sz w:val="28"/>
          <w:szCs w:val="28"/>
        </w:rPr>
        <w:t>-1</w:t>
      </w:r>
      <w:r w:rsidR="0029054E">
        <w:rPr>
          <w:sz w:val="28"/>
          <w:szCs w:val="28"/>
        </w:rPr>
        <w:t>7</w:t>
      </w:r>
      <w:r w:rsidRPr="009A2036">
        <w:rPr>
          <w:sz w:val="28"/>
          <w:szCs w:val="28"/>
        </w:rPr>
        <w:t xml:space="preserve"> содержат информацию об образовательных организациях, выпускники которых показали на ОГЭ по обязательным предметам результаты</w:t>
      </w:r>
      <w:r>
        <w:rPr>
          <w:sz w:val="28"/>
          <w:szCs w:val="28"/>
        </w:rPr>
        <w:t xml:space="preserve"> значительно выше и</w:t>
      </w:r>
      <w:r w:rsidR="0003580E">
        <w:rPr>
          <w:sz w:val="28"/>
          <w:szCs w:val="28"/>
        </w:rPr>
        <w:t xml:space="preserve">/или </w:t>
      </w:r>
      <w:r>
        <w:rPr>
          <w:sz w:val="28"/>
          <w:szCs w:val="28"/>
        </w:rPr>
        <w:t>значительно ниже средних результатов по краю.</w:t>
      </w:r>
    </w:p>
    <w:p w14:paraId="2D2D29E5" w14:textId="77777777" w:rsidR="00F90A14" w:rsidRPr="00F90A14" w:rsidRDefault="00F90A14" w:rsidP="00F90A14"/>
    <w:p w14:paraId="7CB2CF0C" w14:textId="7318FD82" w:rsidR="00171E1F" w:rsidRDefault="009564E8" w:rsidP="0028056E">
      <w:pPr>
        <w:jc w:val="right"/>
      </w:pPr>
      <w:r>
        <w:t>Т</w:t>
      </w:r>
      <w:r w:rsidR="003E57C1">
        <w:t>аблица 1</w:t>
      </w:r>
      <w:r w:rsidR="0029054E">
        <w:t>4</w:t>
      </w:r>
    </w:p>
    <w:p w14:paraId="72BDEEED" w14:textId="77777777" w:rsidR="00171E1F" w:rsidRPr="0029054E" w:rsidRDefault="003E57C1" w:rsidP="003E57C1">
      <w:pPr>
        <w:jc w:val="center"/>
      </w:pPr>
      <w:r w:rsidRPr="0029054E">
        <w:t xml:space="preserve">Образовательные организации, выпускники которых показали </w:t>
      </w:r>
    </w:p>
    <w:p w14:paraId="7B83E5C4" w14:textId="77777777" w:rsidR="003E57C1" w:rsidRPr="0029054E" w:rsidRDefault="003E57C1" w:rsidP="003E57C1">
      <w:pPr>
        <w:jc w:val="center"/>
      </w:pPr>
      <w:r w:rsidRPr="0029054E">
        <w:rPr>
          <w:b/>
          <w:bCs/>
        </w:rPr>
        <w:t>высокие результаты</w:t>
      </w:r>
      <w:r w:rsidRPr="0029054E">
        <w:t xml:space="preserve"> на ОГЭ по русскому языку</w:t>
      </w:r>
    </w:p>
    <w:tbl>
      <w:tblPr>
        <w:tblW w:w="10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89"/>
        <w:gridCol w:w="2155"/>
        <w:gridCol w:w="2948"/>
        <w:gridCol w:w="28"/>
        <w:gridCol w:w="965"/>
        <w:gridCol w:w="1523"/>
        <w:gridCol w:w="1173"/>
        <w:gridCol w:w="1241"/>
      </w:tblGrid>
      <w:tr w:rsidR="003E57C1" w14:paraId="7C67FCBB" w14:textId="77777777" w:rsidTr="00005D62">
        <w:tc>
          <w:tcPr>
            <w:tcW w:w="445" w:type="dxa"/>
            <w:vAlign w:val="center"/>
          </w:tcPr>
          <w:p w14:paraId="7957763B" w14:textId="77777777" w:rsidR="003E57C1" w:rsidRDefault="003E57C1" w:rsidP="00171E1F">
            <w:pPr>
              <w:jc w:val="center"/>
            </w:pPr>
            <w:r>
              <w:t>№</w:t>
            </w:r>
          </w:p>
        </w:tc>
        <w:tc>
          <w:tcPr>
            <w:tcW w:w="2244" w:type="dxa"/>
            <w:gridSpan w:val="2"/>
            <w:vAlign w:val="center"/>
          </w:tcPr>
          <w:p w14:paraId="2B5FB94F" w14:textId="77777777" w:rsidR="003E57C1" w:rsidRDefault="003E57C1" w:rsidP="00171E1F">
            <w:pPr>
              <w:jc w:val="center"/>
            </w:pPr>
            <w:r>
              <w:t>МО</w:t>
            </w:r>
          </w:p>
        </w:tc>
        <w:tc>
          <w:tcPr>
            <w:tcW w:w="2976" w:type="dxa"/>
            <w:gridSpan w:val="2"/>
            <w:vAlign w:val="center"/>
          </w:tcPr>
          <w:p w14:paraId="1254D98E" w14:textId="77777777" w:rsidR="003E57C1" w:rsidRDefault="003E57C1" w:rsidP="00171E1F">
            <w:pPr>
              <w:jc w:val="center"/>
            </w:pPr>
            <w:r>
              <w:t>ОО</w:t>
            </w:r>
          </w:p>
        </w:tc>
        <w:tc>
          <w:tcPr>
            <w:tcW w:w="965" w:type="dxa"/>
            <w:vAlign w:val="center"/>
          </w:tcPr>
          <w:p w14:paraId="5C2AC57F" w14:textId="77777777" w:rsidR="003E57C1" w:rsidRDefault="003E57C1" w:rsidP="00171E1F">
            <w:pPr>
              <w:jc w:val="center"/>
            </w:pPr>
            <w:r>
              <w:t>Число участников</w:t>
            </w:r>
          </w:p>
        </w:tc>
        <w:tc>
          <w:tcPr>
            <w:tcW w:w="1523" w:type="dxa"/>
            <w:vAlign w:val="center"/>
          </w:tcPr>
          <w:p w14:paraId="6FE779B7" w14:textId="77777777" w:rsidR="003E57C1" w:rsidRDefault="003E57C1" w:rsidP="00171E1F">
            <w:pPr>
              <w:jc w:val="center"/>
            </w:pPr>
            <w:r>
              <w:t>Уровень обученности (%)</w:t>
            </w:r>
          </w:p>
        </w:tc>
        <w:tc>
          <w:tcPr>
            <w:tcW w:w="1173" w:type="dxa"/>
            <w:vAlign w:val="center"/>
          </w:tcPr>
          <w:p w14:paraId="1E3566DB" w14:textId="77777777" w:rsidR="003E57C1" w:rsidRDefault="003E57C1" w:rsidP="00171E1F">
            <w:pPr>
              <w:jc w:val="center"/>
            </w:pPr>
            <w:r>
              <w:t>Качество обучения (%)</w:t>
            </w:r>
          </w:p>
        </w:tc>
        <w:tc>
          <w:tcPr>
            <w:tcW w:w="1241" w:type="dxa"/>
            <w:vAlign w:val="center"/>
          </w:tcPr>
          <w:p w14:paraId="01B79F54" w14:textId="77777777" w:rsidR="003E57C1" w:rsidRDefault="003E57C1" w:rsidP="00171E1F">
            <w:pPr>
              <w:jc w:val="center"/>
            </w:pPr>
            <w:r>
              <w:t>Средний тестовый балл</w:t>
            </w:r>
          </w:p>
        </w:tc>
      </w:tr>
      <w:tr w:rsidR="003E57C1" w14:paraId="02F09B09" w14:textId="77777777" w:rsidTr="00171E1F">
        <w:tc>
          <w:tcPr>
            <w:tcW w:w="10567" w:type="dxa"/>
            <w:gridSpan w:val="9"/>
            <w:shd w:val="clear" w:color="auto" w:fill="D9D9D9" w:themeFill="background1" w:themeFillShade="D9"/>
            <w:vAlign w:val="center"/>
          </w:tcPr>
          <w:p w14:paraId="3C577A03" w14:textId="77777777" w:rsidR="003E57C1" w:rsidRPr="003E57C1" w:rsidRDefault="003E57C1" w:rsidP="00171E1F">
            <w:pPr>
              <w:jc w:val="center"/>
              <w:rPr>
                <w:b/>
                <w:color w:val="000000"/>
              </w:rPr>
            </w:pPr>
            <w:r w:rsidRPr="003E57C1">
              <w:rPr>
                <w:b/>
                <w:color w:val="000000"/>
              </w:rPr>
              <w:t xml:space="preserve">Городские </w:t>
            </w:r>
            <w:r w:rsidR="00E227DF">
              <w:rPr>
                <w:b/>
                <w:color w:val="000000"/>
              </w:rPr>
              <w:t xml:space="preserve">и поселковые </w:t>
            </w:r>
            <w:r w:rsidRPr="003E57C1">
              <w:rPr>
                <w:b/>
                <w:color w:val="000000"/>
              </w:rPr>
              <w:t>ОО</w:t>
            </w:r>
          </w:p>
        </w:tc>
      </w:tr>
      <w:tr w:rsidR="00C94818" w14:paraId="3FF916E5" w14:textId="77777777" w:rsidTr="00005D62">
        <w:tc>
          <w:tcPr>
            <w:tcW w:w="534" w:type="dxa"/>
            <w:gridSpan w:val="2"/>
            <w:vAlign w:val="center"/>
          </w:tcPr>
          <w:p w14:paraId="637868DB" w14:textId="261F8342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</w:t>
            </w:r>
          </w:p>
        </w:tc>
        <w:tc>
          <w:tcPr>
            <w:tcW w:w="2155" w:type="dxa"/>
          </w:tcPr>
          <w:p w14:paraId="1D5B896E" w14:textId="1277B09D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ОО краевого и иного подчинения</w:t>
            </w:r>
          </w:p>
        </w:tc>
        <w:tc>
          <w:tcPr>
            <w:tcW w:w="2948" w:type="dxa"/>
          </w:tcPr>
          <w:p w14:paraId="5BB412B5" w14:textId="14BF2113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ГОУ "Забайкальский краевой лицей-интернат"</w:t>
            </w:r>
          </w:p>
        </w:tc>
        <w:tc>
          <w:tcPr>
            <w:tcW w:w="993" w:type="dxa"/>
            <w:gridSpan w:val="2"/>
          </w:tcPr>
          <w:p w14:paraId="263E8A1D" w14:textId="303E978E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40</w:t>
            </w:r>
          </w:p>
        </w:tc>
        <w:tc>
          <w:tcPr>
            <w:tcW w:w="1523" w:type="dxa"/>
          </w:tcPr>
          <w:p w14:paraId="484544A4" w14:textId="36B24706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246713B5" w14:textId="705B8CF7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95</w:t>
            </w:r>
          </w:p>
        </w:tc>
        <w:tc>
          <w:tcPr>
            <w:tcW w:w="1241" w:type="dxa"/>
          </w:tcPr>
          <w:p w14:paraId="216BCF36" w14:textId="033BE422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32,5</w:t>
            </w:r>
          </w:p>
        </w:tc>
      </w:tr>
      <w:tr w:rsidR="00C94818" w14:paraId="05149115" w14:textId="77777777" w:rsidTr="00005D62">
        <w:tc>
          <w:tcPr>
            <w:tcW w:w="534" w:type="dxa"/>
            <w:gridSpan w:val="2"/>
            <w:vAlign w:val="center"/>
          </w:tcPr>
          <w:p w14:paraId="51F02595" w14:textId="21FB4156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</w:t>
            </w:r>
          </w:p>
        </w:tc>
        <w:tc>
          <w:tcPr>
            <w:tcW w:w="2155" w:type="dxa"/>
          </w:tcPr>
          <w:p w14:paraId="04DEAF88" w14:textId="03648590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п. Агинское</w:t>
            </w:r>
          </w:p>
        </w:tc>
        <w:tc>
          <w:tcPr>
            <w:tcW w:w="2948" w:type="dxa"/>
          </w:tcPr>
          <w:p w14:paraId="6E00A52F" w14:textId="42648682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МАОУ "Агинская окружная гимназия-интернат"</w:t>
            </w:r>
          </w:p>
        </w:tc>
        <w:tc>
          <w:tcPr>
            <w:tcW w:w="993" w:type="dxa"/>
            <w:gridSpan w:val="2"/>
          </w:tcPr>
          <w:p w14:paraId="29CDDF6E" w14:textId="6C48E5CB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87</w:t>
            </w:r>
          </w:p>
        </w:tc>
        <w:tc>
          <w:tcPr>
            <w:tcW w:w="1523" w:type="dxa"/>
          </w:tcPr>
          <w:p w14:paraId="5A015367" w14:textId="2BAB9E55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7FE98B74" w14:textId="71E5DC46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88,51</w:t>
            </w:r>
          </w:p>
        </w:tc>
        <w:tc>
          <w:tcPr>
            <w:tcW w:w="1241" w:type="dxa"/>
          </w:tcPr>
          <w:p w14:paraId="3D97D6B4" w14:textId="1A405F85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31,7</w:t>
            </w:r>
          </w:p>
        </w:tc>
      </w:tr>
      <w:tr w:rsidR="00C94818" w14:paraId="30D94E97" w14:textId="77777777" w:rsidTr="00005D62">
        <w:tc>
          <w:tcPr>
            <w:tcW w:w="534" w:type="dxa"/>
            <w:gridSpan w:val="2"/>
            <w:vAlign w:val="center"/>
          </w:tcPr>
          <w:p w14:paraId="57B81A43" w14:textId="3F064939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3</w:t>
            </w:r>
          </w:p>
        </w:tc>
        <w:tc>
          <w:tcPr>
            <w:tcW w:w="2155" w:type="dxa"/>
          </w:tcPr>
          <w:p w14:paraId="4CD4732D" w14:textId="2588EE9D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ОО краевого и иного подчинения</w:t>
            </w:r>
          </w:p>
        </w:tc>
        <w:tc>
          <w:tcPr>
            <w:tcW w:w="2948" w:type="dxa"/>
          </w:tcPr>
          <w:p w14:paraId="0D536256" w14:textId="1136B828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Многопрофильный лицей ФГБОУ ВО "</w:t>
            </w:r>
            <w:proofErr w:type="spellStart"/>
            <w:r w:rsidRPr="00C94818">
              <w:rPr>
                <w:sz w:val="22"/>
                <w:szCs w:val="22"/>
              </w:rPr>
              <w:t>ЗабГУ</w:t>
            </w:r>
            <w:proofErr w:type="spellEnd"/>
            <w:r w:rsidRPr="00C94818">
              <w:rPr>
                <w:sz w:val="22"/>
                <w:szCs w:val="22"/>
              </w:rPr>
              <w:t>"</w:t>
            </w:r>
          </w:p>
        </w:tc>
        <w:tc>
          <w:tcPr>
            <w:tcW w:w="993" w:type="dxa"/>
            <w:gridSpan w:val="2"/>
          </w:tcPr>
          <w:p w14:paraId="52F040AD" w14:textId="43A49A53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125</w:t>
            </w:r>
          </w:p>
        </w:tc>
        <w:tc>
          <w:tcPr>
            <w:tcW w:w="1523" w:type="dxa"/>
          </w:tcPr>
          <w:p w14:paraId="65EE18F8" w14:textId="329D2EFC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7A40C00D" w14:textId="53203FD4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83,2</w:t>
            </w:r>
          </w:p>
        </w:tc>
        <w:tc>
          <w:tcPr>
            <w:tcW w:w="1241" w:type="dxa"/>
          </w:tcPr>
          <w:p w14:paraId="2114AA63" w14:textId="173D9065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30,8</w:t>
            </w:r>
          </w:p>
        </w:tc>
      </w:tr>
      <w:tr w:rsidR="00C94818" w14:paraId="66E15913" w14:textId="77777777" w:rsidTr="00005D62">
        <w:tc>
          <w:tcPr>
            <w:tcW w:w="534" w:type="dxa"/>
            <w:gridSpan w:val="2"/>
          </w:tcPr>
          <w:p w14:paraId="1BA8BA4B" w14:textId="6F33E666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4</w:t>
            </w:r>
          </w:p>
        </w:tc>
        <w:tc>
          <w:tcPr>
            <w:tcW w:w="2155" w:type="dxa"/>
          </w:tcPr>
          <w:p w14:paraId="32FF9501" w14:textId="7B439611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ОО краевого и иного подчинения</w:t>
            </w:r>
          </w:p>
        </w:tc>
        <w:tc>
          <w:tcPr>
            <w:tcW w:w="2948" w:type="dxa"/>
          </w:tcPr>
          <w:p w14:paraId="12042554" w14:textId="1BBE0E26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ГОУ школа-интернат "Забайкальская краевая гимназия-интернат"</w:t>
            </w:r>
          </w:p>
        </w:tc>
        <w:tc>
          <w:tcPr>
            <w:tcW w:w="993" w:type="dxa"/>
            <w:gridSpan w:val="2"/>
          </w:tcPr>
          <w:p w14:paraId="4418B273" w14:textId="1CC14C7A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53</w:t>
            </w:r>
          </w:p>
        </w:tc>
        <w:tc>
          <w:tcPr>
            <w:tcW w:w="1523" w:type="dxa"/>
          </w:tcPr>
          <w:p w14:paraId="0282C2B1" w14:textId="2FD92724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6D73BCC4" w14:textId="38BF6F9D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75,47</w:t>
            </w:r>
          </w:p>
        </w:tc>
        <w:tc>
          <w:tcPr>
            <w:tcW w:w="1241" w:type="dxa"/>
          </w:tcPr>
          <w:p w14:paraId="0C1D9B74" w14:textId="2329A437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30,6</w:t>
            </w:r>
          </w:p>
        </w:tc>
      </w:tr>
      <w:tr w:rsidR="00C94818" w14:paraId="2A62F49F" w14:textId="77777777" w:rsidTr="00005D62">
        <w:tc>
          <w:tcPr>
            <w:tcW w:w="534" w:type="dxa"/>
            <w:gridSpan w:val="2"/>
          </w:tcPr>
          <w:p w14:paraId="1E10103B" w14:textId="351AB6F7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5</w:t>
            </w:r>
          </w:p>
        </w:tc>
        <w:tc>
          <w:tcPr>
            <w:tcW w:w="2155" w:type="dxa"/>
          </w:tcPr>
          <w:p w14:paraId="694B77D4" w14:textId="5685FAEA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Карымский округ</w:t>
            </w:r>
          </w:p>
        </w:tc>
        <w:tc>
          <w:tcPr>
            <w:tcW w:w="2948" w:type="dxa"/>
          </w:tcPr>
          <w:p w14:paraId="0F40FC66" w14:textId="5B7281F2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МОУ "СОШ №3 п.</w:t>
            </w:r>
            <w:r w:rsidR="00005D62">
              <w:rPr>
                <w:sz w:val="22"/>
                <w:szCs w:val="22"/>
              </w:rPr>
              <w:t xml:space="preserve"> </w:t>
            </w:r>
            <w:r w:rsidRPr="00C94818">
              <w:rPr>
                <w:sz w:val="22"/>
                <w:szCs w:val="22"/>
              </w:rPr>
              <w:t>Дарасун"</w:t>
            </w:r>
          </w:p>
        </w:tc>
        <w:tc>
          <w:tcPr>
            <w:tcW w:w="993" w:type="dxa"/>
            <w:gridSpan w:val="2"/>
          </w:tcPr>
          <w:p w14:paraId="4B1F9C9C" w14:textId="3E9FB47E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44</w:t>
            </w:r>
          </w:p>
        </w:tc>
        <w:tc>
          <w:tcPr>
            <w:tcW w:w="1523" w:type="dxa"/>
          </w:tcPr>
          <w:p w14:paraId="16C7F86C" w14:textId="0F8DA514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1092025B" w14:textId="4802B49A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75</w:t>
            </w:r>
          </w:p>
        </w:tc>
        <w:tc>
          <w:tcPr>
            <w:tcW w:w="1241" w:type="dxa"/>
          </w:tcPr>
          <w:p w14:paraId="4C711C99" w14:textId="2AD74499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30,3</w:t>
            </w:r>
          </w:p>
        </w:tc>
      </w:tr>
      <w:tr w:rsidR="00C94818" w14:paraId="4E03581C" w14:textId="77777777" w:rsidTr="00005D62">
        <w:tc>
          <w:tcPr>
            <w:tcW w:w="534" w:type="dxa"/>
            <w:gridSpan w:val="2"/>
          </w:tcPr>
          <w:p w14:paraId="314F45D7" w14:textId="4DC9F87F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</w:t>
            </w:r>
          </w:p>
        </w:tc>
        <w:tc>
          <w:tcPr>
            <w:tcW w:w="2155" w:type="dxa"/>
          </w:tcPr>
          <w:p w14:paraId="493706EC" w14:textId="79AF847F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г. Чита</w:t>
            </w:r>
          </w:p>
        </w:tc>
        <w:tc>
          <w:tcPr>
            <w:tcW w:w="2948" w:type="dxa"/>
          </w:tcPr>
          <w:p w14:paraId="5F115FF4" w14:textId="5D7AFF09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МБОУ "СОШ № 47"</w:t>
            </w:r>
          </w:p>
        </w:tc>
        <w:tc>
          <w:tcPr>
            <w:tcW w:w="993" w:type="dxa"/>
            <w:gridSpan w:val="2"/>
          </w:tcPr>
          <w:p w14:paraId="389AF3C6" w14:textId="0FDC2D41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88</w:t>
            </w:r>
          </w:p>
        </w:tc>
        <w:tc>
          <w:tcPr>
            <w:tcW w:w="1523" w:type="dxa"/>
          </w:tcPr>
          <w:p w14:paraId="2B86CE7E" w14:textId="1F6F7474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6DAC9043" w14:textId="11D35BF0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70,45</w:t>
            </w:r>
          </w:p>
        </w:tc>
        <w:tc>
          <w:tcPr>
            <w:tcW w:w="1241" w:type="dxa"/>
          </w:tcPr>
          <w:p w14:paraId="1027480A" w14:textId="747AB8D6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28,9</w:t>
            </w:r>
          </w:p>
        </w:tc>
      </w:tr>
      <w:tr w:rsidR="00C94818" w14:paraId="5DA50C1A" w14:textId="77777777" w:rsidTr="00005D62">
        <w:tc>
          <w:tcPr>
            <w:tcW w:w="534" w:type="dxa"/>
            <w:gridSpan w:val="2"/>
          </w:tcPr>
          <w:p w14:paraId="71581804" w14:textId="584F018B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</w:t>
            </w:r>
          </w:p>
        </w:tc>
        <w:tc>
          <w:tcPr>
            <w:tcW w:w="2155" w:type="dxa"/>
          </w:tcPr>
          <w:p w14:paraId="5B9E363B" w14:textId="5296E2B2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ОО краевого и иного подчинения</w:t>
            </w:r>
          </w:p>
        </w:tc>
        <w:tc>
          <w:tcPr>
            <w:tcW w:w="2948" w:type="dxa"/>
          </w:tcPr>
          <w:p w14:paraId="5F935B1C" w14:textId="0183AC1F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ГОУ школа-интернат "Кадетская школа-интернат"</w:t>
            </w:r>
          </w:p>
        </w:tc>
        <w:tc>
          <w:tcPr>
            <w:tcW w:w="993" w:type="dxa"/>
            <w:gridSpan w:val="2"/>
          </w:tcPr>
          <w:p w14:paraId="331B2DAB" w14:textId="0CC0C42C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43</w:t>
            </w:r>
          </w:p>
        </w:tc>
        <w:tc>
          <w:tcPr>
            <w:tcW w:w="1523" w:type="dxa"/>
          </w:tcPr>
          <w:p w14:paraId="34B3D390" w14:textId="2311E1DB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71C7F800" w14:textId="001248A2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69,77</w:t>
            </w:r>
          </w:p>
        </w:tc>
        <w:tc>
          <w:tcPr>
            <w:tcW w:w="1241" w:type="dxa"/>
          </w:tcPr>
          <w:p w14:paraId="1F821D26" w14:textId="5879198F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29,6</w:t>
            </w:r>
          </w:p>
        </w:tc>
      </w:tr>
      <w:tr w:rsidR="00C94818" w14:paraId="6B49831C" w14:textId="77777777" w:rsidTr="00005D62">
        <w:tc>
          <w:tcPr>
            <w:tcW w:w="534" w:type="dxa"/>
            <w:gridSpan w:val="2"/>
          </w:tcPr>
          <w:p w14:paraId="1FCE1E5C" w14:textId="69FB106E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8</w:t>
            </w:r>
          </w:p>
        </w:tc>
        <w:tc>
          <w:tcPr>
            <w:tcW w:w="2155" w:type="dxa"/>
          </w:tcPr>
          <w:p w14:paraId="416F6BE4" w14:textId="336ED27E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г. Чита</w:t>
            </w:r>
          </w:p>
        </w:tc>
        <w:tc>
          <w:tcPr>
            <w:tcW w:w="2948" w:type="dxa"/>
          </w:tcPr>
          <w:p w14:paraId="6A8AD3B5" w14:textId="3D8DEC37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МБОУ "Многопрофильная гимназия № 12</w:t>
            </w:r>
          </w:p>
        </w:tc>
        <w:tc>
          <w:tcPr>
            <w:tcW w:w="993" w:type="dxa"/>
            <w:gridSpan w:val="2"/>
          </w:tcPr>
          <w:p w14:paraId="6AE8A456" w14:textId="5A32903E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92</w:t>
            </w:r>
          </w:p>
        </w:tc>
        <w:tc>
          <w:tcPr>
            <w:tcW w:w="1523" w:type="dxa"/>
          </w:tcPr>
          <w:p w14:paraId="79F5726C" w14:textId="38D67152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8338AC0" w14:textId="15C62D42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69,57</w:t>
            </w:r>
          </w:p>
        </w:tc>
        <w:tc>
          <w:tcPr>
            <w:tcW w:w="1241" w:type="dxa"/>
          </w:tcPr>
          <w:p w14:paraId="4C5EC8C8" w14:textId="6EC307FA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28,8</w:t>
            </w:r>
          </w:p>
        </w:tc>
      </w:tr>
      <w:tr w:rsidR="00C94818" w14:paraId="12F9341C" w14:textId="77777777" w:rsidTr="00005D62">
        <w:tc>
          <w:tcPr>
            <w:tcW w:w="534" w:type="dxa"/>
            <w:gridSpan w:val="2"/>
          </w:tcPr>
          <w:p w14:paraId="7E37BCEF" w14:textId="5FB22B1E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9</w:t>
            </w:r>
          </w:p>
        </w:tc>
        <w:tc>
          <w:tcPr>
            <w:tcW w:w="2155" w:type="dxa"/>
          </w:tcPr>
          <w:p w14:paraId="3B580F17" w14:textId="08ABC10E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Краснокаменский округ</w:t>
            </w:r>
          </w:p>
        </w:tc>
        <w:tc>
          <w:tcPr>
            <w:tcW w:w="2948" w:type="dxa"/>
          </w:tcPr>
          <w:p w14:paraId="3C47BF58" w14:textId="4019E165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94818">
              <w:rPr>
                <w:sz w:val="22"/>
                <w:szCs w:val="22"/>
              </w:rPr>
              <w:t>МАОУ«</w:t>
            </w:r>
            <w:proofErr w:type="gramEnd"/>
            <w:r w:rsidRPr="00C94818">
              <w:rPr>
                <w:sz w:val="22"/>
                <w:szCs w:val="22"/>
              </w:rPr>
              <w:t>Гимназия</w:t>
            </w:r>
            <w:proofErr w:type="spellEnd"/>
            <w:r w:rsidRPr="00C94818">
              <w:rPr>
                <w:sz w:val="22"/>
                <w:szCs w:val="22"/>
              </w:rPr>
              <w:t xml:space="preserve"> № 9»</w:t>
            </w:r>
          </w:p>
        </w:tc>
        <w:tc>
          <w:tcPr>
            <w:tcW w:w="993" w:type="dxa"/>
            <w:gridSpan w:val="2"/>
          </w:tcPr>
          <w:p w14:paraId="27847294" w14:textId="60D48691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49</w:t>
            </w:r>
          </w:p>
        </w:tc>
        <w:tc>
          <w:tcPr>
            <w:tcW w:w="1523" w:type="dxa"/>
          </w:tcPr>
          <w:p w14:paraId="1F2C68EA" w14:textId="4B15FB34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05C1A7FC" w14:textId="2552DD9F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65,31</w:t>
            </w:r>
          </w:p>
        </w:tc>
        <w:tc>
          <w:tcPr>
            <w:tcW w:w="1241" w:type="dxa"/>
          </w:tcPr>
          <w:p w14:paraId="71563341" w14:textId="770CED88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28,4</w:t>
            </w:r>
          </w:p>
        </w:tc>
      </w:tr>
      <w:tr w:rsidR="00C94818" w14:paraId="22E6DC79" w14:textId="77777777" w:rsidTr="00005D62">
        <w:tc>
          <w:tcPr>
            <w:tcW w:w="534" w:type="dxa"/>
            <w:gridSpan w:val="2"/>
          </w:tcPr>
          <w:p w14:paraId="151FEB25" w14:textId="4916F211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</w:t>
            </w:r>
          </w:p>
        </w:tc>
        <w:tc>
          <w:tcPr>
            <w:tcW w:w="2155" w:type="dxa"/>
          </w:tcPr>
          <w:p w14:paraId="048C9A2D" w14:textId="3BE8B915" w:rsidR="00C94818" w:rsidRPr="00C94818" w:rsidRDefault="00C94818" w:rsidP="00C94818">
            <w:pPr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г. Чита</w:t>
            </w:r>
          </w:p>
        </w:tc>
        <w:tc>
          <w:tcPr>
            <w:tcW w:w="2948" w:type="dxa"/>
          </w:tcPr>
          <w:p w14:paraId="21035883" w14:textId="6A1128DA" w:rsidR="00C94818" w:rsidRPr="00C94818" w:rsidRDefault="00C94818" w:rsidP="00C94818">
            <w:pPr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МБОУ "Гимназия № 21"</w:t>
            </w:r>
          </w:p>
        </w:tc>
        <w:tc>
          <w:tcPr>
            <w:tcW w:w="993" w:type="dxa"/>
            <w:gridSpan w:val="2"/>
          </w:tcPr>
          <w:p w14:paraId="18675ADB" w14:textId="543B6608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54</w:t>
            </w:r>
          </w:p>
        </w:tc>
        <w:tc>
          <w:tcPr>
            <w:tcW w:w="1523" w:type="dxa"/>
          </w:tcPr>
          <w:p w14:paraId="50153F0D" w14:textId="46017344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A20B81A" w14:textId="40AFD118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64,81</w:t>
            </w:r>
          </w:p>
        </w:tc>
        <w:tc>
          <w:tcPr>
            <w:tcW w:w="1241" w:type="dxa"/>
          </w:tcPr>
          <w:p w14:paraId="3443AA3E" w14:textId="33F553F2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28,9</w:t>
            </w:r>
          </w:p>
        </w:tc>
      </w:tr>
      <w:tr w:rsidR="00C94818" w14:paraId="005AEFCF" w14:textId="77777777" w:rsidTr="00005D62">
        <w:tc>
          <w:tcPr>
            <w:tcW w:w="534" w:type="dxa"/>
            <w:gridSpan w:val="2"/>
          </w:tcPr>
          <w:p w14:paraId="0DA4E088" w14:textId="1CB66143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11</w:t>
            </w:r>
          </w:p>
        </w:tc>
        <w:tc>
          <w:tcPr>
            <w:tcW w:w="2155" w:type="dxa"/>
          </w:tcPr>
          <w:p w14:paraId="09467B54" w14:textId="2F592550" w:rsidR="00C94818" w:rsidRPr="00C94818" w:rsidRDefault="00C94818" w:rsidP="00C94818">
            <w:pPr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Карымский округ</w:t>
            </w:r>
          </w:p>
        </w:tc>
        <w:tc>
          <w:tcPr>
            <w:tcW w:w="2948" w:type="dxa"/>
          </w:tcPr>
          <w:p w14:paraId="6FF608A6" w14:textId="09F93A0B" w:rsidR="00C94818" w:rsidRPr="00C94818" w:rsidRDefault="00C94818" w:rsidP="00C94818">
            <w:pPr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МОУ "СОШ п. Дарасун"</w:t>
            </w:r>
          </w:p>
        </w:tc>
        <w:tc>
          <w:tcPr>
            <w:tcW w:w="993" w:type="dxa"/>
            <w:gridSpan w:val="2"/>
          </w:tcPr>
          <w:p w14:paraId="4CB6BEEA" w14:textId="05C61654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62</w:t>
            </w:r>
          </w:p>
        </w:tc>
        <w:tc>
          <w:tcPr>
            <w:tcW w:w="1523" w:type="dxa"/>
          </w:tcPr>
          <w:p w14:paraId="19C70588" w14:textId="65A236AA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032BE2D0" w14:textId="1B180A1A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64,52</w:t>
            </w:r>
          </w:p>
        </w:tc>
        <w:tc>
          <w:tcPr>
            <w:tcW w:w="1241" w:type="dxa"/>
          </w:tcPr>
          <w:p w14:paraId="45A90613" w14:textId="044841F8" w:rsidR="00C94818" w:rsidRPr="00C94818" w:rsidRDefault="00C94818" w:rsidP="00C94818">
            <w:pPr>
              <w:jc w:val="center"/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28,5</w:t>
            </w:r>
          </w:p>
        </w:tc>
      </w:tr>
      <w:tr w:rsidR="003E57C1" w14:paraId="642690FC" w14:textId="77777777" w:rsidTr="00171E1F">
        <w:tc>
          <w:tcPr>
            <w:tcW w:w="10567" w:type="dxa"/>
            <w:gridSpan w:val="9"/>
            <w:shd w:val="clear" w:color="auto" w:fill="D9D9D9" w:themeFill="background1" w:themeFillShade="D9"/>
            <w:vAlign w:val="center"/>
          </w:tcPr>
          <w:p w14:paraId="0F98634F" w14:textId="77777777" w:rsidR="003E57C1" w:rsidRPr="0028056E" w:rsidRDefault="003E57C1" w:rsidP="00171E1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8056E">
              <w:rPr>
                <w:b/>
                <w:color w:val="000000"/>
                <w:sz w:val="22"/>
                <w:szCs w:val="22"/>
              </w:rPr>
              <w:t>Сельские ОО</w:t>
            </w:r>
          </w:p>
        </w:tc>
      </w:tr>
      <w:tr w:rsidR="00C94818" w14:paraId="57766111" w14:textId="77777777" w:rsidTr="00005D62">
        <w:tc>
          <w:tcPr>
            <w:tcW w:w="534" w:type="dxa"/>
            <w:gridSpan w:val="2"/>
            <w:vAlign w:val="center"/>
          </w:tcPr>
          <w:p w14:paraId="3694F1BC" w14:textId="23BE71FD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55" w:type="dxa"/>
          </w:tcPr>
          <w:p w14:paraId="0B0A7924" w14:textId="50404900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Могойтуйский округ</w:t>
            </w:r>
          </w:p>
        </w:tc>
        <w:tc>
          <w:tcPr>
            <w:tcW w:w="2976" w:type="dxa"/>
            <w:gridSpan w:val="2"/>
          </w:tcPr>
          <w:p w14:paraId="2BD60444" w14:textId="4D3D6821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МАОУ "</w:t>
            </w:r>
            <w:proofErr w:type="spellStart"/>
            <w:r w:rsidRPr="00C94818">
              <w:rPr>
                <w:sz w:val="22"/>
                <w:szCs w:val="22"/>
              </w:rPr>
              <w:t>Ортуйская</w:t>
            </w:r>
            <w:proofErr w:type="spellEnd"/>
            <w:r w:rsidRPr="00C94818">
              <w:rPr>
                <w:sz w:val="22"/>
                <w:szCs w:val="22"/>
              </w:rPr>
              <w:t xml:space="preserve"> СОШ" </w:t>
            </w:r>
          </w:p>
        </w:tc>
        <w:tc>
          <w:tcPr>
            <w:tcW w:w="965" w:type="dxa"/>
          </w:tcPr>
          <w:p w14:paraId="4C6E624B" w14:textId="69862F3F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</w:t>
            </w:r>
          </w:p>
        </w:tc>
        <w:tc>
          <w:tcPr>
            <w:tcW w:w="1523" w:type="dxa"/>
          </w:tcPr>
          <w:p w14:paraId="41BDBCED" w14:textId="68B03896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2705963B" w14:textId="4B77C9DA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241" w:type="dxa"/>
          </w:tcPr>
          <w:p w14:paraId="1C612FE0" w14:textId="4D879799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34,3</w:t>
            </w:r>
          </w:p>
        </w:tc>
      </w:tr>
      <w:tr w:rsidR="00C94818" w14:paraId="6F045DA8" w14:textId="77777777" w:rsidTr="00005D62">
        <w:tc>
          <w:tcPr>
            <w:tcW w:w="534" w:type="dxa"/>
            <w:gridSpan w:val="2"/>
            <w:vAlign w:val="center"/>
          </w:tcPr>
          <w:p w14:paraId="7376A7F5" w14:textId="7B24AE16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155" w:type="dxa"/>
          </w:tcPr>
          <w:p w14:paraId="2A165997" w14:textId="47D09FBE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Тунгокоченский округ</w:t>
            </w:r>
          </w:p>
        </w:tc>
        <w:tc>
          <w:tcPr>
            <w:tcW w:w="2976" w:type="dxa"/>
            <w:gridSpan w:val="2"/>
          </w:tcPr>
          <w:p w14:paraId="3677CBCD" w14:textId="298D0920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МБОУ Нижне-</w:t>
            </w:r>
            <w:proofErr w:type="spellStart"/>
            <w:r w:rsidRPr="00C94818">
              <w:rPr>
                <w:sz w:val="22"/>
                <w:szCs w:val="22"/>
              </w:rPr>
              <w:t>Станская</w:t>
            </w:r>
            <w:proofErr w:type="spellEnd"/>
            <w:r w:rsidRPr="00C94818">
              <w:rPr>
                <w:sz w:val="22"/>
                <w:szCs w:val="22"/>
              </w:rPr>
              <w:t xml:space="preserve"> ООШ </w:t>
            </w:r>
          </w:p>
        </w:tc>
        <w:tc>
          <w:tcPr>
            <w:tcW w:w="965" w:type="dxa"/>
          </w:tcPr>
          <w:p w14:paraId="2CD23810" w14:textId="5BCF74E1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</w:t>
            </w:r>
          </w:p>
        </w:tc>
        <w:tc>
          <w:tcPr>
            <w:tcW w:w="1523" w:type="dxa"/>
          </w:tcPr>
          <w:p w14:paraId="17BD8752" w14:textId="65CF9588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CFD0F88" w14:textId="67A87126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83,33</w:t>
            </w:r>
          </w:p>
        </w:tc>
        <w:tc>
          <w:tcPr>
            <w:tcW w:w="1241" w:type="dxa"/>
          </w:tcPr>
          <w:p w14:paraId="7349BDD4" w14:textId="4409AA7A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29,2</w:t>
            </w:r>
          </w:p>
        </w:tc>
      </w:tr>
      <w:tr w:rsidR="00C94818" w14:paraId="22995E87" w14:textId="77777777" w:rsidTr="00005D62">
        <w:tc>
          <w:tcPr>
            <w:tcW w:w="534" w:type="dxa"/>
            <w:gridSpan w:val="2"/>
            <w:vAlign w:val="center"/>
          </w:tcPr>
          <w:p w14:paraId="1589E8C0" w14:textId="7228A2DF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155" w:type="dxa"/>
          </w:tcPr>
          <w:p w14:paraId="66B2C4D2" w14:textId="22A3E6F2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Дульдургинский округ</w:t>
            </w:r>
          </w:p>
        </w:tc>
        <w:tc>
          <w:tcPr>
            <w:tcW w:w="2976" w:type="dxa"/>
            <w:gridSpan w:val="2"/>
          </w:tcPr>
          <w:p w14:paraId="73359988" w14:textId="04DF8EFC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МБОУ "</w:t>
            </w:r>
            <w:proofErr w:type="spellStart"/>
            <w:r w:rsidRPr="00C94818">
              <w:rPr>
                <w:sz w:val="22"/>
                <w:szCs w:val="22"/>
              </w:rPr>
              <w:t>Узонская</w:t>
            </w:r>
            <w:proofErr w:type="spellEnd"/>
            <w:r w:rsidRPr="00C94818">
              <w:rPr>
                <w:sz w:val="22"/>
                <w:szCs w:val="22"/>
              </w:rPr>
              <w:t xml:space="preserve"> СОШ"</w:t>
            </w:r>
          </w:p>
        </w:tc>
        <w:tc>
          <w:tcPr>
            <w:tcW w:w="965" w:type="dxa"/>
          </w:tcPr>
          <w:p w14:paraId="6A4FF02A" w14:textId="40C3B248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11</w:t>
            </w:r>
          </w:p>
        </w:tc>
        <w:tc>
          <w:tcPr>
            <w:tcW w:w="1523" w:type="dxa"/>
          </w:tcPr>
          <w:p w14:paraId="17BD5B8B" w14:textId="41DDE4D5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66DA6A1" w14:textId="78A0A966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81,82</w:t>
            </w:r>
          </w:p>
        </w:tc>
        <w:tc>
          <w:tcPr>
            <w:tcW w:w="1241" w:type="dxa"/>
          </w:tcPr>
          <w:p w14:paraId="479E651A" w14:textId="468FAF15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31,2</w:t>
            </w:r>
          </w:p>
        </w:tc>
      </w:tr>
      <w:tr w:rsidR="00C94818" w14:paraId="67EEA623" w14:textId="77777777" w:rsidTr="00005D62">
        <w:tc>
          <w:tcPr>
            <w:tcW w:w="534" w:type="dxa"/>
            <w:gridSpan w:val="2"/>
            <w:vAlign w:val="center"/>
          </w:tcPr>
          <w:p w14:paraId="70CC30D7" w14:textId="5B21E5A9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55" w:type="dxa"/>
          </w:tcPr>
          <w:p w14:paraId="647A931A" w14:textId="0F7D0E73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Карымский округ</w:t>
            </w:r>
          </w:p>
        </w:tc>
        <w:tc>
          <w:tcPr>
            <w:tcW w:w="2976" w:type="dxa"/>
            <w:gridSpan w:val="2"/>
          </w:tcPr>
          <w:p w14:paraId="4D6A34F8" w14:textId="4BA00E65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 xml:space="preserve">МОУ "СОШ </w:t>
            </w:r>
            <w:proofErr w:type="spellStart"/>
            <w:r w:rsidRPr="00C94818">
              <w:rPr>
                <w:sz w:val="22"/>
                <w:szCs w:val="22"/>
              </w:rPr>
              <w:t>с.Большая</w:t>
            </w:r>
            <w:proofErr w:type="spellEnd"/>
            <w:r w:rsidRPr="00C94818">
              <w:rPr>
                <w:sz w:val="22"/>
                <w:szCs w:val="22"/>
              </w:rPr>
              <w:t xml:space="preserve"> Тура"</w:t>
            </w:r>
          </w:p>
        </w:tc>
        <w:tc>
          <w:tcPr>
            <w:tcW w:w="965" w:type="dxa"/>
          </w:tcPr>
          <w:p w14:paraId="7E7EF6D7" w14:textId="2E9B4621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</w:t>
            </w:r>
          </w:p>
        </w:tc>
        <w:tc>
          <w:tcPr>
            <w:tcW w:w="1523" w:type="dxa"/>
          </w:tcPr>
          <w:p w14:paraId="67D093C2" w14:textId="113C8A61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47C16AD8" w14:textId="5A95653B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80</w:t>
            </w:r>
          </w:p>
        </w:tc>
        <w:tc>
          <w:tcPr>
            <w:tcW w:w="1241" w:type="dxa"/>
          </w:tcPr>
          <w:p w14:paraId="622CB37D" w14:textId="305978E7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28,2</w:t>
            </w:r>
          </w:p>
        </w:tc>
      </w:tr>
      <w:tr w:rsidR="00C94818" w14:paraId="411785FD" w14:textId="77777777" w:rsidTr="00005D62">
        <w:tc>
          <w:tcPr>
            <w:tcW w:w="534" w:type="dxa"/>
            <w:gridSpan w:val="2"/>
            <w:vAlign w:val="center"/>
          </w:tcPr>
          <w:p w14:paraId="496883DA" w14:textId="111F17AC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55" w:type="dxa"/>
          </w:tcPr>
          <w:p w14:paraId="499714B1" w14:textId="56551082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Могойтуйский округ</w:t>
            </w:r>
          </w:p>
        </w:tc>
        <w:tc>
          <w:tcPr>
            <w:tcW w:w="2976" w:type="dxa"/>
            <w:gridSpan w:val="2"/>
          </w:tcPr>
          <w:p w14:paraId="4401A39E" w14:textId="18672093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МАОУ "</w:t>
            </w:r>
            <w:proofErr w:type="spellStart"/>
            <w:r w:rsidRPr="00C94818">
              <w:rPr>
                <w:sz w:val="22"/>
                <w:szCs w:val="22"/>
              </w:rPr>
              <w:t>Кусочинская</w:t>
            </w:r>
            <w:proofErr w:type="spellEnd"/>
            <w:r w:rsidRPr="00C94818">
              <w:rPr>
                <w:sz w:val="22"/>
                <w:szCs w:val="22"/>
              </w:rPr>
              <w:t xml:space="preserve"> СОШ "</w:t>
            </w:r>
          </w:p>
        </w:tc>
        <w:tc>
          <w:tcPr>
            <w:tcW w:w="965" w:type="dxa"/>
          </w:tcPr>
          <w:p w14:paraId="0DEEABA9" w14:textId="15DE2EE4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9</w:t>
            </w:r>
          </w:p>
        </w:tc>
        <w:tc>
          <w:tcPr>
            <w:tcW w:w="1523" w:type="dxa"/>
          </w:tcPr>
          <w:p w14:paraId="183C1BE8" w14:textId="7380020B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5075EE2" w14:textId="10DB4ED1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77,78</w:t>
            </w:r>
          </w:p>
        </w:tc>
        <w:tc>
          <w:tcPr>
            <w:tcW w:w="1241" w:type="dxa"/>
          </w:tcPr>
          <w:p w14:paraId="16CFE882" w14:textId="486B7447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29,8</w:t>
            </w:r>
          </w:p>
        </w:tc>
      </w:tr>
      <w:tr w:rsidR="00C94818" w14:paraId="24924A42" w14:textId="77777777" w:rsidTr="00005D62">
        <w:tc>
          <w:tcPr>
            <w:tcW w:w="534" w:type="dxa"/>
            <w:gridSpan w:val="2"/>
            <w:vAlign w:val="center"/>
          </w:tcPr>
          <w:p w14:paraId="3E7C0EAE" w14:textId="3B749F53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2155" w:type="dxa"/>
          </w:tcPr>
          <w:p w14:paraId="384C05E6" w14:textId="4759569B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Агинский округ</w:t>
            </w:r>
          </w:p>
        </w:tc>
        <w:tc>
          <w:tcPr>
            <w:tcW w:w="2976" w:type="dxa"/>
            <w:gridSpan w:val="2"/>
          </w:tcPr>
          <w:p w14:paraId="578B167B" w14:textId="495C62C8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МОУ «</w:t>
            </w:r>
            <w:proofErr w:type="spellStart"/>
            <w:r w:rsidRPr="00C94818">
              <w:rPr>
                <w:sz w:val="22"/>
                <w:szCs w:val="22"/>
              </w:rPr>
              <w:t>Цокто-Хангильская</w:t>
            </w:r>
            <w:proofErr w:type="spellEnd"/>
            <w:r w:rsidRPr="00C94818">
              <w:rPr>
                <w:sz w:val="22"/>
                <w:szCs w:val="22"/>
              </w:rPr>
              <w:t xml:space="preserve"> СОШ им. Ч-Л. </w:t>
            </w:r>
            <w:proofErr w:type="spellStart"/>
            <w:r w:rsidRPr="00C94818">
              <w:rPr>
                <w:sz w:val="22"/>
                <w:szCs w:val="22"/>
              </w:rPr>
              <w:t>Базарона</w:t>
            </w:r>
            <w:proofErr w:type="spellEnd"/>
            <w:r w:rsidRPr="00C94818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965" w:type="dxa"/>
          </w:tcPr>
          <w:p w14:paraId="0DEA42EE" w14:textId="07B99E93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14</w:t>
            </w:r>
          </w:p>
        </w:tc>
        <w:tc>
          <w:tcPr>
            <w:tcW w:w="1523" w:type="dxa"/>
          </w:tcPr>
          <w:p w14:paraId="6F165A8E" w14:textId="5D58A527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479CFF55" w14:textId="2CC4AF72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71,43</w:t>
            </w:r>
          </w:p>
        </w:tc>
        <w:tc>
          <w:tcPr>
            <w:tcW w:w="1241" w:type="dxa"/>
          </w:tcPr>
          <w:p w14:paraId="6CFC428F" w14:textId="108B7FEF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30,3</w:t>
            </w:r>
          </w:p>
        </w:tc>
      </w:tr>
      <w:tr w:rsidR="00C94818" w14:paraId="6BC4039E" w14:textId="77777777" w:rsidTr="00005D62">
        <w:tc>
          <w:tcPr>
            <w:tcW w:w="534" w:type="dxa"/>
            <w:gridSpan w:val="2"/>
            <w:vAlign w:val="center"/>
          </w:tcPr>
          <w:p w14:paraId="1B378572" w14:textId="1E4BB104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55" w:type="dxa"/>
          </w:tcPr>
          <w:p w14:paraId="3C07141F" w14:textId="784670C3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Агинский округ</w:t>
            </w:r>
          </w:p>
        </w:tc>
        <w:tc>
          <w:tcPr>
            <w:tcW w:w="2976" w:type="dxa"/>
            <w:gridSpan w:val="2"/>
          </w:tcPr>
          <w:p w14:paraId="769BBB74" w14:textId="4160EE70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МОУ «</w:t>
            </w:r>
            <w:proofErr w:type="spellStart"/>
            <w:r w:rsidRPr="00C94818">
              <w:rPr>
                <w:sz w:val="22"/>
                <w:szCs w:val="22"/>
              </w:rPr>
              <w:t>Судунтуйская</w:t>
            </w:r>
            <w:proofErr w:type="spellEnd"/>
            <w:r w:rsidRPr="00C94818">
              <w:rPr>
                <w:sz w:val="22"/>
                <w:szCs w:val="22"/>
              </w:rPr>
              <w:t xml:space="preserve"> СОШ» </w:t>
            </w:r>
          </w:p>
        </w:tc>
        <w:tc>
          <w:tcPr>
            <w:tcW w:w="965" w:type="dxa"/>
          </w:tcPr>
          <w:p w14:paraId="4F735B4F" w14:textId="77051449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14</w:t>
            </w:r>
          </w:p>
        </w:tc>
        <w:tc>
          <w:tcPr>
            <w:tcW w:w="1523" w:type="dxa"/>
          </w:tcPr>
          <w:p w14:paraId="1782BD71" w14:textId="52B7AD4B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0DAA666E" w14:textId="6B7FFC4C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71,43</w:t>
            </w:r>
          </w:p>
        </w:tc>
        <w:tc>
          <w:tcPr>
            <w:tcW w:w="1241" w:type="dxa"/>
          </w:tcPr>
          <w:p w14:paraId="5D283D49" w14:textId="27FED896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28,7</w:t>
            </w:r>
          </w:p>
        </w:tc>
      </w:tr>
      <w:tr w:rsidR="00C94818" w14:paraId="77ADAA4D" w14:textId="77777777" w:rsidTr="00005D62">
        <w:tc>
          <w:tcPr>
            <w:tcW w:w="534" w:type="dxa"/>
            <w:gridSpan w:val="2"/>
            <w:vAlign w:val="center"/>
          </w:tcPr>
          <w:p w14:paraId="59CBA607" w14:textId="23D240D7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155" w:type="dxa"/>
          </w:tcPr>
          <w:p w14:paraId="74AD4E74" w14:textId="3EA8136F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Агинский округ</w:t>
            </w:r>
          </w:p>
        </w:tc>
        <w:tc>
          <w:tcPr>
            <w:tcW w:w="2976" w:type="dxa"/>
            <w:gridSpan w:val="2"/>
          </w:tcPr>
          <w:p w14:paraId="37A7B845" w14:textId="50FE4D82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МОУ «</w:t>
            </w:r>
            <w:proofErr w:type="spellStart"/>
            <w:r w:rsidRPr="00C94818">
              <w:rPr>
                <w:sz w:val="22"/>
                <w:szCs w:val="22"/>
              </w:rPr>
              <w:t>Хойто</w:t>
            </w:r>
            <w:proofErr w:type="spellEnd"/>
            <w:r w:rsidRPr="00C94818">
              <w:rPr>
                <w:sz w:val="22"/>
                <w:szCs w:val="22"/>
              </w:rPr>
              <w:t>-Агинская СОШ»</w:t>
            </w:r>
          </w:p>
        </w:tc>
        <w:tc>
          <w:tcPr>
            <w:tcW w:w="965" w:type="dxa"/>
          </w:tcPr>
          <w:p w14:paraId="3854F9EC" w14:textId="18E83F24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</w:t>
            </w:r>
          </w:p>
        </w:tc>
        <w:tc>
          <w:tcPr>
            <w:tcW w:w="1523" w:type="dxa"/>
          </w:tcPr>
          <w:p w14:paraId="2F0497D2" w14:textId="76C7B866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E4118E5" w14:textId="66FA0CF3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71,43</w:t>
            </w:r>
          </w:p>
        </w:tc>
        <w:tc>
          <w:tcPr>
            <w:tcW w:w="1241" w:type="dxa"/>
          </w:tcPr>
          <w:p w14:paraId="0264FF95" w14:textId="21CFB5B3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28,6</w:t>
            </w:r>
          </w:p>
        </w:tc>
      </w:tr>
      <w:tr w:rsidR="00C94818" w14:paraId="5F294411" w14:textId="77777777" w:rsidTr="00005D62">
        <w:tc>
          <w:tcPr>
            <w:tcW w:w="534" w:type="dxa"/>
            <w:gridSpan w:val="2"/>
            <w:vAlign w:val="center"/>
          </w:tcPr>
          <w:p w14:paraId="5C6B4E80" w14:textId="4145A6CC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155" w:type="dxa"/>
          </w:tcPr>
          <w:p w14:paraId="1BAF5F17" w14:textId="46F0594E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Агинский округ</w:t>
            </w:r>
          </w:p>
        </w:tc>
        <w:tc>
          <w:tcPr>
            <w:tcW w:w="2976" w:type="dxa"/>
            <w:gridSpan w:val="2"/>
          </w:tcPr>
          <w:p w14:paraId="31DFBFFC" w14:textId="0D9EE074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МОУ «Южно-</w:t>
            </w:r>
            <w:proofErr w:type="spellStart"/>
            <w:r w:rsidRPr="00C94818">
              <w:rPr>
                <w:sz w:val="22"/>
                <w:szCs w:val="22"/>
              </w:rPr>
              <w:t>Аргалейская</w:t>
            </w:r>
            <w:proofErr w:type="spellEnd"/>
            <w:r w:rsidRPr="00C94818">
              <w:rPr>
                <w:sz w:val="22"/>
                <w:szCs w:val="22"/>
              </w:rPr>
              <w:t xml:space="preserve"> СОШ»  </w:t>
            </w:r>
          </w:p>
        </w:tc>
        <w:tc>
          <w:tcPr>
            <w:tcW w:w="965" w:type="dxa"/>
          </w:tcPr>
          <w:p w14:paraId="6FD4FD16" w14:textId="20CAFD0E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</w:t>
            </w:r>
          </w:p>
        </w:tc>
        <w:tc>
          <w:tcPr>
            <w:tcW w:w="1523" w:type="dxa"/>
          </w:tcPr>
          <w:p w14:paraId="58FE2D53" w14:textId="387A4B53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2A1DBE91" w14:textId="46A88AF0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71,43</w:t>
            </w:r>
          </w:p>
        </w:tc>
        <w:tc>
          <w:tcPr>
            <w:tcW w:w="1241" w:type="dxa"/>
          </w:tcPr>
          <w:p w14:paraId="52248C5A" w14:textId="4AE70695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29</w:t>
            </w:r>
          </w:p>
        </w:tc>
      </w:tr>
      <w:tr w:rsidR="00C94818" w14:paraId="7A6E817A" w14:textId="77777777" w:rsidTr="00005D62">
        <w:tc>
          <w:tcPr>
            <w:tcW w:w="534" w:type="dxa"/>
            <w:gridSpan w:val="2"/>
            <w:vAlign w:val="center"/>
          </w:tcPr>
          <w:p w14:paraId="4D25252E" w14:textId="71782C8D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155" w:type="dxa"/>
          </w:tcPr>
          <w:p w14:paraId="251029DB" w14:textId="231570D3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Агинский округ</w:t>
            </w:r>
          </w:p>
        </w:tc>
        <w:tc>
          <w:tcPr>
            <w:tcW w:w="2976" w:type="dxa"/>
            <w:gridSpan w:val="2"/>
          </w:tcPr>
          <w:p w14:paraId="78228FB8" w14:textId="0896085A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МОУ «</w:t>
            </w:r>
            <w:proofErr w:type="spellStart"/>
            <w:r w:rsidRPr="00C94818">
              <w:rPr>
                <w:sz w:val="22"/>
                <w:szCs w:val="22"/>
              </w:rPr>
              <w:t>Будуланская</w:t>
            </w:r>
            <w:proofErr w:type="spellEnd"/>
            <w:r w:rsidRPr="00C94818">
              <w:rPr>
                <w:sz w:val="22"/>
                <w:szCs w:val="22"/>
              </w:rPr>
              <w:t xml:space="preserve"> СОШ» </w:t>
            </w:r>
          </w:p>
        </w:tc>
        <w:tc>
          <w:tcPr>
            <w:tcW w:w="965" w:type="dxa"/>
          </w:tcPr>
          <w:p w14:paraId="60F08BE4" w14:textId="265AC5AC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</w:t>
            </w:r>
          </w:p>
        </w:tc>
        <w:tc>
          <w:tcPr>
            <w:tcW w:w="1523" w:type="dxa"/>
          </w:tcPr>
          <w:p w14:paraId="07338206" w14:textId="1BF46377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E0FCBA3" w14:textId="09987DD6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71,43</w:t>
            </w:r>
          </w:p>
        </w:tc>
        <w:tc>
          <w:tcPr>
            <w:tcW w:w="1241" w:type="dxa"/>
          </w:tcPr>
          <w:p w14:paraId="1F04138B" w14:textId="3A2037A9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31,4</w:t>
            </w:r>
          </w:p>
        </w:tc>
      </w:tr>
      <w:tr w:rsidR="00C94818" w14:paraId="1BCE6226" w14:textId="77777777" w:rsidTr="00005D62">
        <w:tc>
          <w:tcPr>
            <w:tcW w:w="534" w:type="dxa"/>
            <w:gridSpan w:val="2"/>
            <w:vAlign w:val="center"/>
          </w:tcPr>
          <w:p w14:paraId="7C6A182F" w14:textId="276E5C51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155" w:type="dxa"/>
          </w:tcPr>
          <w:p w14:paraId="0D2EAE73" w14:textId="7ECB12EC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Нерчинский округ</w:t>
            </w:r>
          </w:p>
        </w:tc>
        <w:tc>
          <w:tcPr>
            <w:tcW w:w="2976" w:type="dxa"/>
            <w:gridSpan w:val="2"/>
          </w:tcPr>
          <w:p w14:paraId="52E7307E" w14:textId="23909C01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МБОУ ООШ с. Волочаевка</w:t>
            </w:r>
          </w:p>
        </w:tc>
        <w:tc>
          <w:tcPr>
            <w:tcW w:w="965" w:type="dxa"/>
          </w:tcPr>
          <w:p w14:paraId="0A3C2CE4" w14:textId="035E2B2F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</w:t>
            </w:r>
          </w:p>
        </w:tc>
        <w:tc>
          <w:tcPr>
            <w:tcW w:w="1523" w:type="dxa"/>
          </w:tcPr>
          <w:p w14:paraId="4192D582" w14:textId="01041BBA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3915BC49" w14:textId="15A84D12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71,43</w:t>
            </w:r>
          </w:p>
        </w:tc>
        <w:tc>
          <w:tcPr>
            <w:tcW w:w="1241" w:type="dxa"/>
          </w:tcPr>
          <w:p w14:paraId="11E5111E" w14:textId="74A15C3E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25,4</w:t>
            </w:r>
          </w:p>
        </w:tc>
      </w:tr>
      <w:tr w:rsidR="00C94818" w14:paraId="33DB4804" w14:textId="77777777" w:rsidTr="00005D62">
        <w:tc>
          <w:tcPr>
            <w:tcW w:w="534" w:type="dxa"/>
            <w:gridSpan w:val="2"/>
            <w:vAlign w:val="center"/>
          </w:tcPr>
          <w:p w14:paraId="3E597190" w14:textId="3A87DBAE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155" w:type="dxa"/>
          </w:tcPr>
          <w:p w14:paraId="08667F80" w14:textId="11B60F14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Оловяннинский округ</w:t>
            </w:r>
          </w:p>
        </w:tc>
        <w:tc>
          <w:tcPr>
            <w:tcW w:w="2976" w:type="dxa"/>
            <w:gridSpan w:val="2"/>
          </w:tcPr>
          <w:p w14:paraId="5F361156" w14:textId="106D2645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 xml:space="preserve">МБОУ </w:t>
            </w:r>
            <w:proofErr w:type="spellStart"/>
            <w:r w:rsidRPr="00C94818">
              <w:rPr>
                <w:sz w:val="22"/>
                <w:szCs w:val="22"/>
              </w:rPr>
              <w:t>Тургинская</w:t>
            </w:r>
            <w:proofErr w:type="spellEnd"/>
            <w:r w:rsidRPr="00C94818">
              <w:rPr>
                <w:sz w:val="22"/>
                <w:szCs w:val="22"/>
              </w:rPr>
              <w:t xml:space="preserve"> ООШ</w:t>
            </w:r>
          </w:p>
        </w:tc>
        <w:tc>
          <w:tcPr>
            <w:tcW w:w="965" w:type="dxa"/>
          </w:tcPr>
          <w:p w14:paraId="38440727" w14:textId="4EAB596E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</w:t>
            </w:r>
          </w:p>
        </w:tc>
        <w:tc>
          <w:tcPr>
            <w:tcW w:w="1523" w:type="dxa"/>
          </w:tcPr>
          <w:p w14:paraId="24D34720" w14:textId="6D5C9E69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85C55F0" w14:textId="15360953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71,43</w:t>
            </w:r>
          </w:p>
        </w:tc>
        <w:tc>
          <w:tcPr>
            <w:tcW w:w="1241" w:type="dxa"/>
          </w:tcPr>
          <w:p w14:paraId="6959C4AE" w14:textId="55106D46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28</w:t>
            </w:r>
          </w:p>
        </w:tc>
      </w:tr>
      <w:tr w:rsidR="00C94818" w14:paraId="37BA9F85" w14:textId="77777777" w:rsidTr="00005D62">
        <w:tc>
          <w:tcPr>
            <w:tcW w:w="534" w:type="dxa"/>
            <w:gridSpan w:val="2"/>
            <w:vAlign w:val="center"/>
          </w:tcPr>
          <w:p w14:paraId="20C55D88" w14:textId="64E33A18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155" w:type="dxa"/>
          </w:tcPr>
          <w:p w14:paraId="4EA1E3CD" w14:textId="4661DACA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Могойтуйский округ</w:t>
            </w:r>
          </w:p>
        </w:tc>
        <w:tc>
          <w:tcPr>
            <w:tcW w:w="2976" w:type="dxa"/>
            <w:gridSpan w:val="2"/>
          </w:tcPr>
          <w:p w14:paraId="33AD0E8F" w14:textId="33135A4A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МАОУ "Хара-</w:t>
            </w:r>
            <w:proofErr w:type="spellStart"/>
            <w:r w:rsidRPr="00C94818">
              <w:rPr>
                <w:sz w:val="22"/>
                <w:szCs w:val="22"/>
              </w:rPr>
              <w:t>Шибирская</w:t>
            </w:r>
            <w:proofErr w:type="spellEnd"/>
            <w:r w:rsidRPr="00C94818">
              <w:rPr>
                <w:sz w:val="22"/>
                <w:szCs w:val="22"/>
              </w:rPr>
              <w:t xml:space="preserve"> СОШ имени </w:t>
            </w:r>
            <w:proofErr w:type="spellStart"/>
            <w:r w:rsidRPr="00C94818">
              <w:rPr>
                <w:sz w:val="22"/>
                <w:szCs w:val="22"/>
              </w:rPr>
              <w:t>Б.Мажиева</w:t>
            </w:r>
            <w:proofErr w:type="spellEnd"/>
            <w:r w:rsidRPr="00C94818">
              <w:rPr>
                <w:sz w:val="22"/>
                <w:szCs w:val="22"/>
              </w:rPr>
              <w:t>"</w:t>
            </w:r>
          </w:p>
        </w:tc>
        <w:tc>
          <w:tcPr>
            <w:tcW w:w="965" w:type="dxa"/>
          </w:tcPr>
          <w:p w14:paraId="11144AAF" w14:textId="1E92A303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19</w:t>
            </w:r>
          </w:p>
        </w:tc>
        <w:tc>
          <w:tcPr>
            <w:tcW w:w="1523" w:type="dxa"/>
          </w:tcPr>
          <w:p w14:paraId="5281E108" w14:textId="723CF224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BA2D85B" w14:textId="27223582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68,42</w:t>
            </w:r>
          </w:p>
        </w:tc>
        <w:tc>
          <w:tcPr>
            <w:tcW w:w="1241" w:type="dxa"/>
          </w:tcPr>
          <w:p w14:paraId="1152FCD8" w14:textId="666B7B64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27,1</w:t>
            </w:r>
          </w:p>
        </w:tc>
      </w:tr>
      <w:tr w:rsidR="00C94818" w14:paraId="2D0DFABF" w14:textId="77777777" w:rsidTr="00005D62">
        <w:tc>
          <w:tcPr>
            <w:tcW w:w="534" w:type="dxa"/>
            <w:gridSpan w:val="2"/>
            <w:vAlign w:val="center"/>
          </w:tcPr>
          <w:p w14:paraId="0D867BE0" w14:textId="1F8450A6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155" w:type="dxa"/>
          </w:tcPr>
          <w:p w14:paraId="7B4AE995" w14:textId="087B99BC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Могойтуйский округ</w:t>
            </w:r>
          </w:p>
        </w:tc>
        <w:tc>
          <w:tcPr>
            <w:tcW w:w="2976" w:type="dxa"/>
            <w:gridSpan w:val="2"/>
          </w:tcPr>
          <w:p w14:paraId="03EFF597" w14:textId="08C57467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МАОУ "</w:t>
            </w:r>
            <w:proofErr w:type="spellStart"/>
            <w:r w:rsidRPr="00C94818">
              <w:rPr>
                <w:sz w:val="22"/>
                <w:szCs w:val="22"/>
              </w:rPr>
              <w:t>Цаган</w:t>
            </w:r>
            <w:proofErr w:type="spellEnd"/>
            <w:r w:rsidRPr="00C94818">
              <w:rPr>
                <w:sz w:val="22"/>
                <w:szCs w:val="22"/>
              </w:rPr>
              <w:t xml:space="preserve">-Ольская СОШ" </w:t>
            </w:r>
          </w:p>
        </w:tc>
        <w:tc>
          <w:tcPr>
            <w:tcW w:w="965" w:type="dxa"/>
          </w:tcPr>
          <w:p w14:paraId="27AD4A18" w14:textId="7A845997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12</w:t>
            </w:r>
          </w:p>
        </w:tc>
        <w:tc>
          <w:tcPr>
            <w:tcW w:w="1523" w:type="dxa"/>
          </w:tcPr>
          <w:p w14:paraId="3E0042F3" w14:textId="446989E3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2B154204" w14:textId="1FDBAC26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66,67</w:t>
            </w:r>
          </w:p>
        </w:tc>
        <w:tc>
          <w:tcPr>
            <w:tcW w:w="1241" w:type="dxa"/>
          </w:tcPr>
          <w:p w14:paraId="69924FD8" w14:textId="4967E9BF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27,6</w:t>
            </w:r>
          </w:p>
        </w:tc>
      </w:tr>
      <w:tr w:rsidR="00C94818" w14:paraId="7C8E5375" w14:textId="77777777" w:rsidTr="00005D62">
        <w:tc>
          <w:tcPr>
            <w:tcW w:w="534" w:type="dxa"/>
            <w:gridSpan w:val="2"/>
            <w:vAlign w:val="center"/>
          </w:tcPr>
          <w:p w14:paraId="0C592CBC" w14:textId="2C929EEE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155" w:type="dxa"/>
          </w:tcPr>
          <w:p w14:paraId="5415D660" w14:textId="1A0F4240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Читинский район</w:t>
            </w:r>
          </w:p>
        </w:tc>
        <w:tc>
          <w:tcPr>
            <w:tcW w:w="2976" w:type="dxa"/>
            <w:gridSpan w:val="2"/>
          </w:tcPr>
          <w:p w14:paraId="64CE15E9" w14:textId="566D58E1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 xml:space="preserve">МОУ СОШ </w:t>
            </w:r>
            <w:proofErr w:type="spellStart"/>
            <w:r w:rsidRPr="00C94818">
              <w:rPr>
                <w:sz w:val="22"/>
                <w:szCs w:val="22"/>
              </w:rPr>
              <w:t>с.Угдан</w:t>
            </w:r>
            <w:proofErr w:type="spellEnd"/>
            <w:r w:rsidRPr="00C9481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</w:tcPr>
          <w:p w14:paraId="512B8135" w14:textId="426DFC34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25</w:t>
            </w:r>
          </w:p>
        </w:tc>
        <w:tc>
          <w:tcPr>
            <w:tcW w:w="1523" w:type="dxa"/>
          </w:tcPr>
          <w:p w14:paraId="0D08A7DF" w14:textId="327F2A37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201CD2C8" w14:textId="5383540D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64</w:t>
            </w:r>
          </w:p>
        </w:tc>
        <w:tc>
          <w:tcPr>
            <w:tcW w:w="1241" w:type="dxa"/>
          </w:tcPr>
          <w:p w14:paraId="0CCF020D" w14:textId="703C48EB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27,6</w:t>
            </w:r>
          </w:p>
        </w:tc>
      </w:tr>
      <w:tr w:rsidR="00C94818" w14:paraId="32A1F945" w14:textId="77777777" w:rsidTr="00005D62">
        <w:tc>
          <w:tcPr>
            <w:tcW w:w="534" w:type="dxa"/>
            <w:gridSpan w:val="2"/>
            <w:vAlign w:val="center"/>
          </w:tcPr>
          <w:p w14:paraId="7E667E24" w14:textId="4BB60471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155" w:type="dxa"/>
          </w:tcPr>
          <w:p w14:paraId="3D02303A" w14:textId="3BF7A274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Могойтуйский округ</w:t>
            </w:r>
          </w:p>
        </w:tc>
        <w:tc>
          <w:tcPr>
            <w:tcW w:w="2976" w:type="dxa"/>
            <w:gridSpan w:val="2"/>
          </w:tcPr>
          <w:p w14:paraId="1800F25F" w14:textId="26201981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МАОУ "</w:t>
            </w:r>
            <w:proofErr w:type="spellStart"/>
            <w:r w:rsidRPr="00C94818">
              <w:rPr>
                <w:sz w:val="22"/>
                <w:szCs w:val="22"/>
              </w:rPr>
              <w:t>Зугалайская</w:t>
            </w:r>
            <w:proofErr w:type="spellEnd"/>
            <w:r w:rsidRPr="00C94818">
              <w:rPr>
                <w:sz w:val="22"/>
                <w:szCs w:val="22"/>
              </w:rPr>
              <w:t xml:space="preserve"> СОШ"</w:t>
            </w:r>
          </w:p>
        </w:tc>
        <w:tc>
          <w:tcPr>
            <w:tcW w:w="965" w:type="dxa"/>
          </w:tcPr>
          <w:p w14:paraId="775EDD0E" w14:textId="10712498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19</w:t>
            </w:r>
          </w:p>
        </w:tc>
        <w:tc>
          <w:tcPr>
            <w:tcW w:w="1523" w:type="dxa"/>
          </w:tcPr>
          <w:p w14:paraId="0D536B48" w14:textId="53C6432D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447731C" w14:textId="780BED16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63,16</w:t>
            </w:r>
          </w:p>
        </w:tc>
        <w:tc>
          <w:tcPr>
            <w:tcW w:w="1241" w:type="dxa"/>
          </w:tcPr>
          <w:p w14:paraId="5417DDBA" w14:textId="7C9359BA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29,2</w:t>
            </w:r>
          </w:p>
        </w:tc>
      </w:tr>
      <w:tr w:rsidR="00C94818" w14:paraId="767422DD" w14:textId="77777777" w:rsidTr="00005D62">
        <w:tc>
          <w:tcPr>
            <w:tcW w:w="534" w:type="dxa"/>
            <w:gridSpan w:val="2"/>
            <w:vAlign w:val="center"/>
          </w:tcPr>
          <w:p w14:paraId="0AE49799" w14:textId="30C9FA46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155" w:type="dxa"/>
          </w:tcPr>
          <w:p w14:paraId="7E987FA7" w14:textId="387F29C7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Шилкинский район</w:t>
            </w:r>
          </w:p>
        </w:tc>
        <w:tc>
          <w:tcPr>
            <w:tcW w:w="2976" w:type="dxa"/>
            <w:gridSpan w:val="2"/>
          </w:tcPr>
          <w:p w14:paraId="3B6616EA" w14:textId="01728ED0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proofErr w:type="gramStart"/>
            <w:r w:rsidRPr="00C94818">
              <w:rPr>
                <w:sz w:val="22"/>
                <w:szCs w:val="22"/>
              </w:rPr>
              <w:t xml:space="preserve">МОУ  </w:t>
            </w:r>
            <w:proofErr w:type="spellStart"/>
            <w:r w:rsidRPr="00C94818">
              <w:rPr>
                <w:sz w:val="22"/>
                <w:szCs w:val="22"/>
              </w:rPr>
              <w:t>Холбонская</w:t>
            </w:r>
            <w:proofErr w:type="spellEnd"/>
            <w:proofErr w:type="gramEnd"/>
            <w:r w:rsidRPr="00C94818">
              <w:rPr>
                <w:sz w:val="22"/>
                <w:szCs w:val="22"/>
              </w:rPr>
              <w:t xml:space="preserve">   СОШ </w:t>
            </w:r>
          </w:p>
        </w:tc>
        <w:tc>
          <w:tcPr>
            <w:tcW w:w="965" w:type="dxa"/>
          </w:tcPr>
          <w:p w14:paraId="5689E28D" w14:textId="5F959C8E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24</w:t>
            </w:r>
          </w:p>
        </w:tc>
        <w:tc>
          <w:tcPr>
            <w:tcW w:w="1523" w:type="dxa"/>
          </w:tcPr>
          <w:p w14:paraId="02C5295F" w14:textId="3BE634C6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60D0D56F" w14:textId="098361AE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62,5</w:t>
            </w:r>
          </w:p>
        </w:tc>
        <w:tc>
          <w:tcPr>
            <w:tcW w:w="1241" w:type="dxa"/>
          </w:tcPr>
          <w:p w14:paraId="4698FECF" w14:textId="10470A35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27,6</w:t>
            </w:r>
          </w:p>
        </w:tc>
      </w:tr>
      <w:tr w:rsidR="00C94818" w14:paraId="79D03429" w14:textId="77777777" w:rsidTr="00005D62">
        <w:tc>
          <w:tcPr>
            <w:tcW w:w="534" w:type="dxa"/>
            <w:gridSpan w:val="2"/>
            <w:vAlign w:val="center"/>
          </w:tcPr>
          <w:p w14:paraId="606A660E" w14:textId="5CA0025B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155" w:type="dxa"/>
          </w:tcPr>
          <w:p w14:paraId="6CDA04F8" w14:textId="76846645" w:rsidR="00C94818" w:rsidRPr="00C94818" w:rsidRDefault="00C94818" w:rsidP="00C94818">
            <w:pPr>
              <w:rPr>
                <w:bCs/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Ононский округ</w:t>
            </w:r>
          </w:p>
        </w:tc>
        <w:tc>
          <w:tcPr>
            <w:tcW w:w="2976" w:type="dxa"/>
            <w:gridSpan w:val="2"/>
          </w:tcPr>
          <w:p w14:paraId="02FD8ECA" w14:textId="50545D2D" w:rsidR="00C94818" w:rsidRPr="00C94818" w:rsidRDefault="00C94818" w:rsidP="00C94818">
            <w:pPr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 xml:space="preserve">МБОУ </w:t>
            </w:r>
            <w:proofErr w:type="spellStart"/>
            <w:r w:rsidRPr="00C94818">
              <w:rPr>
                <w:sz w:val="22"/>
                <w:szCs w:val="22"/>
              </w:rPr>
              <w:t>Верхнецасучейская</w:t>
            </w:r>
            <w:proofErr w:type="spellEnd"/>
            <w:r w:rsidRPr="00C94818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965" w:type="dxa"/>
          </w:tcPr>
          <w:p w14:paraId="545B960D" w14:textId="3B7A3EC3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21</w:t>
            </w:r>
          </w:p>
        </w:tc>
        <w:tc>
          <w:tcPr>
            <w:tcW w:w="1523" w:type="dxa"/>
          </w:tcPr>
          <w:p w14:paraId="5898532E" w14:textId="6A3A9C65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66BBF01D" w14:textId="658EBF75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61,9</w:t>
            </w:r>
          </w:p>
        </w:tc>
        <w:tc>
          <w:tcPr>
            <w:tcW w:w="1241" w:type="dxa"/>
          </w:tcPr>
          <w:p w14:paraId="52F771A9" w14:textId="3053D381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28,2</w:t>
            </w:r>
          </w:p>
        </w:tc>
      </w:tr>
      <w:tr w:rsidR="00C94818" w14:paraId="680BC0E0" w14:textId="77777777" w:rsidTr="00005D62">
        <w:tc>
          <w:tcPr>
            <w:tcW w:w="534" w:type="dxa"/>
            <w:gridSpan w:val="2"/>
            <w:vAlign w:val="center"/>
          </w:tcPr>
          <w:p w14:paraId="3C6C6794" w14:textId="3E6583CB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55" w:type="dxa"/>
          </w:tcPr>
          <w:p w14:paraId="25CE61D3" w14:textId="42335DD0" w:rsidR="00C94818" w:rsidRPr="00C94818" w:rsidRDefault="00C94818" w:rsidP="00C94818">
            <w:pPr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Могочинский округ</w:t>
            </w:r>
          </w:p>
        </w:tc>
        <w:tc>
          <w:tcPr>
            <w:tcW w:w="2976" w:type="dxa"/>
            <w:gridSpan w:val="2"/>
          </w:tcPr>
          <w:p w14:paraId="798B92F2" w14:textId="47A2D705" w:rsidR="00C94818" w:rsidRPr="00C94818" w:rsidRDefault="00C94818" w:rsidP="00C94818">
            <w:pPr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 xml:space="preserve">МОУ СОШ № 34 </w:t>
            </w:r>
            <w:proofErr w:type="spellStart"/>
            <w:r w:rsidRPr="00C94818">
              <w:rPr>
                <w:sz w:val="22"/>
                <w:szCs w:val="22"/>
              </w:rPr>
              <w:t>с.Сбега</w:t>
            </w:r>
            <w:proofErr w:type="spellEnd"/>
          </w:p>
        </w:tc>
        <w:tc>
          <w:tcPr>
            <w:tcW w:w="965" w:type="dxa"/>
          </w:tcPr>
          <w:p w14:paraId="7A915010" w14:textId="5BC69B60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18</w:t>
            </w:r>
          </w:p>
        </w:tc>
        <w:tc>
          <w:tcPr>
            <w:tcW w:w="1523" w:type="dxa"/>
          </w:tcPr>
          <w:p w14:paraId="33B96349" w14:textId="1AE5DA33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6A22A987" w14:textId="7EF0A44D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61,11</w:t>
            </w:r>
          </w:p>
        </w:tc>
        <w:tc>
          <w:tcPr>
            <w:tcW w:w="1241" w:type="dxa"/>
          </w:tcPr>
          <w:p w14:paraId="4ECEA138" w14:textId="70DC0CA4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27,8</w:t>
            </w:r>
          </w:p>
        </w:tc>
      </w:tr>
      <w:tr w:rsidR="00C94818" w14:paraId="05EB476E" w14:textId="77777777" w:rsidTr="00005D62">
        <w:tc>
          <w:tcPr>
            <w:tcW w:w="534" w:type="dxa"/>
            <w:gridSpan w:val="2"/>
            <w:vAlign w:val="center"/>
          </w:tcPr>
          <w:p w14:paraId="0AA0067E" w14:textId="0FF4E11E" w:rsidR="00C94818" w:rsidRPr="0028056E" w:rsidRDefault="00C94818" w:rsidP="00C9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155" w:type="dxa"/>
          </w:tcPr>
          <w:p w14:paraId="3825BA7C" w14:textId="4D1FA838" w:rsidR="00C94818" w:rsidRPr="00C94818" w:rsidRDefault="00C94818" w:rsidP="00C94818">
            <w:pPr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Петровск-Забайкальский округ</w:t>
            </w:r>
          </w:p>
        </w:tc>
        <w:tc>
          <w:tcPr>
            <w:tcW w:w="2976" w:type="dxa"/>
            <w:gridSpan w:val="2"/>
          </w:tcPr>
          <w:p w14:paraId="1A6FEF0E" w14:textId="5285382C" w:rsidR="00C94818" w:rsidRPr="00C94818" w:rsidRDefault="00C94818" w:rsidP="00C94818">
            <w:pPr>
              <w:rPr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 xml:space="preserve">МОУ СОШ с. Тарбагатай </w:t>
            </w:r>
          </w:p>
        </w:tc>
        <w:tc>
          <w:tcPr>
            <w:tcW w:w="965" w:type="dxa"/>
          </w:tcPr>
          <w:p w14:paraId="5332B4EA" w14:textId="6D439839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33</w:t>
            </w:r>
          </w:p>
        </w:tc>
        <w:tc>
          <w:tcPr>
            <w:tcW w:w="1523" w:type="dxa"/>
          </w:tcPr>
          <w:p w14:paraId="5B536420" w14:textId="44DDD45B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293507C7" w14:textId="0D288CBD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57,58</w:t>
            </w:r>
          </w:p>
        </w:tc>
        <w:tc>
          <w:tcPr>
            <w:tcW w:w="1241" w:type="dxa"/>
          </w:tcPr>
          <w:p w14:paraId="72782333" w14:textId="67ABF4CA" w:rsidR="00C94818" w:rsidRPr="00C94818" w:rsidRDefault="00C94818" w:rsidP="00C94818">
            <w:pPr>
              <w:jc w:val="center"/>
              <w:rPr>
                <w:color w:val="000000"/>
                <w:sz w:val="22"/>
                <w:szCs w:val="22"/>
              </w:rPr>
            </w:pPr>
            <w:r w:rsidRPr="00C94818">
              <w:rPr>
                <w:sz w:val="22"/>
                <w:szCs w:val="22"/>
              </w:rPr>
              <w:t>27,9</w:t>
            </w:r>
          </w:p>
        </w:tc>
      </w:tr>
    </w:tbl>
    <w:p w14:paraId="0FD3E9A5" w14:textId="77777777" w:rsidR="0028056E" w:rsidRDefault="0028056E" w:rsidP="0028056E"/>
    <w:p w14:paraId="31DFAFFB" w14:textId="596066A4" w:rsidR="00171E1F" w:rsidRPr="0028056E" w:rsidRDefault="003E57C1" w:rsidP="0028056E">
      <w:pPr>
        <w:jc w:val="right"/>
      </w:pPr>
      <w:r>
        <w:t>Таблица 1</w:t>
      </w:r>
      <w:r w:rsidR="0028056E">
        <w:t>5</w:t>
      </w:r>
    </w:p>
    <w:p w14:paraId="6D6EECB9" w14:textId="77777777" w:rsidR="00171E1F" w:rsidRPr="0028056E" w:rsidRDefault="003E57C1" w:rsidP="003E57C1">
      <w:pPr>
        <w:jc w:val="center"/>
      </w:pPr>
      <w:r w:rsidRPr="0028056E">
        <w:t xml:space="preserve">Образовательные организации, выпускники которых показали </w:t>
      </w:r>
    </w:p>
    <w:p w14:paraId="696346DF" w14:textId="5FE219EA" w:rsidR="00171E1F" w:rsidRPr="0028056E" w:rsidRDefault="003E57C1" w:rsidP="0028056E">
      <w:pPr>
        <w:jc w:val="center"/>
      </w:pPr>
      <w:r w:rsidRPr="0028056E">
        <w:rPr>
          <w:b/>
          <w:bCs/>
        </w:rPr>
        <w:t>высокие результаты</w:t>
      </w:r>
      <w:r w:rsidRPr="0028056E">
        <w:t xml:space="preserve"> на ОГЭ по математике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89"/>
        <w:gridCol w:w="2013"/>
        <w:gridCol w:w="2948"/>
        <w:gridCol w:w="1134"/>
        <w:gridCol w:w="1523"/>
        <w:gridCol w:w="1173"/>
        <w:gridCol w:w="1131"/>
      </w:tblGrid>
      <w:tr w:rsidR="003E57C1" w14:paraId="1A756C39" w14:textId="77777777" w:rsidTr="00005D62">
        <w:tc>
          <w:tcPr>
            <w:tcW w:w="445" w:type="dxa"/>
            <w:vAlign w:val="center"/>
          </w:tcPr>
          <w:p w14:paraId="20A2C669" w14:textId="77777777" w:rsidR="003E57C1" w:rsidRPr="00344826" w:rsidRDefault="003E57C1" w:rsidP="00171E1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№</w:t>
            </w:r>
          </w:p>
        </w:tc>
        <w:tc>
          <w:tcPr>
            <w:tcW w:w="2102" w:type="dxa"/>
            <w:gridSpan w:val="2"/>
            <w:vAlign w:val="center"/>
          </w:tcPr>
          <w:p w14:paraId="1FA2651E" w14:textId="77777777" w:rsidR="003E57C1" w:rsidRDefault="003E57C1" w:rsidP="00171E1F">
            <w:pPr>
              <w:jc w:val="center"/>
            </w:pPr>
            <w:r>
              <w:t>МО</w:t>
            </w:r>
          </w:p>
        </w:tc>
        <w:tc>
          <w:tcPr>
            <w:tcW w:w="2948" w:type="dxa"/>
            <w:vAlign w:val="center"/>
          </w:tcPr>
          <w:p w14:paraId="340DE181" w14:textId="77777777" w:rsidR="003E57C1" w:rsidRDefault="003E57C1" w:rsidP="00171E1F">
            <w:pPr>
              <w:jc w:val="center"/>
            </w:pPr>
            <w:r>
              <w:t>ОО</w:t>
            </w:r>
          </w:p>
        </w:tc>
        <w:tc>
          <w:tcPr>
            <w:tcW w:w="1134" w:type="dxa"/>
            <w:vAlign w:val="center"/>
          </w:tcPr>
          <w:p w14:paraId="1390CEC8" w14:textId="77777777" w:rsidR="003E57C1" w:rsidRDefault="003E57C1" w:rsidP="00171E1F">
            <w:pPr>
              <w:jc w:val="center"/>
            </w:pPr>
            <w:r>
              <w:t>Число участников</w:t>
            </w:r>
          </w:p>
        </w:tc>
        <w:tc>
          <w:tcPr>
            <w:tcW w:w="1523" w:type="dxa"/>
            <w:vAlign w:val="center"/>
          </w:tcPr>
          <w:p w14:paraId="35599BFC" w14:textId="77777777" w:rsidR="003E57C1" w:rsidRDefault="003E57C1" w:rsidP="00171E1F">
            <w:pPr>
              <w:jc w:val="center"/>
            </w:pPr>
            <w:r>
              <w:t>Уровень обученности (%)</w:t>
            </w:r>
          </w:p>
        </w:tc>
        <w:tc>
          <w:tcPr>
            <w:tcW w:w="1173" w:type="dxa"/>
            <w:vAlign w:val="center"/>
          </w:tcPr>
          <w:p w14:paraId="49C1D768" w14:textId="77777777" w:rsidR="003E57C1" w:rsidRDefault="003E57C1" w:rsidP="00171E1F">
            <w:pPr>
              <w:jc w:val="center"/>
            </w:pPr>
            <w:r>
              <w:t>Качество обучения (%)</w:t>
            </w:r>
          </w:p>
        </w:tc>
        <w:tc>
          <w:tcPr>
            <w:tcW w:w="1131" w:type="dxa"/>
            <w:vAlign w:val="center"/>
          </w:tcPr>
          <w:p w14:paraId="2C7187D9" w14:textId="77777777" w:rsidR="003E57C1" w:rsidRDefault="003E57C1" w:rsidP="00171E1F">
            <w:pPr>
              <w:jc w:val="center"/>
            </w:pPr>
            <w:r>
              <w:t>Средний тестовый балл</w:t>
            </w:r>
          </w:p>
        </w:tc>
      </w:tr>
      <w:tr w:rsidR="003E57C1" w:rsidRPr="00B46FFC" w14:paraId="23B69135" w14:textId="77777777" w:rsidTr="00171E1F">
        <w:tc>
          <w:tcPr>
            <w:tcW w:w="10456" w:type="dxa"/>
            <w:gridSpan w:val="8"/>
            <w:shd w:val="clear" w:color="auto" w:fill="D9D9D9" w:themeFill="background1" w:themeFillShade="D9"/>
            <w:vAlign w:val="center"/>
          </w:tcPr>
          <w:p w14:paraId="25C578C3" w14:textId="77777777" w:rsidR="003E57C1" w:rsidRPr="00344826" w:rsidRDefault="003E57C1" w:rsidP="00171E1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44826">
              <w:rPr>
                <w:b/>
                <w:color w:val="000000"/>
                <w:sz w:val="22"/>
                <w:szCs w:val="22"/>
              </w:rPr>
              <w:t xml:space="preserve">Городские </w:t>
            </w:r>
            <w:r w:rsidR="002F2DB6" w:rsidRPr="00344826">
              <w:rPr>
                <w:b/>
                <w:color w:val="000000"/>
                <w:sz w:val="22"/>
                <w:szCs w:val="22"/>
              </w:rPr>
              <w:t xml:space="preserve">и поселковые </w:t>
            </w:r>
            <w:r w:rsidRPr="00344826">
              <w:rPr>
                <w:b/>
                <w:color w:val="000000"/>
                <w:sz w:val="22"/>
                <w:szCs w:val="22"/>
              </w:rPr>
              <w:t>ОО</w:t>
            </w:r>
          </w:p>
        </w:tc>
      </w:tr>
      <w:tr w:rsidR="00F149DF" w:rsidRPr="00B46FFC" w14:paraId="6D988C85" w14:textId="77777777" w:rsidTr="00005D62">
        <w:tc>
          <w:tcPr>
            <w:tcW w:w="534" w:type="dxa"/>
            <w:gridSpan w:val="2"/>
            <w:vAlign w:val="center"/>
          </w:tcPr>
          <w:p w14:paraId="2DED52DB" w14:textId="77777777" w:rsidR="00F149DF" w:rsidRPr="00344826" w:rsidRDefault="00F149DF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1</w:t>
            </w:r>
          </w:p>
        </w:tc>
        <w:tc>
          <w:tcPr>
            <w:tcW w:w="2013" w:type="dxa"/>
          </w:tcPr>
          <w:p w14:paraId="049062AB" w14:textId="0E67B3E7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ОО краевого и иного подчинения</w:t>
            </w:r>
          </w:p>
        </w:tc>
        <w:tc>
          <w:tcPr>
            <w:tcW w:w="2948" w:type="dxa"/>
          </w:tcPr>
          <w:p w14:paraId="3225FC0F" w14:textId="3B6D521A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ГОУ "Забайкальский краевой лицей-интернат"</w:t>
            </w:r>
          </w:p>
        </w:tc>
        <w:tc>
          <w:tcPr>
            <w:tcW w:w="1134" w:type="dxa"/>
          </w:tcPr>
          <w:p w14:paraId="76439F4A" w14:textId="3AC9C229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40</w:t>
            </w:r>
          </w:p>
        </w:tc>
        <w:tc>
          <w:tcPr>
            <w:tcW w:w="1523" w:type="dxa"/>
          </w:tcPr>
          <w:p w14:paraId="1B42E3E7" w14:textId="4A938EFD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702DDEDF" w14:textId="19E15688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92,5</w:t>
            </w:r>
          </w:p>
        </w:tc>
        <w:tc>
          <w:tcPr>
            <w:tcW w:w="1131" w:type="dxa"/>
          </w:tcPr>
          <w:p w14:paraId="2ACBF591" w14:textId="74C151FB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23,4</w:t>
            </w:r>
          </w:p>
        </w:tc>
      </w:tr>
      <w:tr w:rsidR="00F149DF" w:rsidRPr="00B46FFC" w14:paraId="27EBA3C0" w14:textId="77777777" w:rsidTr="00005D62">
        <w:tc>
          <w:tcPr>
            <w:tcW w:w="534" w:type="dxa"/>
            <w:gridSpan w:val="2"/>
            <w:vAlign w:val="center"/>
          </w:tcPr>
          <w:p w14:paraId="1053CA26" w14:textId="77777777" w:rsidR="00F149DF" w:rsidRPr="00344826" w:rsidRDefault="00F149DF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2</w:t>
            </w:r>
          </w:p>
        </w:tc>
        <w:tc>
          <w:tcPr>
            <w:tcW w:w="2013" w:type="dxa"/>
          </w:tcPr>
          <w:p w14:paraId="797EC2C8" w14:textId="6BF37739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ОО краевого и иного подчинения</w:t>
            </w:r>
          </w:p>
        </w:tc>
        <w:tc>
          <w:tcPr>
            <w:tcW w:w="2948" w:type="dxa"/>
          </w:tcPr>
          <w:p w14:paraId="0F036E97" w14:textId="7631C65B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Многопрофильный лицей ФГБОУ ВО "</w:t>
            </w:r>
            <w:proofErr w:type="spellStart"/>
            <w:r w:rsidRPr="00F149DF">
              <w:rPr>
                <w:sz w:val="22"/>
                <w:szCs w:val="22"/>
              </w:rPr>
              <w:t>ЗабГУ</w:t>
            </w:r>
            <w:proofErr w:type="spellEnd"/>
            <w:r w:rsidRPr="00F149DF">
              <w:rPr>
                <w:sz w:val="22"/>
                <w:szCs w:val="22"/>
              </w:rPr>
              <w:t>"</w:t>
            </w:r>
          </w:p>
        </w:tc>
        <w:tc>
          <w:tcPr>
            <w:tcW w:w="1134" w:type="dxa"/>
          </w:tcPr>
          <w:p w14:paraId="11B65B1E" w14:textId="692A791B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125</w:t>
            </w:r>
          </w:p>
        </w:tc>
        <w:tc>
          <w:tcPr>
            <w:tcW w:w="1523" w:type="dxa"/>
          </w:tcPr>
          <w:p w14:paraId="1BD25396" w14:textId="3772FB54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6EDD521E" w14:textId="512083C8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88,8</w:t>
            </w:r>
          </w:p>
        </w:tc>
        <w:tc>
          <w:tcPr>
            <w:tcW w:w="1131" w:type="dxa"/>
          </w:tcPr>
          <w:p w14:paraId="3BA444AE" w14:textId="676C6752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20,7</w:t>
            </w:r>
          </w:p>
        </w:tc>
      </w:tr>
      <w:tr w:rsidR="00F149DF" w:rsidRPr="00B46FFC" w14:paraId="56B35652" w14:textId="77777777" w:rsidTr="00005D62">
        <w:tc>
          <w:tcPr>
            <w:tcW w:w="534" w:type="dxa"/>
            <w:gridSpan w:val="2"/>
            <w:vAlign w:val="center"/>
          </w:tcPr>
          <w:p w14:paraId="15F5BCBE" w14:textId="77777777" w:rsidR="00F149DF" w:rsidRPr="00344826" w:rsidRDefault="00F149DF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3</w:t>
            </w:r>
          </w:p>
        </w:tc>
        <w:tc>
          <w:tcPr>
            <w:tcW w:w="2013" w:type="dxa"/>
          </w:tcPr>
          <w:p w14:paraId="0F567D26" w14:textId="6E938C9D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п. Агинское</w:t>
            </w:r>
          </w:p>
        </w:tc>
        <w:tc>
          <w:tcPr>
            <w:tcW w:w="2948" w:type="dxa"/>
          </w:tcPr>
          <w:p w14:paraId="040BD028" w14:textId="2D86511B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МАОУ "Агинская окружная гимназия-интернат"</w:t>
            </w:r>
          </w:p>
        </w:tc>
        <w:tc>
          <w:tcPr>
            <w:tcW w:w="1134" w:type="dxa"/>
          </w:tcPr>
          <w:p w14:paraId="543D4E98" w14:textId="1D74F553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87</w:t>
            </w:r>
          </w:p>
        </w:tc>
        <w:tc>
          <w:tcPr>
            <w:tcW w:w="1523" w:type="dxa"/>
          </w:tcPr>
          <w:p w14:paraId="4EFD02AC" w14:textId="44C4A28F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B5C5813" w14:textId="469D25C2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86,21</w:t>
            </w:r>
          </w:p>
        </w:tc>
        <w:tc>
          <w:tcPr>
            <w:tcW w:w="1131" w:type="dxa"/>
          </w:tcPr>
          <w:p w14:paraId="00ABB7B5" w14:textId="15BE6D34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19,7</w:t>
            </w:r>
          </w:p>
        </w:tc>
      </w:tr>
      <w:tr w:rsidR="00F149DF" w:rsidRPr="00B46FFC" w14:paraId="6CF14911" w14:textId="77777777" w:rsidTr="00005D62">
        <w:tc>
          <w:tcPr>
            <w:tcW w:w="534" w:type="dxa"/>
            <w:gridSpan w:val="2"/>
            <w:vAlign w:val="center"/>
          </w:tcPr>
          <w:p w14:paraId="39037124" w14:textId="77777777" w:rsidR="00F149DF" w:rsidRPr="00344826" w:rsidRDefault="00F149DF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4</w:t>
            </w:r>
          </w:p>
        </w:tc>
        <w:tc>
          <w:tcPr>
            <w:tcW w:w="2013" w:type="dxa"/>
          </w:tcPr>
          <w:p w14:paraId="54183FDA" w14:textId="14E24C35" w:rsidR="00F149DF" w:rsidRPr="00F149DF" w:rsidRDefault="00F149DF" w:rsidP="00F149DF">
            <w:pPr>
              <w:rPr>
                <w:bCs/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ОО краевого и иного подчинения</w:t>
            </w:r>
          </w:p>
        </w:tc>
        <w:tc>
          <w:tcPr>
            <w:tcW w:w="2948" w:type="dxa"/>
          </w:tcPr>
          <w:p w14:paraId="41567CDD" w14:textId="48924719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ФГКОУ "Читинское суворовское военное училище МВД РФ"</w:t>
            </w:r>
          </w:p>
        </w:tc>
        <w:tc>
          <w:tcPr>
            <w:tcW w:w="1134" w:type="dxa"/>
          </w:tcPr>
          <w:p w14:paraId="2E010EFD" w14:textId="2AF435F0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52</w:t>
            </w:r>
          </w:p>
        </w:tc>
        <w:tc>
          <w:tcPr>
            <w:tcW w:w="1523" w:type="dxa"/>
          </w:tcPr>
          <w:p w14:paraId="79A8DE8B" w14:textId="457022AE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E6E6425" w14:textId="79EF4F4A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82,69</w:t>
            </w:r>
          </w:p>
        </w:tc>
        <w:tc>
          <w:tcPr>
            <w:tcW w:w="1131" w:type="dxa"/>
          </w:tcPr>
          <w:p w14:paraId="4C04BDC7" w14:textId="6CC1C12B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18</w:t>
            </w:r>
          </w:p>
        </w:tc>
      </w:tr>
      <w:tr w:rsidR="00F149DF" w:rsidRPr="00B46FFC" w14:paraId="39867C6B" w14:textId="77777777" w:rsidTr="00005D62">
        <w:tc>
          <w:tcPr>
            <w:tcW w:w="534" w:type="dxa"/>
            <w:gridSpan w:val="2"/>
            <w:vAlign w:val="center"/>
          </w:tcPr>
          <w:p w14:paraId="7F8CFFD7" w14:textId="77777777" w:rsidR="00F149DF" w:rsidRPr="00344826" w:rsidRDefault="00F149DF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5</w:t>
            </w:r>
          </w:p>
        </w:tc>
        <w:tc>
          <w:tcPr>
            <w:tcW w:w="2013" w:type="dxa"/>
          </w:tcPr>
          <w:p w14:paraId="5F3FE63F" w14:textId="2EBE6C9D" w:rsidR="00F149DF" w:rsidRPr="00F149DF" w:rsidRDefault="00F149DF" w:rsidP="00F149DF">
            <w:pPr>
              <w:rPr>
                <w:bCs/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Карымский округ</w:t>
            </w:r>
          </w:p>
        </w:tc>
        <w:tc>
          <w:tcPr>
            <w:tcW w:w="2948" w:type="dxa"/>
          </w:tcPr>
          <w:p w14:paraId="3170E491" w14:textId="1C490E4F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МОУ "СОШ №3 п.</w:t>
            </w:r>
            <w:r w:rsidR="00005D62">
              <w:rPr>
                <w:sz w:val="22"/>
                <w:szCs w:val="22"/>
              </w:rPr>
              <w:t xml:space="preserve"> </w:t>
            </w:r>
            <w:r w:rsidRPr="00F149DF">
              <w:rPr>
                <w:sz w:val="22"/>
                <w:szCs w:val="22"/>
              </w:rPr>
              <w:t>Дарасун"</w:t>
            </w:r>
          </w:p>
        </w:tc>
        <w:tc>
          <w:tcPr>
            <w:tcW w:w="1134" w:type="dxa"/>
          </w:tcPr>
          <w:p w14:paraId="52FD54CF" w14:textId="75C60848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44</w:t>
            </w:r>
          </w:p>
        </w:tc>
        <w:tc>
          <w:tcPr>
            <w:tcW w:w="1523" w:type="dxa"/>
          </w:tcPr>
          <w:p w14:paraId="5BAB63A3" w14:textId="601C6F0D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91A4745" w14:textId="3DDD3D3C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81,82</w:t>
            </w:r>
          </w:p>
        </w:tc>
        <w:tc>
          <w:tcPr>
            <w:tcW w:w="1131" w:type="dxa"/>
          </w:tcPr>
          <w:p w14:paraId="602D00D9" w14:textId="6B82F5C5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17,4</w:t>
            </w:r>
          </w:p>
        </w:tc>
      </w:tr>
      <w:tr w:rsidR="00F149DF" w:rsidRPr="00B46FFC" w14:paraId="12165226" w14:textId="77777777" w:rsidTr="00005D62">
        <w:tc>
          <w:tcPr>
            <w:tcW w:w="534" w:type="dxa"/>
            <w:gridSpan w:val="2"/>
            <w:vAlign w:val="center"/>
          </w:tcPr>
          <w:p w14:paraId="775FEAD0" w14:textId="77777777" w:rsidR="00F149DF" w:rsidRPr="00344826" w:rsidRDefault="00F149DF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6</w:t>
            </w:r>
          </w:p>
        </w:tc>
        <w:tc>
          <w:tcPr>
            <w:tcW w:w="2013" w:type="dxa"/>
          </w:tcPr>
          <w:p w14:paraId="35C01484" w14:textId="3A12387D" w:rsidR="00F149DF" w:rsidRPr="00F149DF" w:rsidRDefault="00F149DF" w:rsidP="00F149DF">
            <w:pPr>
              <w:rPr>
                <w:bCs/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г. Чита</w:t>
            </w:r>
          </w:p>
        </w:tc>
        <w:tc>
          <w:tcPr>
            <w:tcW w:w="2948" w:type="dxa"/>
          </w:tcPr>
          <w:p w14:paraId="24DFD59C" w14:textId="680DE6BA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МБОУ "Гимназия № 21"</w:t>
            </w:r>
          </w:p>
        </w:tc>
        <w:tc>
          <w:tcPr>
            <w:tcW w:w="1134" w:type="dxa"/>
          </w:tcPr>
          <w:p w14:paraId="3A128A5A" w14:textId="4938B907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54</w:t>
            </w:r>
          </w:p>
        </w:tc>
        <w:tc>
          <w:tcPr>
            <w:tcW w:w="1523" w:type="dxa"/>
          </w:tcPr>
          <w:p w14:paraId="74527FE0" w14:textId="1A1B71A4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1C00A4C5" w14:textId="29E369C9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79,63</w:t>
            </w:r>
          </w:p>
        </w:tc>
        <w:tc>
          <w:tcPr>
            <w:tcW w:w="1131" w:type="dxa"/>
          </w:tcPr>
          <w:p w14:paraId="5FBDDEB9" w14:textId="145E0942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17,3</w:t>
            </w:r>
          </w:p>
        </w:tc>
      </w:tr>
      <w:tr w:rsidR="00F149DF" w:rsidRPr="00B46FFC" w14:paraId="3F81DB64" w14:textId="77777777" w:rsidTr="00005D62">
        <w:tc>
          <w:tcPr>
            <w:tcW w:w="534" w:type="dxa"/>
            <w:gridSpan w:val="2"/>
            <w:vAlign w:val="center"/>
          </w:tcPr>
          <w:p w14:paraId="7D5A47B4" w14:textId="77777777" w:rsidR="00F149DF" w:rsidRPr="00344826" w:rsidRDefault="00F149DF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7</w:t>
            </w:r>
          </w:p>
        </w:tc>
        <w:tc>
          <w:tcPr>
            <w:tcW w:w="2013" w:type="dxa"/>
          </w:tcPr>
          <w:p w14:paraId="0B7DC4AC" w14:textId="78596D2C" w:rsidR="00F149DF" w:rsidRPr="00F149DF" w:rsidRDefault="00F149DF" w:rsidP="00F149DF">
            <w:pPr>
              <w:rPr>
                <w:bCs/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ОО краевого и иного подчинения</w:t>
            </w:r>
          </w:p>
        </w:tc>
        <w:tc>
          <w:tcPr>
            <w:tcW w:w="2948" w:type="dxa"/>
          </w:tcPr>
          <w:p w14:paraId="72EEACC2" w14:textId="19BE17A4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ГОУ школа-интернат "Кадетская школа-интернат"</w:t>
            </w:r>
          </w:p>
        </w:tc>
        <w:tc>
          <w:tcPr>
            <w:tcW w:w="1134" w:type="dxa"/>
          </w:tcPr>
          <w:p w14:paraId="49668A1C" w14:textId="201F1996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43</w:t>
            </w:r>
          </w:p>
        </w:tc>
        <w:tc>
          <w:tcPr>
            <w:tcW w:w="1523" w:type="dxa"/>
          </w:tcPr>
          <w:p w14:paraId="7DCD22EB" w14:textId="7695D628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41C18DE7" w14:textId="6D45AAAC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74,42</w:t>
            </w:r>
          </w:p>
        </w:tc>
        <w:tc>
          <w:tcPr>
            <w:tcW w:w="1131" w:type="dxa"/>
          </w:tcPr>
          <w:p w14:paraId="396DAC90" w14:textId="24B1894A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18,1</w:t>
            </w:r>
          </w:p>
        </w:tc>
      </w:tr>
      <w:tr w:rsidR="00F149DF" w:rsidRPr="00B46FFC" w14:paraId="3026758A" w14:textId="77777777" w:rsidTr="00005D62">
        <w:tc>
          <w:tcPr>
            <w:tcW w:w="534" w:type="dxa"/>
            <w:gridSpan w:val="2"/>
            <w:vAlign w:val="center"/>
          </w:tcPr>
          <w:p w14:paraId="176057F0" w14:textId="59F9CB34" w:rsidR="00F149DF" w:rsidRPr="00344826" w:rsidRDefault="00344826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8</w:t>
            </w:r>
          </w:p>
        </w:tc>
        <w:tc>
          <w:tcPr>
            <w:tcW w:w="2013" w:type="dxa"/>
          </w:tcPr>
          <w:p w14:paraId="661A4583" w14:textId="2FC7B02D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г. Чита</w:t>
            </w:r>
          </w:p>
        </w:tc>
        <w:tc>
          <w:tcPr>
            <w:tcW w:w="2948" w:type="dxa"/>
          </w:tcPr>
          <w:p w14:paraId="18E99CB1" w14:textId="1ABE8677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МБОУ "СОШ №27" имени И.А. Курышева</w:t>
            </w:r>
          </w:p>
        </w:tc>
        <w:tc>
          <w:tcPr>
            <w:tcW w:w="1134" w:type="dxa"/>
          </w:tcPr>
          <w:p w14:paraId="552CED91" w14:textId="06FC7972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158</w:t>
            </w:r>
          </w:p>
        </w:tc>
        <w:tc>
          <w:tcPr>
            <w:tcW w:w="1523" w:type="dxa"/>
          </w:tcPr>
          <w:p w14:paraId="37A2C784" w14:textId="2996C18B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7ACCE5BF" w14:textId="178BAE91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61,39</w:t>
            </w:r>
          </w:p>
        </w:tc>
        <w:tc>
          <w:tcPr>
            <w:tcW w:w="1131" w:type="dxa"/>
          </w:tcPr>
          <w:p w14:paraId="2196C594" w14:textId="64B4A593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15,6</w:t>
            </w:r>
          </w:p>
        </w:tc>
      </w:tr>
      <w:tr w:rsidR="00F149DF" w:rsidRPr="00B46FFC" w14:paraId="554FC5F8" w14:textId="77777777" w:rsidTr="00005D62">
        <w:tc>
          <w:tcPr>
            <w:tcW w:w="534" w:type="dxa"/>
            <w:gridSpan w:val="2"/>
            <w:vAlign w:val="center"/>
          </w:tcPr>
          <w:p w14:paraId="77899114" w14:textId="5EF56839" w:rsidR="00F149DF" w:rsidRPr="00344826" w:rsidRDefault="00344826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9</w:t>
            </w:r>
          </w:p>
        </w:tc>
        <w:tc>
          <w:tcPr>
            <w:tcW w:w="2013" w:type="dxa"/>
          </w:tcPr>
          <w:p w14:paraId="738FB66E" w14:textId="1A394E16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ОО краевого и иного подчинения</w:t>
            </w:r>
          </w:p>
        </w:tc>
        <w:tc>
          <w:tcPr>
            <w:tcW w:w="2948" w:type="dxa"/>
          </w:tcPr>
          <w:p w14:paraId="6B569810" w14:textId="4F7CF204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ГОУ школа-интернат "Забайкальская краевая гимназия-интернат"</w:t>
            </w:r>
          </w:p>
        </w:tc>
        <w:tc>
          <w:tcPr>
            <w:tcW w:w="1134" w:type="dxa"/>
          </w:tcPr>
          <w:p w14:paraId="7414929F" w14:textId="1ECBCFA6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53</w:t>
            </w:r>
          </w:p>
        </w:tc>
        <w:tc>
          <w:tcPr>
            <w:tcW w:w="1523" w:type="dxa"/>
          </w:tcPr>
          <w:p w14:paraId="5449E4DB" w14:textId="0140DB63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31DD9295" w14:textId="302D166B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60,38</w:t>
            </w:r>
          </w:p>
        </w:tc>
        <w:tc>
          <w:tcPr>
            <w:tcW w:w="1131" w:type="dxa"/>
          </w:tcPr>
          <w:p w14:paraId="1C4D1C9F" w14:textId="4CC1DC37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16,6</w:t>
            </w:r>
          </w:p>
        </w:tc>
      </w:tr>
      <w:tr w:rsidR="00F149DF" w:rsidRPr="00B46FFC" w14:paraId="1AB9A227" w14:textId="77777777" w:rsidTr="00005D62">
        <w:tc>
          <w:tcPr>
            <w:tcW w:w="534" w:type="dxa"/>
            <w:gridSpan w:val="2"/>
            <w:vAlign w:val="center"/>
          </w:tcPr>
          <w:p w14:paraId="706A9C7F" w14:textId="7726BB23" w:rsidR="00F149DF" w:rsidRPr="00344826" w:rsidRDefault="00344826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10</w:t>
            </w:r>
          </w:p>
        </w:tc>
        <w:tc>
          <w:tcPr>
            <w:tcW w:w="2013" w:type="dxa"/>
          </w:tcPr>
          <w:p w14:paraId="4502B96F" w14:textId="274C1A86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Краснокаменский округ</w:t>
            </w:r>
          </w:p>
        </w:tc>
        <w:tc>
          <w:tcPr>
            <w:tcW w:w="2948" w:type="dxa"/>
          </w:tcPr>
          <w:p w14:paraId="1490B690" w14:textId="2651DB15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МАОУ</w:t>
            </w:r>
            <w:r>
              <w:rPr>
                <w:sz w:val="22"/>
                <w:szCs w:val="22"/>
              </w:rPr>
              <w:t xml:space="preserve"> </w:t>
            </w:r>
            <w:r w:rsidRPr="00F149DF">
              <w:rPr>
                <w:sz w:val="22"/>
                <w:szCs w:val="22"/>
              </w:rPr>
              <w:t>«Гимназия № 9»</w:t>
            </w:r>
          </w:p>
        </w:tc>
        <w:tc>
          <w:tcPr>
            <w:tcW w:w="1134" w:type="dxa"/>
          </w:tcPr>
          <w:p w14:paraId="0EB8609F" w14:textId="0BE9E6DA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49</w:t>
            </w:r>
          </w:p>
        </w:tc>
        <w:tc>
          <w:tcPr>
            <w:tcW w:w="1523" w:type="dxa"/>
          </w:tcPr>
          <w:p w14:paraId="525F70FA" w14:textId="442A0B0D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327E1005" w14:textId="1BF6C472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55,1</w:t>
            </w:r>
          </w:p>
        </w:tc>
        <w:tc>
          <w:tcPr>
            <w:tcW w:w="1131" w:type="dxa"/>
          </w:tcPr>
          <w:p w14:paraId="29396A8E" w14:textId="64DB1145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15,3</w:t>
            </w:r>
          </w:p>
        </w:tc>
      </w:tr>
      <w:tr w:rsidR="00F149DF" w:rsidRPr="00B46FFC" w14:paraId="136ED3B8" w14:textId="77777777" w:rsidTr="00005D62">
        <w:tc>
          <w:tcPr>
            <w:tcW w:w="534" w:type="dxa"/>
            <w:gridSpan w:val="2"/>
            <w:vAlign w:val="center"/>
          </w:tcPr>
          <w:p w14:paraId="4E780081" w14:textId="4C5D7181" w:rsidR="00F149DF" w:rsidRPr="00344826" w:rsidRDefault="00344826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11</w:t>
            </w:r>
          </w:p>
        </w:tc>
        <w:tc>
          <w:tcPr>
            <w:tcW w:w="2013" w:type="dxa"/>
          </w:tcPr>
          <w:p w14:paraId="6CB838BE" w14:textId="447E181E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г. Чита</w:t>
            </w:r>
          </w:p>
        </w:tc>
        <w:tc>
          <w:tcPr>
            <w:tcW w:w="2948" w:type="dxa"/>
          </w:tcPr>
          <w:p w14:paraId="7265AFBB" w14:textId="347001C1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МБОУ "СОШ № 47"</w:t>
            </w:r>
          </w:p>
        </w:tc>
        <w:tc>
          <w:tcPr>
            <w:tcW w:w="1134" w:type="dxa"/>
          </w:tcPr>
          <w:p w14:paraId="4213898D" w14:textId="274A00FA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88</w:t>
            </w:r>
          </w:p>
        </w:tc>
        <w:tc>
          <w:tcPr>
            <w:tcW w:w="1523" w:type="dxa"/>
          </w:tcPr>
          <w:p w14:paraId="0290C05E" w14:textId="43326553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063076F9" w14:textId="7F65F225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54,55</w:t>
            </w:r>
          </w:p>
        </w:tc>
        <w:tc>
          <w:tcPr>
            <w:tcW w:w="1131" w:type="dxa"/>
          </w:tcPr>
          <w:p w14:paraId="0C50D101" w14:textId="05078336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15,2</w:t>
            </w:r>
          </w:p>
        </w:tc>
      </w:tr>
      <w:tr w:rsidR="00F149DF" w:rsidRPr="00B46FFC" w14:paraId="11527B7E" w14:textId="77777777" w:rsidTr="00005D62">
        <w:tc>
          <w:tcPr>
            <w:tcW w:w="534" w:type="dxa"/>
            <w:gridSpan w:val="2"/>
            <w:vAlign w:val="center"/>
          </w:tcPr>
          <w:p w14:paraId="04088FF7" w14:textId="7FD5BEC5" w:rsidR="00F149DF" w:rsidRPr="00344826" w:rsidRDefault="00344826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12</w:t>
            </w:r>
          </w:p>
        </w:tc>
        <w:tc>
          <w:tcPr>
            <w:tcW w:w="2013" w:type="dxa"/>
          </w:tcPr>
          <w:p w14:paraId="57879CB8" w14:textId="48000E32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Сретенский район</w:t>
            </w:r>
          </w:p>
        </w:tc>
        <w:tc>
          <w:tcPr>
            <w:tcW w:w="2948" w:type="dxa"/>
          </w:tcPr>
          <w:p w14:paraId="08941C35" w14:textId="452D8023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МОУ «Сретенская СОШ № 1»</w:t>
            </w:r>
          </w:p>
        </w:tc>
        <w:tc>
          <w:tcPr>
            <w:tcW w:w="1134" w:type="dxa"/>
          </w:tcPr>
          <w:p w14:paraId="350ADD2B" w14:textId="5D14511C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39</w:t>
            </w:r>
          </w:p>
        </w:tc>
        <w:tc>
          <w:tcPr>
            <w:tcW w:w="1523" w:type="dxa"/>
          </w:tcPr>
          <w:p w14:paraId="7CD39222" w14:textId="0C415535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B9A288C" w14:textId="416E9AA3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53,85</w:t>
            </w:r>
          </w:p>
        </w:tc>
        <w:tc>
          <w:tcPr>
            <w:tcW w:w="1131" w:type="dxa"/>
          </w:tcPr>
          <w:p w14:paraId="441268FD" w14:textId="4B2F2486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15</w:t>
            </w:r>
          </w:p>
        </w:tc>
      </w:tr>
      <w:tr w:rsidR="00F149DF" w:rsidRPr="00B46FFC" w14:paraId="7E72DDD0" w14:textId="77777777" w:rsidTr="00005D62">
        <w:tc>
          <w:tcPr>
            <w:tcW w:w="534" w:type="dxa"/>
            <w:gridSpan w:val="2"/>
            <w:vAlign w:val="center"/>
          </w:tcPr>
          <w:p w14:paraId="2E80B56A" w14:textId="394D20E6" w:rsidR="00F149DF" w:rsidRPr="00344826" w:rsidRDefault="00344826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13</w:t>
            </w:r>
          </w:p>
        </w:tc>
        <w:tc>
          <w:tcPr>
            <w:tcW w:w="2013" w:type="dxa"/>
          </w:tcPr>
          <w:p w14:paraId="1ABC812C" w14:textId="7D998EBC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Карымский округ</w:t>
            </w:r>
          </w:p>
        </w:tc>
        <w:tc>
          <w:tcPr>
            <w:tcW w:w="2948" w:type="dxa"/>
          </w:tcPr>
          <w:p w14:paraId="4CB42A68" w14:textId="0705C234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МОУ "СОШ п. Дарасун"</w:t>
            </w:r>
          </w:p>
        </w:tc>
        <w:tc>
          <w:tcPr>
            <w:tcW w:w="1134" w:type="dxa"/>
          </w:tcPr>
          <w:p w14:paraId="36CBC52D" w14:textId="6F78744A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62</w:t>
            </w:r>
          </w:p>
        </w:tc>
        <w:tc>
          <w:tcPr>
            <w:tcW w:w="1523" w:type="dxa"/>
          </w:tcPr>
          <w:p w14:paraId="425830AE" w14:textId="6A990331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4C505B2D" w14:textId="0B1C58D4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53,23</w:t>
            </w:r>
          </w:p>
        </w:tc>
        <w:tc>
          <w:tcPr>
            <w:tcW w:w="1131" w:type="dxa"/>
          </w:tcPr>
          <w:p w14:paraId="41C6B0A1" w14:textId="59887150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14,4</w:t>
            </w:r>
          </w:p>
        </w:tc>
      </w:tr>
      <w:tr w:rsidR="00F149DF" w:rsidRPr="00B46FFC" w14:paraId="599C7187" w14:textId="77777777" w:rsidTr="00005D62">
        <w:tc>
          <w:tcPr>
            <w:tcW w:w="534" w:type="dxa"/>
            <w:gridSpan w:val="2"/>
            <w:vAlign w:val="center"/>
          </w:tcPr>
          <w:p w14:paraId="1DBD058D" w14:textId="51048FE7" w:rsidR="00F149DF" w:rsidRPr="00344826" w:rsidRDefault="00344826" w:rsidP="00F149DF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2013" w:type="dxa"/>
          </w:tcPr>
          <w:p w14:paraId="778ABEA5" w14:textId="02F7FAC5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Сретенский район</w:t>
            </w:r>
          </w:p>
        </w:tc>
        <w:tc>
          <w:tcPr>
            <w:tcW w:w="2948" w:type="dxa"/>
          </w:tcPr>
          <w:p w14:paraId="20C0CAA3" w14:textId="7E5BFBAE" w:rsidR="00F149DF" w:rsidRPr="00F149DF" w:rsidRDefault="00F149DF" w:rsidP="00F149DF">
            <w:pPr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МОУ «</w:t>
            </w:r>
            <w:proofErr w:type="spellStart"/>
            <w:r w:rsidRPr="00F149DF">
              <w:rPr>
                <w:sz w:val="22"/>
                <w:szCs w:val="22"/>
              </w:rPr>
              <w:t>Кокуйская</w:t>
            </w:r>
            <w:proofErr w:type="spellEnd"/>
            <w:r w:rsidRPr="00F149DF">
              <w:rPr>
                <w:sz w:val="22"/>
                <w:szCs w:val="22"/>
              </w:rPr>
              <w:t xml:space="preserve"> СОШ № 1»</w:t>
            </w:r>
          </w:p>
        </w:tc>
        <w:tc>
          <w:tcPr>
            <w:tcW w:w="1134" w:type="dxa"/>
          </w:tcPr>
          <w:p w14:paraId="1F2A8B16" w14:textId="7B1221E8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38</w:t>
            </w:r>
          </w:p>
        </w:tc>
        <w:tc>
          <w:tcPr>
            <w:tcW w:w="1523" w:type="dxa"/>
          </w:tcPr>
          <w:p w14:paraId="3E26837D" w14:textId="62700205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668F2A99" w14:textId="7E0A7299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52,63</w:t>
            </w:r>
          </w:p>
        </w:tc>
        <w:tc>
          <w:tcPr>
            <w:tcW w:w="1131" w:type="dxa"/>
          </w:tcPr>
          <w:p w14:paraId="1D6227C5" w14:textId="71DB504A" w:rsidR="00F149DF" w:rsidRPr="00F149DF" w:rsidRDefault="00F149DF" w:rsidP="00F149DF">
            <w:pPr>
              <w:jc w:val="center"/>
              <w:rPr>
                <w:color w:val="000000"/>
                <w:sz w:val="22"/>
                <w:szCs w:val="22"/>
              </w:rPr>
            </w:pPr>
            <w:r w:rsidRPr="00F149DF">
              <w:rPr>
                <w:sz w:val="22"/>
                <w:szCs w:val="22"/>
              </w:rPr>
              <w:t>15,5</w:t>
            </w:r>
          </w:p>
        </w:tc>
      </w:tr>
      <w:tr w:rsidR="003E57C1" w:rsidRPr="00B46FFC" w14:paraId="0C32ACD5" w14:textId="77777777" w:rsidTr="00171E1F">
        <w:tc>
          <w:tcPr>
            <w:tcW w:w="10456" w:type="dxa"/>
            <w:gridSpan w:val="8"/>
            <w:shd w:val="clear" w:color="auto" w:fill="D9D9D9" w:themeFill="background1" w:themeFillShade="D9"/>
            <w:vAlign w:val="center"/>
          </w:tcPr>
          <w:p w14:paraId="61BC3463" w14:textId="77777777" w:rsidR="003E57C1" w:rsidRPr="00344826" w:rsidRDefault="003E57C1" w:rsidP="00171E1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44826">
              <w:rPr>
                <w:b/>
                <w:color w:val="000000"/>
                <w:sz w:val="22"/>
                <w:szCs w:val="22"/>
              </w:rPr>
              <w:t>Сельские ОО</w:t>
            </w:r>
          </w:p>
        </w:tc>
      </w:tr>
      <w:tr w:rsidR="00316FC4" w:rsidRPr="00B46FFC" w14:paraId="71A30830" w14:textId="77777777" w:rsidTr="00005D62">
        <w:tc>
          <w:tcPr>
            <w:tcW w:w="534" w:type="dxa"/>
            <w:gridSpan w:val="2"/>
            <w:vAlign w:val="center"/>
          </w:tcPr>
          <w:p w14:paraId="0F1D2C51" w14:textId="073EA951" w:rsidR="00316FC4" w:rsidRPr="00344826" w:rsidRDefault="00344826" w:rsidP="00316FC4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13</w:t>
            </w:r>
          </w:p>
        </w:tc>
        <w:tc>
          <w:tcPr>
            <w:tcW w:w="2013" w:type="dxa"/>
          </w:tcPr>
          <w:p w14:paraId="6D39D718" w14:textId="2BF4A936" w:rsidR="00316FC4" w:rsidRPr="00316FC4" w:rsidRDefault="00316FC4" w:rsidP="00316FC4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Могойтуйский округ</w:t>
            </w:r>
          </w:p>
        </w:tc>
        <w:tc>
          <w:tcPr>
            <w:tcW w:w="2948" w:type="dxa"/>
          </w:tcPr>
          <w:p w14:paraId="5EFDB259" w14:textId="640C4811" w:rsidR="00316FC4" w:rsidRPr="00316FC4" w:rsidRDefault="00316FC4" w:rsidP="00316FC4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МАОУ "</w:t>
            </w:r>
            <w:proofErr w:type="spellStart"/>
            <w:r w:rsidRPr="00316FC4">
              <w:rPr>
                <w:sz w:val="22"/>
                <w:szCs w:val="22"/>
              </w:rPr>
              <w:t>Ортуйская</w:t>
            </w:r>
            <w:proofErr w:type="spellEnd"/>
            <w:r w:rsidRPr="00316FC4">
              <w:rPr>
                <w:sz w:val="22"/>
                <w:szCs w:val="22"/>
              </w:rPr>
              <w:t xml:space="preserve"> СОШ" </w:t>
            </w:r>
          </w:p>
        </w:tc>
        <w:tc>
          <w:tcPr>
            <w:tcW w:w="1134" w:type="dxa"/>
          </w:tcPr>
          <w:p w14:paraId="45AFD946" w14:textId="1E48F980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</w:t>
            </w:r>
          </w:p>
        </w:tc>
        <w:tc>
          <w:tcPr>
            <w:tcW w:w="1523" w:type="dxa"/>
          </w:tcPr>
          <w:p w14:paraId="062F1D36" w14:textId="491A155F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8805EBB" w14:textId="08B2BEFF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31" w:type="dxa"/>
          </w:tcPr>
          <w:p w14:paraId="4FBF1C07" w14:textId="4C55FC2D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19,5</w:t>
            </w:r>
          </w:p>
        </w:tc>
      </w:tr>
      <w:tr w:rsidR="00344826" w:rsidRPr="00B46FFC" w14:paraId="548B6EE0" w14:textId="77777777" w:rsidTr="00EF4658">
        <w:tc>
          <w:tcPr>
            <w:tcW w:w="534" w:type="dxa"/>
            <w:gridSpan w:val="2"/>
          </w:tcPr>
          <w:p w14:paraId="167E1CDD" w14:textId="70E335DD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14</w:t>
            </w:r>
          </w:p>
        </w:tc>
        <w:tc>
          <w:tcPr>
            <w:tcW w:w="2013" w:type="dxa"/>
          </w:tcPr>
          <w:p w14:paraId="7F2614D6" w14:textId="4635B102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Агинский район</w:t>
            </w:r>
          </w:p>
        </w:tc>
        <w:tc>
          <w:tcPr>
            <w:tcW w:w="2948" w:type="dxa"/>
          </w:tcPr>
          <w:p w14:paraId="72FA4BAD" w14:textId="14D464BC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МОУ «</w:t>
            </w:r>
            <w:proofErr w:type="spellStart"/>
            <w:r w:rsidRPr="00316FC4">
              <w:rPr>
                <w:sz w:val="22"/>
                <w:szCs w:val="22"/>
              </w:rPr>
              <w:t>Будуланская</w:t>
            </w:r>
            <w:proofErr w:type="spellEnd"/>
            <w:r w:rsidRPr="00316FC4">
              <w:rPr>
                <w:sz w:val="22"/>
                <w:szCs w:val="22"/>
              </w:rPr>
              <w:t xml:space="preserve"> СОШ» </w:t>
            </w:r>
          </w:p>
        </w:tc>
        <w:tc>
          <w:tcPr>
            <w:tcW w:w="1134" w:type="dxa"/>
          </w:tcPr>
          <w:p w14:paraId="07362875" w14:textId="70985F5D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7</w:t>
            </w:r>
          </w:p>
        </w:tc>
        <w:tc>
          <w:tcPr>
            <w:tcW w:w="1523" w:type="dxa"/>
          </w:tcPr>
          <w:p w14:paraId="43BAC6AD" w14:textId="19B82563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6F64C132" w14:textId="487F150A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85,71</w:t>
            </w:r>
          </w:p>
        </w:tc>
        <w:tc>
          <w:tcPr>
            <w:tcW w:w="1131" w:type="dxa"/>
          </w:tcPr>
          <w:p w14:paraId="0754A004" w14:textId="4E5704D0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16,9</w:t>
            </w:r>
          </w:p>
        </w:tc>
      </w:tr>
      <w:tr w:rsidR="00344826" w:rsidRPr="00B46FFC" w14:paraId="67D06CFF" w14:textId="77777777" w:rsidTr="00EF4658">
        <w:tc>
          <w:tcPr>
            <w:tcW w:w="534" w:type="dxa"/>
            <w:gridSpan w:val="2"/>
          </w:tcPr>
          <w:p w14:paraId="042974C6" w14:textId="3F194D50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15</w:t>
            </w:r>
          </w:p>
        </w:tc>
        <w:tc>
          <w:tcPr>
            <w:tcW w:w="2013" w:type="dxa"/>
          </w:tcPr>
          <w:p w14:paraId="45718AE6" w14:textId="33292CF5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Ононский округ</w:t>
            </w:r>
          </w:p>
        </w:tc>
        <w:tc>
          <w:tcPr>
            <w:tcW w:w="2948" w:type="dxa"/>
          </w:tcPr>
          <w:p w14:paraId="2FEA7186" w14:textId="4DAE705F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 xml:space="preserve">МБОУ </w:t>
            </w:r>
            <w:proofErr w:type="spellStart"/>
            <w:r w:rsidRPr="00316FC4">
              <w:rPr>
                <w:sz w:val="22"/>
                <w:szCs w:val="22"/>
              </w:rPr>
              <w:t>Новозоринская</w:t>
            </w:r>
            <w:proofErr w:type="spellEnd"/>
            <w:r w:rsidRPr="00316FC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134" w:type="dxa"/>
          </w:tcPr>
          <w:p w14:paraId="5011DE99" w14:textId="208F7803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12</w:t>
            </w:r>
          </w:p>
        </w:tc>
        <w:tc>
          <w:tcPr>
            <w:tcW w:w="1523" w:type="dxa"/>
          </w:tcPr>
          <w:p w14:paraId="589560E8" w14:textId="7B6073C7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75B38F80" w14:textId="3E469FCA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83,33</w:t>
            </w:r>
          </w:p>
        </w:tc>
        <w:tc>
          <w:tcPr>
            <w:tcW w:w="1131" w:type="dxa"/>
          </w:tcPr>
          <w:p w14:paraId="04951EEF" w14:textId="366CE405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20,8</w:t>
            </w:r>
          </w:p>
        </w:tc>
      </w:tr>
      <w:tr w:rsidR="00344826" w:rsidRPr="00B46FFC" w14:paraId="46A3FE91" w14:textId="77777777" w:rsidTr="00EF4658">
        <w:tc>
          <w:tcPr>
            <w:tcW w:w="534" w:type="dxa"/>
            <w:gridSpan w:val="2"/>
          </w:tcPr>
          <w:p w14:paraId="41F258FD" w14:textId="4D930F64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16</w:t>
            </w:r>
          </w:p>
        </w:tc>
        <w:tc>
          <w:tcPr>
            <w:tcW w:w="2013" w:type="dxa"/>
          </w:tcPr>
          <w:p w14:paraId="094CC066" w14:textId="3819BD49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Агинский район</w:t>
            </w:r>
          </w:p>
        </w:tc>
        <w:tc>
          <w:tcPr>
            <w:tcW w:w="2948" w:type="dxa"/>
          </w:tcPr>
          <w:p w14:paraId="607DBE67" w14:textId="4E7F6C04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МОУ «</w:t>
            </w:r>
            <w:proofErr w:type="spellStart"/>
            <w:r w:rsidRPr="00316FC4">
              <w:rPr>
                <w:sz w:val="22"/>
                <w:szCs w:val="22"/>
              </w:rPr>
              <w:t>Судунтуйская</w:t>
            </w:r>
            <w:proofErr w:type="spellEnd"/>
            <w:r w:rsidRPr="00316FC4">
              <w:rPr>
                <w:sz w:val="22"/>
                <w:szCs w:val="22"/>
              </w:rPr>
              <w:t xml:space="preserve"> СОШ» </w:t>
            </w:r>
          </w:p>
        </w:tc>
        <w:tc>
          <w:tcPr>
            <w:tcW w:w="1134" w:type="dxa"/>
          </w:tcPr>
          <w:p w14:paraId="52FE5BD8" w14:textId="3AFBBD11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14</w:t>
            </w:r>
          </w:p>
        </w:tc>
        <w:tc>
          <w:tcPr>
            <w:tcW w:w="1523" w:type="dxa"/>
          </w:tcPr>
          <w:p w14:paraId="031652ED" w14:textId="0A747347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0A77FF54" w14:textId="30772E01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78,57</w:t>
            </w:r>
          </w:p>
        </w:tc>
        <w:tc>
          <w:tcPr>
            <w:tcW w:w="1131" w:type="dxa"/>
          </w:tcPr>
          <w:p w14:paraId="388AF9F5" w14:textId="672CB394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16,8</w:t>
            </w:r>
          </w:p>
        </w:tc>
      </w:tr>
      <w:tr w:rsidR="00344826" w:rsidRPr="00B46FFC" w14:paraId="25D4214F" w14:textId="77777777" w:rsidTr="00EF4658">
        <w:tc>
          <w:tcPr>
            <w:tcW w:w="534" w:type="dxa"/>
            <w:gridSpan w:val="2"/>
          </w:tcPr>
          <w:p w14:paraId="1C69D1AD" w14:textId="4512BF0A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17</w:t>
            </w:r>
          </w:p>
        </w:tc>
        <w:tc>
          <w:tcPr>
            <w:tcW w:w="2013" w:type="dxa"/>
          </w:tcPr>
          <w:p w14:paraId="229D9AE3" w14:textId="095FAEC5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Балейский округ</w:t>
            </w:r>
          </w:p>
        </w:tc>
        <w:tc>
          <w:tcPr>
            <w:tcW w:w="2948" w:type="dxa"/>
          </w:tcPr>
          <w:p w14:paraId="134BC36B" w14:textId="36C082D3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МКОУ "Нижне-</w:t>
            </w:r>
            <w:proofErr w:type="spellStart"/>
            <w:r w:rsidRPr="00316FC4">
              <w:rPr>
                <w:sz w:val="22"/>
                <w:szCs w:val="22"/>
              </w:rPr>
              <w:t>Кокуйская</w:t>
            </w:r>
            <w:proofErr w:type="spellEnd"/>
            <w:r w:rsidRPr="00316FC4">
              <w:rPr>
                <w:sz w:val="22"/>
                <w:szCs w:val="22"/>
              </w:rPr>
              <w:t xml:space="preserve"> ООШ"</w:t>
            </w:r>
          </w:p>
        </w:tc>
        <w:tc>
          <w:tcPr>
            <w:tcW w:w="1134" w:type="dxa"/>
          </w:tcPr>
          <w:p w14:paraId="5C94A840" w14:textId="669114EF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8</w:t>
            </w:r>
          </w:p>
        </w:tc>
        <w:tc>
          <w:tcPr>
            <w:tcW w:w="1523" w:type="dxa"/>
          </w:tcPr>
          <w:p w14:paraId="4E078AEC" w14:textId="38F21F17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12695A40" w14:textId="3B9F8588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75</w:t>
            </w:r>
          </w:p>
        </w:tc>
        <w:tc>
          <w:tcPr>
            <w:tcW w:w="1131" w:type="dxa"/>
          </w:tcPr>
          <w:p w14:paraId="6EB80CE8" w14:textId="71D27384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15,8</w:t>
            </w:r>
          </w:p>
        </w:tc>
      </w:tr>
      <w:tr w:rsidR="00344826" w:rsidRPr="00B46FFC" w14:paraId="25150C08" w14:textId="77777777" w:rsidTr="00EF4658">
        <w:tc>
          <w:tcPr>
            <w:tcW w:w="534" w:type="dxa"/>
            <w:gridSpan w:val="2"/>
          </w:tcPr>
          <w:p w14:paraId="560EA572" w14:textId="22AB3220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18</w:t>
            </w:r>
          </w:p>
        </w:tc>
        <w:tc>
          <w:tcPr>
            <w:tcW w:w="2013" w:type="dxa"/>
          </w:tcPr>
          <w:p w14:paraId="0AEDE6C7" w14:textId="1267A887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Дульдургинский округ</w:t>
            </w:r>
          </w:p>
        </w:tc>
        <w:tc>
          <w:tcPr>
            <w:tcW w:w="2948" w:type="dxa"/>
          </w:tcPr>
          <w:p w14:paraId="63BB0408" w14:textId="2DB90EA6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МБОУ "</w:t>
            </w:r>
            <w:proofErr w:type="spellStart"/>
            <w:r w:rsidRPr="00316FC4">
              <w:rPr>
                <w:sz w:val="22"/>
                <w:szCs w:val="22"/>
              </w:rPr>
              <w:t>Чиндалейская</w:t>
            </w:r>
            <w:proofErr w:type="spellEnd"/>
            <w:r w:rsidRPr="00316FC4">
              <w:rPr>
                <w:sz w:val="22"/>
                <w:szCs w:val="22"/>
              </w:rPr>
              <w:t xml:space="preserve"> СОШ"</w:t>
            </w:r>
          </w:p>
        </w:tc>
        <w:tc>
          <w:tcPr>
            <w:tcW w:w="1134" w:type="dxa"/>
          </w:tcPr>
          <w:p w14:paraId="18969966" w14:textId="66DCF3E8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8</w:t>
            </w:r>
          </w:p>
        </w:tc>
        <w:tc>
          <w:tcPr>
            <w:tcW w:w="1523" w:type="dxa"/>
          </w:tcPr>
          <w:p w14:paraId="6487A682" w14:textId="31A6893D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430BBBDE" w14:textId="5CEBAD6B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75</w:t>
            </w:r>
          </w:p>
        </w:tc>
        <w:tc>
          <w:tcPr>
            <w:tcW w:w="1131" w:type="dxa"/>
          </w:tcPr>
          <w:p w14:paraId="34330A0B" w14:textId="5868CDEB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17,4</w:t>
            </w:r>
          </w:p>
        </w:tc>
      </w:tr>
      <w:tr w:rsidR="00344826" w:rsidRPr="00B46FFC" w14:paraId="10AE64D8" w14:textId="77777777" w:rsidTr="00EF4658">
        <w:tc>
          <w:tcPr>
            <w:tcW w:w="534" w:type="dxa"/>
            <w:gridSpan w:val="2"/>
          </w:tcPr>
          <w:p w14:paraId="337B660D" w14:textId="759F84D6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19</w:t>
            </w:r>
          </w:p>
        </w:tc>
        <w:tc>
          <w:tcPr>
            <w:tcW w:w="2013" w:type="dxa"/>
          </w:tcPr>
          <w:p w14:paraId="2006BDB7" w14:textId="2F73B459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Ононский округ</w:t>
            </w:r>
          </w:p>
        </w:tc>
        <w:tc>
          <w:tcPr>
            <w:tcW w:w="2948" w:type="dxa"/>
          </w:tcPr>
          <w:p w14:paraId="3DA8E9C6" w14:textId="04DA7D19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 xml:space="preserve">МБОУ </w:t>
            </w:r>
            <w:proofErr w:type="spellStart"/>
            <w:r w:rsidRPr="00316FC4">
              <w:rPr>
                <w:sz w:val="22"/>
                <w:szCs w:val="22"/>
              </w:rPr>
              <w:t>Верхнецасучейская</w:t>
            </w:r>
            <w:proofErr w:type="spellEnd"/>
            <w:r w:rsidRPr="00316FC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134" w:type="dxa"/>
          </w:tcPr>
          <w:p w14:paraId="141D3809" w14:textId="4585F860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21</w:t>
            </w:r>
          </w:p>
        </w:tc>
        <w:tc>
          <w:tcPr>
            <w:tcW w:w="1523" w:type="dxa"/>
          </w:tcPr>
          <w:p w14:paraId="3FFB6259" w14:textId="47B0875D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29F8C933" w14:textId="5A45D034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71,43</w:t>
            </w:r>
          </w:p>
        </w:tc>
        <w:tc>
          <w:tcPr>
            <w:tcW w:w="1131" w:type="dxa"/>
          </w:tcPr>
          <w:p w14:paraId="484B6D56" w14:textId="4351376D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17,7</w:t>
            </w:r>
          </w:p>
        </w:tc>
      </w:tr>
      <w:tr w:rsidR="00344826" w:rsidRPr="00B46FFC" w14:paraId="3C1A75CE" w14:textId="77777777" w:rsidTr="00EF4658">
        <w:tc>
          <w:tcPr>
            <w:tcW w:w="534" w:type="dxa"/>
            <w:gridSpan w:val="2"/>
          </w:tcPr>
          <w:p w14:paraId="0D5F7BD4" w14:textId="43C93DAE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20</w:t>
            </w:r>
          </w:p>
        </w:tc>
        <w:tc>
          <w:tcPr>
            <w:tcW w:w="2013" w:type="dxa"/>
          </w:tcPr>
          <w:p w14:paraId="231E20D3" w14:textId="4CFDD57D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Агинский район</w:t>
            </w:r>
          </w:p>
        </w:tc>
        <w:tc>
          <w:tcPr>
            <w:tcW w:w="2948" w:type="dxa"/>
          </w:tcPr>
          <w:p w14:paraId="55DE09F4" w14:textId="40F3F919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МОУ «Южно-</w:t>
            </w:r>
            <w:proofErr w:type="spellStart"/>
            <w:r w:rsidRPr="00316FC4">
              <w:rPr>
                <w:sz w:val="22"/>
                <w:szCs w:val="22"/>
              </w:rPr>
              <w:t>Аргалейская</w:t>
            </w:r>
            <w:proofErr w:type="spellEnd"/>
            <w:r w:rsidRPr="00316FC4">
              <w:rPr>
                <w:sz w:val="22"/>
                <w:szCs w:val="22"/>
              </w:rPr>
              <w:t xml:space="preserve"> СОШ»  </w:t>
            </w:r>
          </w:p>
        </w:tc>
        <w:tc>
          <w:tcPr>
            <w:tcW w:w="1134" w:type="dxa"/>
          </w:tcPr>
          <w:p w14:paraId="4230C489" w14:textId="3F9666B2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7</w:t>
            </w:r>
          </w:p>
        </w:tc>
        <w:tc>
          <w:tcPr>
            <w:tcW w:w="1523" w:type="dxa"/>
          </w:tcPr>
          <w:p w14:paraId="63F08F03" w14:textId="1DC836F4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1EAB5EBA" w14:textId="24F0E6C4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71,43</w:t>
            </w:r>
          </w:p>
        </w:tc>
        <w:tc>
          <w:tcPr>
            <w:tcW w:w="1131" w:type="dxa"/>
          </w:tcPr>
          <w:p w14:paraId="2F5DC9FB" w14:textId="48D1A28D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15,6</w:t>
            </w:r>
          </w:p>
        </w:tc>
      </w:tr>
      <w:tr w:rsidR="00344826" w:rsidRPr="00B46FFC" w14:paraId="0BF02A5A" w14:textId="77777777" w:rsidTr="00EF4658">
        <w:tc>
          <w:tcPr>
            <w:tcW w:w="534" w:type="dxa"/>
            <w:gridSpan w:val="2"/>
          </w:tcPr>
          <w:p w14:paraId="5E262E96" w14:textId="0F170F21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21</w:t>
            </w:r>
          </w:p>
        </w:tc>
        <w:tc>
          <w:tcPr>
            <w:tcW w:w="2013" w:type="dxa"/>
          </w:tcPr>
          <w:p w14:paraId="79D606A8" w14:textId="6AA80201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Нерчинский округ</w:t>
            </w:r>
          </w:p>
        </w:tc>
        <w:tc>
          <w:tcPr>
            <w:tcW w:w="2948" w:type="dxa"/>
          </w:tcPr>
          <w:p w14:paraId="22CA56E4" w14:textId="5EF6EDAA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МБОУ СОШ с. Илим</w:t>
            </w:r>
          </w:p>
        </w:tc>
        <w:tc>
          <w:tcPr>
            <w:tcW w:w="1134" w:type="dxa"/>
          </w:tcPr>
          <w:p w14:paraId="4774260B" w14:textId="07EEA31E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</w:t>
            </w:r>
          </w:p>
        </w:tc>
        <w:tc>
          <w:tcPr>
            <w:tcW w:w="1523" w:type="dxa"/>
          </w:tcPr>
          <w:p w14:paraId="4DE45D32" w14:textId="2D55E1A7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4CD821E7" w14:textId="52BE82C2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66,67</w:t>
            </w:r>
          </w:p>
        </w:tc>
        <w:tc>
          <w:tcPr>
            <w:tcW w:w="1131" w:type="dxa"/>
          </w:tcPr>
          <w:p w14:paraId="1A99737C" w14:textId="71AB2411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15,8</w:t>
            </w:r>
          </w:p>
        </w:tc>
      </w:tr>
      <w:tr w:rsidR="00344826" w:rsidRPr="00B46FFC" w14:paraId="2E9CF352" w14:textId="77777777" w:rsidTr="00EF4658">
        <w:tc>
          <w:tcPr>
            <w:tcW w:w="534" w:type="dxa"/>
            <w:gridSpan w:val="2"/>
          </w:tcPr>
          <w:p w14:paraId="17956B0E" w14:textId="1F198012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22</w:t>
            </w:r>
          </w:p>
        </w:tc>
        <w:tc>
          <w:tcPr>
            <w:tcW w:w="2013" w:type="dxa"/>
          </w:tcPr>
          <w:p w14:paraId="5A38BFF1" w14:textId="2766F28F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Нерчинский округ</w:t>
            </w:r>
          </w:p>
        </w:tc>
        <w:tc>
          <w:tcPr>
            <w:tcW w:w="2948" w:type="dxa"/>
          </w:tcPr>
          <w:p w14:paraId="4E2861CF" w14:textId="42086BB3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 xml:space="preserve">МБОУ СОШ с. </w:t>
            </w:r>
            <w:proofErr w:type="spellStart"/>
            <w:r w:rsidRPr="00316FC4">
              <w:rPr>
                <w:sz w:val="22"/>
                <w:szCs w:val="22"/>
              </w:rPr>
              <w:t>Олинск</w:t>
            </w:r>
            <w:proofErr w:type="spellEnd"/>
          </w:p>
        </w:tc>
        <w:tc>
          <w:tcPr>
            <w:tcW w:w="1134" w:type="dxa"/>
          </w:tcPr>
          <w:p w14:paraId="7E3D1331" w14:textId="68F47150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</w:t>
            </w:r>
          </w:p>
        </w:tc>
        <w:tc>
          <w:tcPr>
            <w:tcW w:w="1523" w:type="dxa"/>
          </w:tcPr>
          <w:p w14:paraId="08164C92" w14:textId="4D9386FA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A8423A0" w14:textId="2FAE06C1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66,67</w:t>
            </w:r>
          </w:p>
        </w:tc>
        <w:tc>
          <w:tcPr>
            <w:tcW w:w="1131" w:type="dxa"/>
          </w:tcPr>
          <w:p w14:paraId="1A579FDF" w14:textId="4245DD19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14,2</w:t>
            </w:r>
          </w:p>
        </w:tc>
      </w:tr>
      <w:tr w:rsidR="00344826" w:rsidRPr="00B46FFC" w14:paraId="580A5EA8" w14:textId="77777777" w:rsidTr="00EF4658">
        <w:tc>
          <w:tcPr>
            <w:tcW w:w="534" w:type="dxa"/>
            <w:gridSpan w:val="2"/>
          </w:tcPr>
          <w:p w14:paraId="562F6B4D" w14:textId="770CF319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23</w:t>
            </w:r>
          </w:p>
        </w:tc>
        <w:tc>
          <w:tcPr>
            <w:tcW w:w="2013" w:type="dxa"/>
          </w:tcPr>
          <w:p w14:paraId="743452FE" w14:textId="06BBDCB4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Читинский район</w:t>
            </w:r>
          </w:p>
        </w:tc>
        <w:tc>
          <w:tcPr>
            <w:tcW w:w="2948" w:type="dxa"/>
          </w:tcPr>
          <w:p w14:paraId="1660DB4E" w14:textId="39B69FF3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МОУ СОШ с.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316FC4">
              <w:rPr>
                <w:sz w:val="22"/>
                <w:szCs w:val="22"/>
              </w:rPr>
              <w:t>Гонгота</w:t>
            </w:r>
            <w:proofErr w:type="spellEnd"/>
          </w:p>
        </w:tc>
        <w:tc>
          <w:tcPr>
            <w:tcW w:w="1134" w:type="dxa"/>
          </w:tcPr>
          <w:p w14:paraId="1CC9EAB9" w14:textId="04AC0BD8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</w:t>
            </w:r>
          </w:p>
        </w:tc>
        <w:tc>
          <w:tcPr>
            <w:tcW w:w="1523" w:type="dxa"/>
          </w:tcPr>
          <w:p w14:paraId="093E7535" w14:textId="0D3FF0C3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3C2315FF" w14:textId="690412CC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66,67</w:t>
            </w:r>
          </w:p>
        </w:tc>
        <w:tc>
          <w:tcPr>
            <w:tcW w:w="1131" w:type="dxa"/>
          </w:tcPr>
          <w:p w14:paraId="290FA3C4" w14:textId="5C521185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14,3</w:t>
            </w:r>
          </w:p>
        </w:tc>
      </w:tr>
      <w:tr w:rsidR="00344826" w:rsidRPr="00B46FFC" w14:paraId="4FC7423F" w14:textId="77777777" w:rsidTr="00EF4658">
        <w:tc>
          <w:tcPr>
            <w:tcW w:w="534" w:type="dxa"/>
            <w:gridSpan w:val="2"/>
          </w:tcPr>
          <w:p w14:paraId="20DE45AC" w14:textId="4360A186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24</w:t>
            </w:r>
          </w:p>
        </w:tc>
        <w:tc>
          <w:tcPr>
            <w:tcW w:w="2013" w:type="dxa"/>
          </w:tcPr>
          <w:p w14:paraId="0A23ADE1" w14:textId="7B44CBBB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Дульдургинский округ</w:t>
            </w:r>
          </w:p>
        </w:tc>
        <w:tc>
          <w:tcPr>
            <w:tcW w:w="2948" w:type="dxa"/>
          </w:tcPr>
          <w:p w14:paraId="15D254C7" w14:textId="1948BF25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МБОУ "</w:t>
            </w:r>
            <w:proofErr w:type="spellStart"/>
            <w:r w:rsidRPr="00316FC4">
              <w:rPr>
                <w:sz w:val="22"/>
                <w:szCs w:val="22"/>
              </w:rPr>
              <w:t>Узонская</w:t>
            </w:r>
            <w:proofErr w:type="spellEnd"/>
            <w:r w:rsidRPr="00316FC4">
              <w:rPr>
                <w:sz w:val="22"/>
                <w:szCs w:val="22"/>
              </w:rPr>
              <w:t xml:space="preserve"> СОШ"</w:t>
            </w:r>
          </w:p>
        </w:tc>
        <w:tc>
          <w:tcPr>
            <w:tcW w:w="1134" w:type="dxa"/>
          </w:tcPr>
          <w:p w14:paraId="410B0712" w14:textId="574F01A8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11</w:t>
            </w:r>
          </w:p>
        </w:tc>
        <w:tc>
          <w:tcPr>
            <w:tcW w:w="1523" w:type="dxa"/>
          </w:tcPr>
          <w:p w14:paraId="5F1B20E4" w14:textId="53770D5B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2EC9C57D" w14:textId="1948476F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63,64</w:t>
            </w:r>
          </w:p>
        </w:tc>
        <w:tc>
          <w:tcPr>
            <w:tcW w:w="1131" w:type="dxa"/>
          </w:tcPr>
          <w:p w14:paraId="0DAA0D27" w14:textId="04E92BF8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16,7</w:t>
            </w:r>
          </w:p>
        </w:tc>
      </w:tr>
      <w:tr w:rsidR="00344826" w:rsidRPr="00B46FFC" w14:paraId="7A9B28C1" w14:textId="77777777" w:rsidTr="00EF4658">
        <w:tc>
          <w:tcPr>
            <w:tcW w:w="534" w:type="dxa"/>
            <w:gridSpan w:val="2"/>
          </w:tcPr>
          <w:p w14:paraId="2A4543C1" w14:textId="35B68408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25</w:t>
            </w:r>
          </w:p>
        </w:tc>
        <w:tc>
          <w:tcPr>
            <w:tcW w:w="2013" w:type="dxa"/>
          </w:tcPr>
          <w:p w14:paraId="3E4506EC" w14:textId="16D9ABCF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Могойтуйский округ</w:t>
            </w:r>
          </w:p>
        </w:tc>
        <w:tc>
          <w:tcPr>
            <w:tcW w:w="2948" w:type="dxa"/>
          </w:tcPr>
          <w:p w14:paraId="79277455" w14:textId="37A0F4F9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МАОУ "</w:t>
            </w:r>
            <w:proofErr w:type="spellStart"/>
            <w:r w:rsidRPr="00316FC4">
              <w:rPr>
                <w:sz w:val="22"/>
                <w:szCs w:val="22"/>
              </w:rPr>
              <w:t>Ушарбайская</w:t>
            </w:r>
            <w:proofErr w:type="spellEnd"/>
            <w:r w:rsidRPr="00316FC4">
              <w:rPr>
                <w:sz w:val="22"/>
                <w:szCs w:val="22"/>
              </w:rPr>
              <w:t xml:space="preserve"> СОШ" </w:t>
            </w:r>
          </w:p>
        </w:tc>
        <w:tc>
          <w:tcPr>
            <w:tcW w:w="1134" w:type="dxa"/>
          </w:tcPr>
          <w:p w14:paraId="79A6D098" w14:textId="0CFF7FF9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8</w:t>
            </w:r>
          </w:p>
        </w:tc>
        <w:tc>
          <w:tcPr>
            <w:tcW w:w="1523" w:type="dxa"/>
          </w:tcPr>
          <w:p w14:paraId="0F9D50D5" w14:textId="004876E1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2132A75D" w14:textId="77054889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62,5</w:t>
            </w:r>
          </w:p>
        </w:tc>
        <w:tc>
          <w:tcPr>
            <w:tcW w:w="1131" w:type="dxa"/>
          </w:tcPr>
          <w:p w14:paraId="2F4B662A" w14:textId="20BCB5D2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14,5</w:t>
            </w:r>
          </w:p>
        </w:tc>
      </w:tr>
      <w:tr w:rsidR="00344826" w:rsidRPr="00B46FFC" w14:paraId="28AC6F40" w14:textId="77777777" w:rsidTr="00EF4658">
        <w:tc>
          <w:tcPr>
            <w:tcW w:w="534" w:type="dxa"/>
            <w:gridSpan w:val="2"/>
          </w:tcPr>
          <w:p w14:paraId="2D77699A" w14:textId="6DD5E528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26</w:t>
            </w:r>
          </w:p>
        </w:tc>
        <w:tc>
          <w:tcPr>
            <w:tcW w:w="2013" w:type="dxa"/>
          </w:tcPr>
          <w:p w14:paraId="591B0B97" w14:textId="34E2C6F4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Карымский округ</w:t>
            </w:r>
          </w:p>
        </w:tc>
        <w:tc>
          <w:tcPr>
            <w:tcW w:w="2948" w:type="dxa"/>
          </w:tcPr>
          <w:p w14:paraId="7D98871A" w14:textId="2E231069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МОУ СОШ с.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316FC4">
              <w:rPr>
                <w:sz w:val="22"/>
                <w:szCs w:val="22"/>
              </w:rPr>
              <w:t>Тыргетуй</w:t>
            </w:r>
            <w:proofErr w:type="spellEnd"/>
          </w:p>
        </w:tc>
        <w:tc>
          <w:tcPr>
            <w:tcW w:w="1134" w:type="dxa"/>
          </w:tcPr>
          <w:p w14:paraId="5F83FC2F" w14:textId="40DD2330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</w:tcPr>
          <w:p w14:paraId="656E8E22" w14:textId="0297F982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5D4FA03E" w14:textId="1B4B96E4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61,54</w:t>
            </w:r>
          </w:p>
        </w:tc>
        <w:tc>
          <w:tcPr>
            <w:tcW w:w="1131" w:type="dxa"/>
          </w:tcPr>
          <w:p w14:paraId="52C347F5" w14:textId="3DE8782E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14,9</w:t>
            </w:r>
          </w:p>
        </w:tc>
      </w:tr>
      <w:tr w:rsidR="00344826" w:rsidRPr="00B46FFC" w14:paraId="329BE550" w14:textId="77777777" w:rsidTr="00EF4658">
        <w:trPr>
          <w:trHeight w:val="299"/>
        </w:trPr>
        <w:tc>
          <w:tcPr>
            <w:tcW w:w="534" w:type="dxa"/>
            <w:gridSpan w:val="2"/>
          </w:tcPr>
          <w:p w14:paraId="7A34BDA4" w14:textId="45604A0F" w:rsidR="00344826" w:rsidRPr="00344826" w:rsidRDefault="00344826" w:rsidP="00344826">
            <w:pPr>
              <w:jc w:val="center"/>
              <w:rPr>
                <w:sz w:val="22"/>
                <w:szCs w:val="22"/>
              </w:rPr>
            </w:pPr>
            <w:r w:rsidRPr="00344826">
              <w:rPr>
                <w:sz w:val="22"/>
                <w:szCs w:val="22"/>
              </w:rPr>
              <w:t>27</w:t>
            </w:r>
          </w:p>
        </w:tc>
        <w:tc>
          <w:tcPr>
            <w:tcW w:w="2013" w:type="dxa"/>
          </w:tcPr>
          <w:p w14:paraId="545C4326" w14:textId="7DF61942" w:rsidR="00344826" w:rsidRPr="00316FC4" w:rsidRDefault="00344826" w:rsidP="00344826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Могойтуйский округ</w:t>
            </w:r>
          </w:p>
        </w:tc>
        <w:tc>
          <w:tcPr>
            <w:tcW w:w="2948" w:type="dxa"/>
          </w:tcPr>
          <w:p w14:paraId="7288EB55" w14:textId="6533EF49" w:rsidR="00344826" w:rsidRPr="00316FC4" w:rsidRDefault="00344826" w:rsidP="00344826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МАОУ "</w:t>
            </w:r>
            <w:proofErr w:type="spellStart"/>
            <w:r w:rsidRPr="00316FC4">
              <w:rPr>
                <w:sz w:val="22"/>
                <w:szCs w:val="22"/>
              </w:rPr>
              <w:t>Зугалайская</w:t>
            </w:r>
            <w:proofErr w:type="spellEnd"/>
            <w:r w:rsidRPr="00316FC4">
              <w:rPr>
                <w:sz w:val="22"/>
                <w:szCs w:val="22"/>
              </w:rPr>
              <w:t xml:space="preserve"> СОШ"</w:t>
            </w:r>
          </w:p>
        </w:tc>
        <w:tc>
          <w:tcPr>
            <w:tcW w:w="1134" w:type="dxa"/>
          </w:tcPr>
          <w:p w14:paraId="09B9169D" w14:textId="7E9BB6F5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19</w:t>
            </w:r>
          </w:p>
        </w:tc>
        <w:tc>
          <w:tcPr>
            <w:tcW w:w="1523" w:type="dxa"/>
          </w:tcPr>
          <w:p w14:paraId="1CA54CE5" w14:textId="1A5754E7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</w:tcPr>
          <w:p w14:paraId="0C83A817" w14:textId="2360F3BE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57,89</w:t>
            </w:r>
          </w:p>
        </w:tc>
        <w:tc>
          <w:tcPr>
            <w:tcW w:w="1131" w:type="dxa"/>
          </w:tcPr>
          <w:p w14:paraId="31D424FE" w14:textId="597380FC" w:rsidR="00344826" w:rsidRPr="00316FC4" w:rsidRDefault="00344826" w:rsidP="00344826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18,1</w:t>
            </w:r>
          </w:p>
        </w:tc>
      </w:tr>
    </w:tbl>
    <w:p w14:paraId="30FEF99B" w14:textId="77777777" w:rsidR="003E57C1" w:rsidRDefault="003E57C1" w:rsidP="003E57C1"/>
    <w:p w14:paraId="3AC7B3A8" w14:textId="57BE4F92" w:rsidR="009564E8" w:rsidRPr="00344826" w:rsidRDefault="00344826" w:rsidP="00344826">
      <w:pPr>
        <w:ind w:firstLine="708"/>
        <w:jc w:val="both"/>
        <w:rPr>
          <w:sz w:val="28"/>
          <w:szCs w:val="28"/>
        </w:rPr>
      </w:pPr>
      <w:r w:rsidRPr="00344826">
        <w:rPr>
          <w:sz w:val="28"/>
          <w:szCs w:val="28"/>
        </w:rPr>
        <w:t xml:space="preserve">Высокие результаты по обязательным предметам имеют выпускники гимназий и лицеев, а также девятиклассники Суворовского училища, </w:t>
      </w:r>
      <w:r>
        <w:rPr>
          <w:sz w:val="28"/>
          <w:szCs w:val="28"/>
        </w:rPr>
        <w:t xml:space="preserve">Кадетской школы, </w:t>
      </w:r>
      <w:r w:rsidRPr="00344826">
        <w:rPr>
          <w:sz w:val="28"/>
          <w:szCs w:val="28"/>
        </w:rPr>
        <w:t>МОУ «СОШ п. Дарасун», МОУ «СОШ № 3 п. Дарасун Карымского округа, МБОУ «СОШ № 47» г. Читы, МАОУ «</w:t>
      </w:r>
      <w:proofErr w:type="spellStart"/>
      <w:r w:rsidRPr="00344826">
        <w:rPr>
          <w:sz w:val="28"/>
          <w:szCs w:val="28"/>
        </w:rPr>
        <w:t>Ортуйская</w:t>
      </w:r>
      <w:proofErr w:type="spellEnd"/>
      <w:r w:rsidRPr="00344826">
        <w:rPr>
          <w:sz w:val="28"/>
          <w:szCs w:val="28"/>
        </w:rPr>
        <w:t xml:space="preserve"> СОШ» Могойтуйского округа, МБОУ «</w:t>
      </w:r>
      <w:proofErr w:type="spellStart"/>
      <w:r w:rsidRPr="00344826">
        <w:rPr>
          <w:sz w:val="28"/>
          <w:szCs w:val="28"/>
        </w:rPr>
        <w:t>Узонская</w:t>
      </w:r>
      <w:proofErr w:type="spellEnd"/>
      <w:r w:rsidRPr="00344826">
        <w:rPr>
          <w:sz w:val="28"/>
          <w:szCs w:val="28"/>
        </w:rPr>
        <w:t xml:space="preserve"> СОШ» Дульдургинского округа, МОУ «</w:t>
      </w:r>
      <w:proofErr w:type="spellStart"/>
      <w:r w:rsidRPr="00344826">
        <w:rPr>
          <w:sz w:val="28"/>
          <w:szCs w:val="28"/>
        </w:rPr>
        <w:t>Судунтайская</w:t>
      </w:r>
      <w:proofErr w:type="spellEnd"/>
      <w:r w:rsidRPr="00344826">
        <w:rPr>
          <w:sz w:val="28"/>
          <w:szCs w:val="28"/>
        </w:rPr>
        <w:t xml:space="preserve"> СОШ» и МОУ «Южно-</w:t>
      </w:r>
      <w:proofErr w:type="spellStart"/>
      <w:r w:rsidRPr="00344826">
        <w:rPr>
          <w:sz w:val="28"/>
          <w:szCs w:val="28"/>
        </w:rPr>
        <w:t>Аргалейская</w:t>
      </w:r>
      <w:proofErr w:type="spellEnd"/>
      <w:r w:rsidRPr="00344826">
        <w:rPr>
          <w:sz w:val="28"/>
          <w:szCs w:val="28"/>
        </w:rPr>
        <w:t xml:space="preserve"> СОШ» Агинского округа.</w:t>
      </w:r>
    </w:p>
    <w:p w14:paraId="4CAF951F" w14:textId="2796A4F3" w:rsidR="00171E1F" w:rsidRDefault="003E57C1" w:rsidP="00506A38">
      <w:pPr>
        <w:jc w:val="right"/>
      </w:pPr>
      <w:r>
        <w:t>Таблица 1</w:t>
      </w:r>
      <w:r w:rsidR="00CC7637">
        <w:t>5</w:t>
      </w:r>
    </w:p>
    <w:p w14:paraId="06F8AAF8" w14:textId="77777777" w:rsidR="00171E1F" w:rsidRPr="00506A38" w:rsidRDefault="003E57C1" w:rsidP="003E57C1">
      <w:pPr>
        <w:jc w:val="center"/>
      </w:pPr>
      <w:r w:rsidRPr="00506A38">
        <w:t xml:space="preserve">Образовательные организации, выпускники которых показали </w:t>
      </w:r>
    </w:p>
    <w:p w14:paraId="48856D6F" w14:textId="37FDC4FE" w:rsidR="00171E1F" w:rsidRPr="00506A38" w:rsidRDefault="003E57C1" w:rsidP="00506A38">
      <w:pPr>
        <w:jc w:val="center"/>
      </w:pPr>
      <w:r w:rsidRPr="00506A38">
        <w:rPr>
          <w:b/>
        </w:rPr>
        <w:t>низкие результаты</w:t>
      </w:r>
      <w:r w:rsidRPr="00506A38">
        <w:t xml:space="preserve"> на ОГЭ по русскому языку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89"/>
        <w:gridCol w:w="1842"/>
        <w:gridCol w:w="142"/>
        <w:gridCol w:w="2552"/>
        <w:gridCol w:w="1414"/>
        <w:gridCol w:w="1523"/>
        <w:gridCol w:w="1173"/>
        <w:gridCol w:w="1241"/>
      </w:tblGrid>
      <w:tr w:rsidR="003E57C1" w14:paraId="00617749" w14:textId="77777777" w:rsidTr="003E57C1">
        <w:tc>
          <w:tcPr>
            <w:tcW w:w="445" w:type="dxa"/>
            <w:vAlign w:val="center"/>
          </w:tcPr>
          <w:p w14:paraId="41C41982" w14:textId="77777777" w:rsidR="003E57C1" w:rsidRDefault="003E57C1" w:rsidP="003E57C1">
            <w:pPr>
              <w:jc w:val="center"/>
            </w:pPr>
            <w:r>
              <w:t>№</w:t>
            </w:r>
          </w:p>
        </w:tc>
        <w:tc>
          <w:tcPr>
            <w:tcW w:w="1931" w:type="dxa"/>
            <w:gridSpan w:val="2"/>
            <w:vAlign w:val="center"/>
          </w:tcPr>
          <w:p w14:paraId="1B13766E" w14:textId="77777777" w:rsidR="003E57C1" w:rsidRDefault="003E57C1" w:rsidP="003E57C1">
            <w:pPr>
              <w:jc w:val="center"/>
            </w:pPr>
            <w:r>
              <w:t>МО</w:t>
            </w:r>
          </w:p>
        </w:tc>
        <w:tc>
          <w:tcPr>
            <w:tcW w:w="2694" w:type="dxa"/>
            <w:gridSpan w:val="2"/>
            <w:vAlign w:val="center"/>
          </w:tcPr>
          <w:p w14:paraId="54B32A82" w14:textId="77777777" w:rsidR="003E57C1" w:rsidRDefault="003E57C1" w:rsidP="003E57C1">
            <w:pPr>
              <w:jc w:val="center"/>
            </w:pPr>
            <w:r>
              <w:t>ОО</w:t>
            </w:r>
          </w:p>
        </w:tc>
        <w:tc>
          <w:tcPr>
            <w:tcW w:w="1414" w:type="dxa"/>
            <w:vAlign w:val="center"/>
          </w:tcPr>
          <w:p w14:paraId="7872A12E" w14:textId="77777777" w:rsidR="003E57C1" w:rsidRDefault="003E57C1" w:rsidP="003E57C1">
            <w:pPr>
              <w:jc w:val="center"/>
            </w:pPr>
            <w:r>
              <w:t>Число участников</w:t>
            </w:r>
          </w:p>
        </w:tc>
        <w:tc>
          <w:tcPr>
            <w:tcW w:w="1523" w:type="dxa"/>
            <w:vAlign w:val="center"/>
          </w:tcPr>
          <w:p w14:paraId="609E4763" w14:textId="77777777" w:rsidR="003E57C1" w:rsidRDefault="003E57C1" w:rsidP="003E57C1">
            <w:pPr>
              <w:jc w:val="center"/>
            </w:pPr>
            <w:r>
              <w:t>Уровень обученности (%)</w:t>
            </w:r>
          </w:p>
        </w:tc>
        <w:tc>
          <w:tcPr>
            <w:tcW w:w="1173" w:type="dxa"/>
            <w:vAlign w:val="center"/>
          </w:tcPr>
          <w:p w14:paraId="33258D89" w14:textId="77777777" w:rsidR="003E57C1" w:rsidRDefault="003E57C1" w:rsidP="003E57C1">
            <w:pPr>
              <w:jc w:val="center"/>
            </w:pPr>
            <w:r>
              <w:t>Качество обучения (%)</w:t>
            </w:r>
          </w:p>
        </w:tc>
        <w:tc>
          <w:tcPr>
            <w:tcW w:w="1241" w:type="dxa"/>
            <w:vAlign w:val="center"/>
          </w:tcPr>
          <w:p w14:paraId="42B3A22D" w14:textId="77777777" w:rsidR="003E57C1" w:rsidRDefault="003E57C1" w:rsidP="003E57C1">
            <w:pPr>
              <w:jc w:val="center"/>
            </w:pPr>
            <w:r>
              <w:t>Средний тестовый балл</w:t>
            </w:r>
          </w:p>
        </w:tc>
      </w:tr>
      <w:tr w:rsidR="003E57C1" w14:paraId="0028C522" w14:textId="77777777" w:rsidTr="003E57C1">
        <w:tc>
          <w:tcPr>
            <w:tcW w:w="10421" w:type="dxa"/>
            <w:gridSpan w:val="9"/>
            <w:vAlign w:val="center"/>
          </w:tcPr>
          <w:p w14:paraId="3629E451" w14:textId="77777777" w:rsidR="003E57C1" w:rsidRPr="003E57C1" w:rsidRDefault="003E57C1" w:rsidP="003E57C1">
            <w:pPr>
              <w:jc w:val="center"/>
              <w:rPr>
                <w:b/>
                <w:color w:val="000000"/>
              </w:rPr>
            </w:pPr>
            <w:r w:rsidRPr="003E57C1">
              <w:rPr>
                <w:b/>
                <w:color w:val="000000"/>
              </w:rPr>
              <w:t>Городские и поселковые ОО</w:t>
            </w:r>
          </w:p>
        </w:tc>
      </w:tr>
      <w:tr w:rsidR="00077F3C" w14:paraId="22963437" w14:textId="77777777" w:rsidTr="002212F4">
        <w:tc>
          <w:tcPr>
            <w:tcW w:w="534" w:type="dxa"/>
            <w:gridSpan w:val="2"/>
            <w:vAlign w:val="center"/>
          </w:tcPr>
          <w:p w14:paraId="371F52B6" w14:textId="77777777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</w:tcPr>
          <w:p w14:paraId="47B4F426" w14:textId="59D0A156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г. Чита</w:t>
            </w:r>
          </w:p>
        </w:tc>
        <w:tc>
          <w:tcPr>
            <w:tcW w:w="2694" w:type="dxa"/>
            <w:gridSpan w:val="2"/>
          </w:tcPr>
          <w:p w14:paraId="04072A7A" w14:textId="33CA4F23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МБОУ "СОШ № 15"</w:t>
            </w:r>
          </w:p>
        </w:tc>
        <w:tc>
          <w:tcPr>
            <w:tcW w:w="1414" w:type="dxa"/>
          </w:tcPr>
          <w:p w14:paraId="21F5478A" w14:textId="71D88429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27</w:t>
            </w:r>
          </w:p>
        </w:tc>
        <w:tc>
          <w:tcPr>
            <w:tcW w:w="1523" w:type="dxa"/>
          </w:tcPr>
          <w:p w14:paraId="59C63BF8" w14:textId="491F2728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77,78</w:t>
            </w:r>
          </w:p>
        </w:tc>
        <w:tc>
          <w:tcPr>
            <w:tcW w:w="1173" w:type="dxa"/>
          </w:tcPr>
          <w:p w14:paraId="24F773D5" w14:textId="4B2DF908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29,63</w:t>
            </w:r>
          </w:p>
        </w:tc>
        <w:tc>
          <w:tcPr>
            <w:tcW w:w="1241" w:type="dxa"/>
          </w:tcPr>
          <w:p w14:paraId="44238AF2" w14:textId="3DB77708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20,4</w:t>
            </w:r>
          </w:p>
        </w:tc>
      </w:tr>
      <w:tr w:rsidR="00077F3C" w14:paraId="0608E3FD" w14:textId="77777777" w:rsidTr="002212F4">
        <w:tc>
          <w:tcPr>
            <w:tcW w:w="534" w:type="dxa"/>
            <w:gridSpan w:val="2"/>
            <w:vAlign w:val="center"/>
          </w:tcPr>
          <w:p w14:paraId="775DF4B3" w14:textId="77777777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6A81653F" w14:textId="734AC4F5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Чернышевский округ</w:t>
            </w:r>
          </w:p>
        </w:tc>
        <w:tc>
          <w:tcPr>
            <w:tcW w:w="2694" w:type="dxa"/>
            <w:gridSpan w:val="2"/>
          </w:tcPr>
          <w:p w14:paraId="01160339" w14:textId="1672E3A4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МОУ СОШ № 10   п. Букачача</w:t>
            </w:r>
          </w:p>
        </w:tc>
        <w:tc>
          <w:tcPr>
            <w:tcW w:w="1414" w:type="dxa"/>
          </w:tcPr>
          <w:p w14:paraId="4486534F" w14:textId="1A530C10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18</w:t>
            </w:r>
          </w:p>
        </w:tc>
        <w:tc>
          <w:tcPr>
            <w:tcW w:w="1523" w:type="dxa"/>
          </w:tcPr>
          <w:p w14:paraId="7036E0FA" w14:textId="425E408D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77,78</w:t>
            </w:r>
          </w:p>
        </w:tc>
        <w:tc>
          <w:tcPr>
            <w:tcW w:w="1173" w:type="dxa"/>
          </w:tcPr>
          <w:p w14:paraId="0461D5FA" w14:textId="34DF487A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44,44</w:t>
            </w:r>
          </w:p>
        </w:tc>
        <w:tc>
          <w:tcPr>
            <w:tcW w:w="1241" w:type="dxa"/>
          </w:tcPr>
          <w:p w14:paraId="385A94BD" w14:textId="74EC2F55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22,2</w:t>
            </w:r>
          </w:p>
        </w:tc>
      </w:tr>
      <w:tr w:rsidR="00077F3C" w14:paraId="3AED191F" w14:textId="77777777" w:rsidTr="002212F4">
        <w:tc>
          <w:tcPr>
            <w:tcW w:w="534" w:type="dxa"/>
            <w:gridSpan w:val="2"/>
            <w:vAlign w:val="center"/>
          </w:tcPr>
          <w:p w14:paraId="1E1F25C6" w14:textId="77777777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</w:tcPr>
          <w:p w14:paraId="2BF8CDA2" w14:textId="5093CF23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Оловяннинский округ</w:t>
            </w:r>
          </w:p>
        </w:tc>
        <w:tc>
          <w:tcPr>
            <w:tcW w:w="2694" w:type="dxa"/>
            <w:gridSpan w:val="2"/>
          </w:tcPr>
          <w:p w14:paraId="02F59C3E" w14:textId="517E5345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МБОУ Оловяннинская СОШ №1</w:t>
            </w:r>
          </w:p>
        </w:tc>
        <w:tc>
          <w:tcPr>
            <w:tcW w:w="1414" w:type="dxa"/>
          </w:tcPr>
          <w:p w14:paraId="2377A894" w14:textId="7F027C54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34</w:t>
            </w:r>
          </w:p>
        </w:tc>
        <w:tc>
          <w:tcPr>
            <w:tcW w:w="1523" w:type="dxa"/>
          </w:tcPr>
          <w:p w14:paraId="408AF622" w14:textId="23E0C6DE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76,47</w:t>
            </w:r>
          </w:p>
        </w:tc>
        <w:tc>
          <w:tcPr>
            <w:tcW w:w="1173" w:type="dxa"/>
          </w:tcPr>
          <w:p w14:paraId="2E1141F5" w14:textId="0139F736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20,59</w:t>
            </w:r>
          </w:p>
        </w:tc>
        <w:tc>
          <w:tcPr>
            <w:tcW w:w="1241" w:type="dxa"/>
          </w:tcPr>
          <w:p w14:paraId="671C120B" w14:textId="27CD8DD0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18,9</w:t>
            </w:r>
          </w:p>
        </w:tc>
      </w:tr>
      <w:tr w:rsidR="00077F3C" w14:paraId="4023F2F8" w14:textId="77777777" w:rsidTr="002212F4">
        <w:tc>
          <w:tcPr>
            <w:tcW w:w="534" w:type="dxa"/>
            <w:gridSpan w:val="2"/>
            <w:vAlign w:val="center"/>
          </w:tcPr>
          <w:p w14:paraId="34E98E08" w14:textId="77777777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14:paraId="7EFAA597" w14:textId="764D6AEF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Могочинский округ</w:t>
            </w:r>
          </w:p>
        </w:tc>
        <w:tc>
          <w:tcPr>
            <w:tcW w:w="2694" w:type="dxa"/>
            <w:gridSpan w:val="2"/>
          </w:tcPr>
          <w:p w14:paraId="70AF8624" w14:textId="130C501B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 xml:space="preserve">МОУ СОШ № 92 </w:t>
            </w:r>
            <w:proofErr w:type="spellStart"/>
            <w:r w:rsidRPr="00077F3C">
              <w:rPr>
                <w:sz w:val="22"/>
                <w:szCs w:val="22"/>
              </w:rPr>
              <w:t>г.Могоча</w:t>
            </w:r>
            <w:proofErr w:type="spellEnd"/>
            <w:r w:rsidRPr="00077F3C">
              <w:rPr>
                <w:sz w:val="22"/>
                <w:szCs w:val="22"/>
              </w:rPr>
              <w:t xml:space="preserve"> Забайкальского края</w:t>
            </w:r>
          </w:p>
        </w:tc>
        <w:tc>
          <w:tcPr>
            <w:tcW w:w="1414" w:type="dxa"/>
          </w:tcPr>
          <w:p w14:paraId="18BA0FB0" w14:textId="1D689D67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57</w:t>
            </w:r>
          </w:p>
        </w:tc>
        <w:tc>
          <w:tcPr>
            <w:tcW w:w="1523" w:type="dxa"/>
          </w:tcPr>
          <w:p w14:paraId="34F8891D" w14:textId="13C62B13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75,44</w:t>
            </w:r>
          </w:p>
        </w:tc>
        <w:tc>
          <w:tcPr>
            <w:tcW w:w="1173" w:type="dxa"/>
          </w:tcPr>
          <w:p w14:paraId="3DB0DD86" w14:textId="346F33F5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24,56</w:t>
            </w:r>
          </w:p>
        </w:tc>
        <w:tc>
          <w:tcPr>
            <w:tcW w:w="1241" w:type="dxa"/>
          </w:tcPr>
          <w:p w14:paraId="452F3C2A" w14:textId="29291B1B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20,2</w:t>
            </w:r>
          </w:p>
        </w:tc>
      </w:tr>
      <w:tr w:rsidR="00077F3C" w14:paraId="51DBADD5" w14:textId="77777777" w:rsidTr="002212F4">
        <w:tc>
          <w:tcPr>
            <w:tcW w:w="534" w:type="dxa"/>
            <w:gridSpan w:val="2"/>
            <w:vAlign w:val="center"/>
          </w:tcPr>
          <w:p w14:paraId="3E2CFA85" w14:textId="77777777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5E93A5C5" w14:textId="5A69EA42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Нерчинский округ</w:t>
            </w:r>
          </w:p>
        </w:tc>
        <w:tc>
          <w:tcPr>
            <w:tcW w:w="2694" w:type="dxa"/>
            <w:gridSpan w:val="2"/>
          </w:tcPr>
          <w:p w14:paraId="614B4E28" w14:textId="13C52136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 xml:space="preserve">МБОУ СОШ </w:t>
            </w:r>
            <w:proofErr w:type="spellStart"/>
            <w:r w:rsidRPr="00077F3C">
              <w:rPr>
                <w:sz w:val="22"/>
                <w:szCs w:val="22"/>
              </w:rPr>
              <w:t>пгт</w:t>
            </w:r>
            <w:proofErr w:type="spellEnd"/>
            <w:r w:rsidRPr="00077F3C">
              <w:rPr>
                <w:sz w:val="22"/>
                <w:szCs w:val="22"/>
              </w:rPr>
              <w:t>. Приисковый</w:t>
            </w:r>
          </w:p>
        </w:tc>
        <w:tc>
          <w:tcPr>
            <w:tcW w:w="1414" w:type="dxa"/>
          </w:tcPr>
          <w:p w14:paraId="21023B56" w14:textId="516B27B2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11</w:t>
            </w:r>
          </w:p>
        </w:tc>
        <w:tc>
          <w:tcPr>
            <w:tcW w:w="1523" w:type="dxa"/>
          </w:tcPr>
          <w:p w14:paraId="6DAB0DCF" w14:textId="29019584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72,73</w:t>
            </w:r>
          </w:p>
        </w:tc>
        <w:tc>
          <w:tcPr>
            <w:tcW w:w="1173" w:type="dxa"/>
          </w:tcPr>
          <w:p w14:paraId="563DA78C" w14:textId="3CD1BBB6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18,18</w:t>
            </w:r>
          </w:p>
        </w:tc>
        <w:tc>
          <w:tcPr>
            <w:tcW w:w="1241" w:type="dxa"/>
          </w:tcPr>
          <w:p w14:paraId="16518EB0" w14:textId="551B13A3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20,9</w:t>
            </w:r>
          </w:p>
        </w:tc>
      </w:tr>
      <w:tr w:rsidR="00077F3C" w14:paraId="1964B63D" w14:textId="77777777" w:rsidTr="002212F4">
        <w:tc>
          <w:tcPr>
            <w:tcW w:w="534" w:type="dxa"/>
            <w:gridSpan w:val="2"/>
            <w:vAlign w:val="center"/>
          </w:tcPr>
          <w:p w14:paraId="73A8B18C" w14:textId="77777777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14:paraId="29B03AA7" w14:textId="186D1AD5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Краснокаменский округ</w:t>
            </w:r>
          </w:p>
        </w:tc>
        <w:tc>
          <w:tcPr>
            <w:tcW w:w="2694" w:type="dxa"/>
            <w:gridSpan w:val="2"/>
          </w:tcPr>
          <w:p w14:paraId="68C6D6A2" w14:textId="0C97E17F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МАОУ</w:t>
            </w:r>
            <w:r>
              <w:rPr>
                <w:sz w:val="22"/>
                <w:szCs w:val="22"/>
              </w:rPr>
              <w:t xml:space="preserve"> </w:t>
            </w:r>
            <w:r w:rsidRPr="00077F3C">
              <w:rPr>
                <w:sz w:val="22"/>
                <w:szCs w:val="22"/>
              </w:rPr>
              <w:t>«СОШ № 3»</w:t>
            </w:r>
          </w:p>
        </w:tc>
        <w:tc>
          <w:tcPr>
            <w:tcW w:w="1414" w:type="dxa"/>
          </w:tcPr>
          <w:p w14:paraId="2F24E702" w14:textId="16DEC91C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44</w:t>
            </w:r>
          </w:p>
        </w:tc>
        <w:tc>
          <w:tcPr>
            <w:tcW w:w="1523" w:type="dxa"/>
          </w:tcPr>
          <w:p w14:paraId="35BF0F9E" w14:textId="0ACD468F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70,45</w:t>
            </w:r>
          </w:p>
        </w:tc>
        <w:tc>
          <w:tcPr>
            <w:tcW w:w="1173" w:type="dxa"/>
          </w:tcPr>
          <w:p w14:paraId="7DC6FCB5" w14:textId="00189679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27,27</w:t>
            </w:r>
          </w:p>
        </w:tc>
        <w:tc>
          <w:tcPr>
            <w:tcW w:w="1241" w:type="dxa"/>
          </w:tcPr>
          <w:p w14:paraId="55D9A390" w14:textId="4A514E1D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18,2</w:t>
            </w:r>
          </w:p>
        </w:tc>
      </w:tr>
      <w:tr w:rsidR="00077F3C" w14:paraId="27FE13CE" w14:textId="77777777" w:rsidTr="002212F4">
        <w:tc>
          <w:tcPr>
            <w:tcW w:w="534" w:type="dxa"/>
            <w:gridSpan w:val="2"/>
            <w:vAlign w:val="center"/>
          </w:tcPr>
          <w:p w14:paraId="47AFFD5A" w14:textId="77777777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</w:t>
            </w:r>
          </w:p>
        </w:tc>
        <w:tc>
          <w:tcPr>
            <w:tcW w:w="1842" w:type="dxa"/>
          </w:tcPr>
          <w:p w14:paraId="45975291" w14:textId="3AEBC522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Читинский район</w:t>
            </w:r>
          </w:p>
        </w:tc>
        <w:tc>
          <w:tcPr>
            <w:tcW w:w="2694" w:type="dxa"/>
            <w:gridSpan w:val="2"/>
          </w:tcPr>
          <w:p w14:paraId="59475B97" w14:textId="5AFC152C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 xml:space="preserve">МОУ ООШ №42 </w:t>
            </w:r>
            <w:proofErr w:type="spellStart"/>
            <w:r w:rsidRPr="00077F3C">
              <w:rPr>
                <w:sz w:val="22"/>
                <w:szCs w:val="22"/>
              </w:rPr>
              <w:t>пгт</w:t>
            </w:r>
            <w:proofErr w:type="spellEnd"/>
            <w:r w:rsidRPr="00077F3C">
              <w:rPr>
                <w:sz w:val="22"/>
                <w:szCs w:val="22"/>
              </w:rPr>
              <w:t xml:space="preserve">. </w:t>
            </w:r>
            <w:proofErr w:type="spellStart"/>
            <w:r w:rsidRPr="00077F3C">
              <w:rPr>
                <w:sz w:val="22"/>
                <w:szCs w:val="22"/>
              </w:rPr>
              <w:t>Новокручининский</w:t>
            </w:r>
            <w:proofErr w:type="spellEnd"/>
            <w:r w:rsidRPr="00077F3C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4" w:type="dxa"/>
          </w:tcPr>
          <w:p w14:paraId="2191A4AC" w14:textId="7BD5EACB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11</w:t>
            </w:r>
          </w:p>
        </w:tc>
        <w:tc>
          <w:tcPr>
            <w:tcW w:w="1523" w:type="dxa"/>
          </w:tcPr>
          <w:p w14:paraId="6B6714C7" w14:textId="2C2E842E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63,64</w:t>
            </w:r>
          </w:p>
        </w:tc>
        <w:tc>
          <w:tcPr>
            <w:tcW w:w="1173" w:type="dxa"/>
          </w:tcPr>
          <w:p w14:paraId="6C94FC45" w14:textId="0F91B16E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9,09</w:t>
            </w:r>
          </w:p>
        </w:tc>
        <w:tc>
          <w:tcPr>
            <w:tcW w:w="1241" w:type="dxa"/>
          </w:tcPr>
          <w:p w14:paraId="2A9EC526" w14:textId="63507ED5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16,6</w:t>
            </w:r>
          </w:p>
        </w:tc>
      </w:tr>
      <w:tr w:rsidR="00077F3C" w14:paraId="014F06CA" w14:textId="77777777" w:rsidTr="002212F4">
        <w:tc>
          <w:tcPr>
            <w:tcW w:w="534" w:type="dxa"/>
            <w:gridSpan w:val="2"/>
            <w:vAlign w:val="center"/>
          </w:tcPr>
          <w:p w14:paraId="66E0C64F" w14:textId="7CDD9077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842" w:type="dxa"/>
          </w:tcPr>
          <w:p w14:paraId="5824AF8C" w14:textId="3B7FF78E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Балейский округ</w:t>
            </w:r>
          </w:p>
        </w:tc>
        <w:tc>
          <w:tcPr>
            <w:tcW w:w="2694" w:type="dxa"/>
            <w:gridSpan w:val="2"/>
          </w:tcPr>
          <w:p w14:paraId="126F6873" w14:textId="5FE69035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МКОУ "СОШ №14" г. Балей</w:t>
            </w:r>
          </w:p>
        </w:tc>
        <w:tc>
          <w:tcPr>
            <w:tcW w:w="1414" w:type="dxa"/>
          </w:tcPr>
          <w:p w14:paraId="5706CE68" w14:textId="2B6D2AFE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51</w:t>
            </w:r>
          </w:p>
        </w:tc>
        <w:tc>
          <w:tcPr>
            <w:tcW w:w="1523" w:type="dxa"/>
          </w:tcPr>
          <w:p w14:paraId="3B294253" w14:textId="3135E1F2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60,78</w:t>
            </w:r>
          </w:p>
        </w:tc>
        <w:tc>
          <w:tcPr>
            <w:tcW w:w="1173" w:type="dxa"/>
          </w:tcPr>
          <w:p w14:paraId="38E23C20" w14:textId="7B29C5B2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7,84</w:t>
            </w:r>
          </w:p>
        </w:tc>
        <w:tc>
          <w:tcPr>
            <w:tcW w:w="1241" w:type="dxa"/>
          </w:tcPr>
          <w:p w14:paraId="5A296686" w14:textId="0C923421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15,8</w:t>
            </w:r>
          </w:p>
        </w:tc>
      </w:tr>
      <w:tr w:rsidR="003E57C1" w14:paraId="3130AD53" w14:textId="77777777" w:rsidTr="003E57C1">
        <w:tc>
          <w:tcPr>
            <w:tcW w:w="10421" w:type="dxa"/>
            <w:gridSpan w:val="9"/>
            <w:vAlign w:val="center"/>
          </w:tcPr>
          <w:p w14:paraId="4FC41A45" w14:textId="77777777" w:rsidR="003E57C1" w:rsidRPr="00506A38" w:rsidRDefault="003E57C1" w:rsidP="003E5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06A38">
              <w:rPr>
                <w:b/>
                <w:color w:val="000000"/>
                <w:sz w:val="22"/>
                <w:szCs w:val="22"/>
              </w:rPr>
              <w:t>Сельские ОО</w:t>
            </w:r>
          </w:p>
        </w:tc>
      </w:tr>
      <w:tr w:rsidR="003708A7" w14:paraId="1518EB3F" w14:textId="77777777" w:rsidTr="002212F4">
        <w:tc>
          <w:tcPr>
            <w:tcW w:w="534" w:type="dxa"/>
            <w:gridSpan w:val="2"/>
            <w:vAlign w:val="center"/>
          </w:tcPr>
          <w:p w14:paraId="33760971" w14:textId="5E4BF432" w:rsidR="003708A7" w:rsidRPr="003708A7" w:rsidRDefault="003708A7" w:rsidP="003708A7">
            <w:pPr>
              <w:jc w:val="center"/>
              <w:rPr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  <w:gridSpan w:val="2"/>
          </w:tcPr>
          <w:p w14:paraId="5255080B" w14:textId="5C0C32EF" w:rsidR="003708A7" w:rsidRPr="003708A7" w:rsidRDefault="003708A7" w:rsidP="003708A7">
            <w:pPr>
              <w:rPr>
                <w:bCs/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Борзинский округ</w:t>
            </w:r>
          </w:p>
        </w:tc>
        <w:tc>
          <w:tcPr>
            <w:tcW w:w="2552" w:type="dxa"/>
          </w:tcPr>
          <w:p w14:paraId="23227F97" w14:textId="5B0AEBE4" w:rsidR="003708A7" w:rsidRPr="003708A7" w:rsidRDefault="003708A7" w:rsidP="003708A7">
            <w:pPr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 xml:space="preserve">МОУ «ООШ с. Цаган-Олуй» </w:t>
            </w:r>
          </w:p>
        </w:tc>
        <w:tc>
          <w:tcPr>
            <w:tcW w:w="1414" w:type="dxa"/>
          </w:tcPr>
          <w:p w14:paraId="7D85856A" w14:textId="05E2D396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7</w:t>
            </w:r>
          </w:p>
        </w:tc>
        <w:tc>
          <w:tcPr>
            <w:tcW w:w="1523" w:type="dxa"/>
          </w:tcPr>
          <w:p w14:paraId="065C313E" w14:textId="284CE938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57,14</w:t>
            </w:r>
          </w:p>
        </w:tc>
        <w:tc>
          <w:tcPr>
            <w:tcW w:w="1173" w:type="dxa"/>
          </w:tcPr>
          <w:p w14:paraId="19D9C336" w14:textId="299BC0DF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14,29</w:t>
            </w:r>
          </w:p>
        </w:tc>
        <w:tc>
          <w:tcPr>
            <w:tcW w:w="1241" w:type="dxa"/>
          </w:tcPr>
          <w:p w14:paraId="52229E1F" w14:textId="5742E5FB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17,7</w:t>
            </w:r>
          </w:p>
        </w:tc>
      </w:tr>
      <w:tr w:rsidR="003708A7" w14:paraId="1632A81B" w14:textId="77777777" w:rsidTr="00226584">
        <w:tc>
          <w:tcPr>
            <w:tcW w:w="534" w:type="dxa"/>
            <w:gridSpan w:val="2"/>
          </w:tcPr>
          <w:p w14:paraId="78059D82" w14:textId="529A9FB2" w:rsidR="003708A7" w:rsidRPr="003708A7" w:rsidRDefault="003708A7" w:rsidP="003708A7">
            <w:pPr>
              <w:jc w:val="center"/>
              <w:rPr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  <w:gridSpan w:val="2"/>
          </w:tcPr>
          <w:p w14:paraId="0A788B53" w14:textId="4D086757" w:rsidR="003708A7" w:rsidRPr="003708A7" w:rsidRDefault="003708A7" w:rsidP="003708A7">
            <w:pPr>
              <w:rPr>
                <w:bCs/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Оловяннинский округ</w:t>
            </w:r>
          </w:p>
        </w:tc>
        <w:tc>
          <w:tcPr>
            <w:tcW w:w="2552" w:type="dxa"/>
          </w:tcPr>
          <w:p w14:paraId="4D85B5CF" w14:textId="56714274" w:rsidR="003708A7" w:rsidRPr="003708A7" w:rsidRDefault="003708A7" w:rsidP="003708A7">
            <w:pPr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 xml:space="preserve">МБОУ </w:t>
            </w:r>
            <w:proofErr w:type="spellStart"/>
            <w:r w:rsidRPr="003708A7">
              <w:rPr>
                <w:sz w:val="22"/>
                <w:szCs w:val="22"/>
              </w:rPr>
              <w:t>Улятуйская</w:t>
            </w:r>
            <w:proofErr w:type="spellEnd"/>
            <w:r w:rsidRPr="003708A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414" w:type="dxa"/>
          </w:tcPr>
          <w:p w14:paraId="1D9CAB0E" w14:textId="69DBD2A5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9</w:t>
            </w:r>
          </w:p>
        </w:tc>
        <w:tc>
          <w:tcPr>
            <w:tcW w:w="1523" w:type="dxa"/>
          </w:tcPr>
          <w:p w14:paraId="1E5AFE4C" w14:textId="3C7DA626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55,56</w:t>
            </w:r>
          </w:p>
        </w:tc>
        <w:tc>
          <w:tcPr>
            <w:tcW w:w="1173" w:type="dxa"/>
          </w:tcPr>
          <w:p w14:paraId="23DA64A8" w14:textId="3B5BE316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22,22</w:t>
            </w:r>
          </w:p>
        </w:tc>
        <w:tc>
          <w:tcPr>
            <w:tcW w:w="1241" w:type="dxa"/>
          </w:tcPr>
          <w:p w14:paraId="0C54399B" w14:textId="4F239051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17,2</w:t>
            </w:r>
          </w:p>
        </w:tc>
      </w:tr>
      <w:tr w:rsidR="003708A7" w14:paraId="4DE1787B" w14:textId="77777777" w:rsidTr="00226584">
        <w:tc>
          <w:tcPr>
            <w:tcW w:w="534" w:type="dxa"/>
            <w:gridSpan w:val="2"/>
          </w:tcPr>
          <w:p w14:paraId="3067E183" w14:textId="79355686" w:rsidR="003708A7" w:rsidRPr="003708A7" w:rsidRDefault="003708A7" w:rsidP="003708A7">
            <w:pPr>
              <w:jc w:val="center"/>
              <w:rPr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12</w:t>
            </w:r>
          </w:p>
        </w:tc>
        <w:tc>
          <w:tcPr>
            <w:tcW w:w="1984" w:type="dxa"/>
            <w:gridSpan w:val="2"/>
          </w:tcPr>
          <w:p w14:paraId="1C431FEE" w14:textId="520F51C7" w:rsidR="003708A7" w:rsidRPr="003708A7" w:rsidRDefault="003708A7" w:rsidP="003708A7">
            <w:pPr>
              <w:rPr>
                <w:bCs/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Чернышевский округ</w:t>
            </w:r>
          </w:p>
        </w:tc>
        <w:tc>
          <w:tcPr>
            <w:tcW w:w="2552" w:type="dxa"/>
          </w:tcPr>
          <w:p w14:paraId="562CAFEC" w14:textId="30C11FE0" w:rsidR="003708A7" w:rsidRPr="003708A7" w:rsidRDefault="003708A7" w:rsidP="003708A7">
            <w:pPr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 xml:space="preserve">МОУ СОШ с. </w:t>
            </w:r>
            <w:proofErr w:type="spellStart"/>
            <w:r w:rsidRPr="003708A7">
              <w:rPr>
                <w:sz w:val="22"/>
                <w:szCs w:val="22"/>
              </w:rPr>
              <w:t>Утан</w:t>
            </w:r>
            <w:proofErr w:type="spellEnd"/>
          </w:p>
        </w:tc>
        <w:tc>
          <w:tcPr>
            <w:tcW w:w="1414" w:type="dxa"/>
          </w:tcPr>
          <w:p w14:paraId="0B65CEFF" w14:textId="312CE3C7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26</w:t>
            </w:r>
          </w:p>
        </w:tc>
        <w:tc>
          <w:tcPr>
            <w:tcW w:w="1523" w:type="dxa"/>
          </w:tcPr>
          <w:p w14:paraId="5BC2D371" w14:textId="22645EA6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53,85</w:t>
            </w:r>
          </w:p>
        </w:tc>
        <w:tc>
          <w:tcPr>
            <w:tcW w:w="1173" w:type="dxa"/>
          </w:tcPr>
          <w:p w14:paraId="5C3688D7" w14:textId="7F8FDD5E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7,69</w:t>
            </w:r>
          </w:p>
        </w:tc>
        <w:tc>
          <w:tcPr>
            <w:tcW w:w="1241" w:type="dxa"/>
          </w:tcPr>
          <w:p w14:paraId="332C8470" w14:textId="4D2C61E6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14,5</w:t>
            </w:r>
          </w:p>
        </w:tc>
      </w:tr>
      <w:tr w:rsidR="003708A7" w14:paraId="44576266" w14:textId="77777777" w:rsidTr="00226584">
        <w:tc>
          <w:tcPr>
            <w:tcW w:w="534" w:type="dxa"/>
            <w:gridSpan w:val="2"/>
          </w:tcPr>
          <w:p w14:paraId="5DD7DE93" w14:textId="1538D1E3" w:rsidR="003708A7" w:rsidRPr="003708A7" w:rsidRDefault="003708A7" w:rsidP="003708A7">
            <w:pPr>
              <w:jc w:val="center"/>
              <w:rPr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13</w:t>
            </w:r>
          </w:p>
        </w:tc>
        <w:tc>
          <w:tcPr>
            <w:tcW w:w="1984" w:type="dxa"/>
            <w:gridSpan w:val="2"/>
          </w:tcPr>
          <w:p w14:paraId="3D8289B7" w14:textId="7BF0B361" w:rsidR="003708A7" w:rsidRPr="003708A7" w:rsidRDefault="003708A7" w:rsidP="003708A7">
            <w:pPr>
              <w:rPr>
                <w:bCs/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Сретенский район</w:t>
            </w:r>
          </w:p>
        </w:tc>
        <w:tc>
          <w:tcPr>
            <w:tcW w:w="2552" w:type="dxa"/>
          </w:tcPr>
          <w:p w14:paraId="53EA02ED" w14:textId="5C1E9CBA" w:rsidR="003708A7" w:rsidRPr="003708A7" w:rsidRDefault="003708A7" w:rsidP="003708A7">
            <w:pPr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МОУ «</w:t>
            </w:r>
            <w:proofErr w:type="spellStart"/>
            <w:r w:rsidRPr="003708A7">
              <w:rPr>
                <w:sz w:val="22"/>
                <w:szCs w:val="22"/>
              </w:rPr>
              <w:t>Усть</w:t>
            </w:r>
            <w:proofErr w:type="spellEnd"/>
            <w:r w:rsidRPr="003708A7">
              <w:rPr>
                <w:sz w:val="22"/>
                <w:szCs w:val="22"/>
              </w:rPr>
              <w:t>-Карская СОШ»</w:t>
            </w:r>
          </w:p>
        </w:tc>
        <w:tc>
          <w:tcPr>
            <w:tcW w:w="1414" w:type="dxa"/>
          </w:tcPr>
          <w:p w14:paraId="537F28F2" w14:textId="222B08FC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15</w:t>
            </w:r>
          </w:p>
        </w:tc>
        <w:tc>
          <w:tcPr>
            <w:tcW w:w="1523" w:type="dxa"/>
          </w:tcPr>
          <w:p w14:paraId="5052A680" w14:textId="3AB48D0C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53,33</w:t>
            </w:r>
          </w:p>
        </w:tc>
        <w:tc>
          <w:tcPr>
            <w:tcW w:w="1173" w:type="dxa"/>
          </w:tcPr>
          <w:p w14:paraId="0DCA6D7F" w14:textId="3B93CCB1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20</w:t>
            </w:r>
          </w:p>
        </w:tc>
        <w:tc>
          <w:tcPr>
            <w:tcW w:w="1241" w:type="dxa"/>
          </w:tcPr>
          <w:p w14:paraId="29D75151" w14:textId="30207925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18,1</w:t>
            </w:r>
          </w:p>
        </w:tc>
      </w:tr>
      <w:tr w:rsidR="003708A7" w14:paraId="5A37B86B" w14:textId="77777777" w:rsidTr="00226584">
        <w:tc>
          <w:tcPr>
            <w:tcW w:w="534" w:type="dxa"/>
            <w:gridSpan w:val="2"/>
          </w:tcPr>
          <w:p w14:paraId="6766B1F4" w14:textId="77BD8661" w:rsidR="003708A7" w:rsidRPr="003708A7" w:rsidRDefault="003708A7" w:rsidP="003708A7">
            <w:pPr>
              <w:jc w:val="center"/>
              <w:rPr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14</w:t>
            </w:r>
          </w:p>
        </w:tc>
        <w:tc>
          <w:tcPr>
            <w:tcW w:w="1984" w:type="dxa"/>
            <w:gridSpan w:val="2"/>
          </w:tcPr>
          <w:p w14:paraId="69C5C1BE" w14:textId="1D6F7B97" w:rsidR="003708A7" w:rsidRPr="003708A7" w:rsidRDefault="003708A7" w:rsidP="003708A7">
            <w:pPr>
              <w:rPr>
                <w:bCs/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Улетовский округ</w:t>
            </w:r>
          </w:p>
        </w:tc>
        <w:tc>
          <w:tcPr>
            <w:tcW w:w="2552" w:type="dxa"/>
          </w:tcPr>
          <w:p w14:paraId="62A689A3" w14:textId="58E51889" w:rsidR="003708A7" w:rsidRPr="003708A7" w:rsidRDefault="003708A7" w:rsidP="003708A7">
            <w:pPr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 xml:space="preserve">МБОУ "Николаевская СОШ" </w:t>
            </w:r>
          </w:p>
        </w:tc>
        <w:tc>
          <w:tcPr>
            <w:tcW w:w="1414" w:type="dxa"/>
          </w:tcPr>
          <w:p w14:paraId="29FB1678" w14:textId="68046E28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20</w:t>
            </w:r>
          </w:p>
        </w:tc>
        <w:tc>
          <w:tcPr>
            <w:tcW w:w="1523" w:type="dxa"/>
          </w:tcPr>
          <w:p w14:paraId="2099D4C9" w14:textId="68D447EC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50</w:t>
            </w:r>
          </w:p>
        </w:tc>
        <w:tc>
          <w:tcPr>
            <w:tcW w:w="1173" w:type="dxa"/>
          </w:tcPr>
          <w:p w14:paraId="4884D8AB" w14:textId="32D80D84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15</w:t>
            </w:r>
          </w:p>
        </w:tc>
        <w:tc>
          <w:tcPr>
            <w:tcW w:w="1241" w:type="dxa"/>
          </w:tcPr>
          <w:p w14:paraId="2B78F40F" w14:textId="258B4032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16,2</w:t>
            </w:r>
          </w:p>
        </w:tc>
      </w:tr>
      <w:tr w:rsidR="003708A7" w14:paraId="4E93BE79" w14:textId="77777777" w:rsidTr="00226584">
        <w:tc>
          <w:tcPr>
            <w:tcW w:w="534" w:type="dxa"/>
            <w:gridSpan w:val="2"/>
          </w:tcPr>
          <w:p w14:paraId="26AAB9F6" w14:textId="74619985" w:rsidR="003708A7" w:rsidRPr="003708A7" w:rsidRDefault="003708A7" w:rsidP="003708A7">
            <w:pPr>
              <w:jc w:val="center"/>
              <w:rPr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gridSpan w:val="2"/>
          </w:tcPr>
          <w:p w14:paraId="7EACEB14" w14:textId="67EB20F3" w:rsidR="003708A7" w:rsidRPr="003708A7" w:rsidRDefault="003708A7" w:rsidP="003708A7">
            <w:pPr>
              <w:rPr>
                <w:bCs/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Улетовский округ</w:t>
            </w:r>
          </w:p>
        </w:tc>
        <w:tc>
          <w:tcPr>
            <w:tcW w:w="2552" w:type="dxa"/>
          </w:tcPr>
          <w:p w14:paraId="4AC360DE" w14:textId="425BFAAC" w:rsidR="003708A7" w:rsidRPr="003708A7" w:rsidRDefault="003708A7" w:rsidP="003708A7">
            <w:pPr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 xml:space="preserve">МОУ </w:t>
            </w:r>
            <w:proofErr w:type="spellStart"/>
            <w:r w:rsidRPr="003708A7">
              <w:rPr>
                <w:sz w:val="22"/>
                <w:szCs w:val="22"/>
              </w:rPr>
              <w:t>Горекинская</w:t>
            </w:r>
            <w:proofErr w:type="spellEnd"/>
            <w:r w:rsidRPr="003708A7">
              <w:rPr>
                <w:sz w:val="22"/>
                <w:szCs w:val="22"/>
              </w:rPr>
              <w:t xml:space="preserve"> ООШ  </w:t>
            </w:r>
          </w:p>
        </w:tc>
        <w:tc>
          <w:tcPr>
            <w:tcW w:w="1414" w:type="dxa"/>
          </w:tcPr>
          <w:p w14:paraId="4467EF34" w14:textId="0D02E0BB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6</w:t>
            </w:r>
          </w:p>
        </w:tc>
        <w:tc>
          <w:tcPr>
            <w:tcW w:w="1523" w:type="dxa"/>
          </w:tcPr>
          <w:p w14:paraId="62506D76" w14:textId="6A2A7D54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50</w:t>
            </w:r>
          </w:p>
        </w:tc>
        <w:tc>
          <w:tcPr>
            <w:tcW w:w="1173" w:type="dxa"/>
          </w:tcPr>
          <w:p w14:paraId="42844453" w14:textId="7B16DE12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0</w:t>
            </w:r>
          </w:p>
        </w:tc>
        <w:tc>
          <w:tcPr>
            <w:tcW w:w="1241" w:type="dxa"/>
          </w:tcPr>
          <w:p w14:paraId="673DF2AD" w14:textId="37526195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14,5</w:t>
            </w:r>
          </w:p>
        </w:tc>
      </w:tr>
      <w:tr w:rsidR="003708A7" w14:paraId="1E0BD730" w14:textId="77777777" w:rsidTr="00226584">
        <w:tc>
          <w:tcPr>
            <w:tcW w:w="534" w:type="dxa"/>
            <w:gridSpan w:val="2"/>
          </w:tcPr>
          <w:p w14:paraId="14FF09D1" w14:textId="6FEFEC67" w:rsidR="003708A7" w:rsidRPr="003708A7" w:rsidRDefault="003708A7" w:rsidP="003708A7">
            <w:pPr>
              <w:jc w:val="center"/>
              <w:rPr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16</w:t>
            </w:r>
          </w:p>
        </w:tc>
        <w:tc>
          <w:tcPr>
            <w:tcW w:w="1984" w:type="dxa"/>
            <w:gridSpan w:val="2"/>
          </w:tcPr>
          <w:p w14:paraId="172852F2" w14:textId="5DAC5DA4" w:rsidR="003708A7" w:rsidRPr="003708A7" w:rsidRDefault="003708A7" w:rsidP="003708A7">
            <w:pPr>
              <w:rPr>
                <w:bCs/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Чернышевский округ</w:t>
            </w:r>
          </w:p>
        </w:tc>
        <w:tc>
          <w:tcPr>
            <w:tcW w:w="2552" w:type="dxa"/>
          </w:tcPr>
          <w:p w14:paraId="0102D45A" w14:textId="38914F85" w:rsidR="003708A7" w:rsidRPr="003708A7" w:rsidRDefault="003708A7" w:rsidP="003708A7">
            <w:pPr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 xml:space="preserve">МОУ СОШ с. Комсомольское </w:t>
            </w:r>
          </w:p>
        </w:tc>
        <w:tc>
          <w:tcPr>
            <w:tcW w:w="1414" w:type="dxa"/>
          </w:tcPr>
          <w:p w14:paraId="64992A47" w14:textId="42742480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19</w:t>
            </w:r>
          </w:p>
        </w:tc>
        <w:tc>
          <w:tcPr>
            <w:tcW w:w="1523" w:type="dxa"/>
          </w:tcPr>
          <w:p w14:paraId="62F7DEBA" w14:textId="6E767382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47,37</w:t>
            </w:r>
          </w:p>
        </w:tc>
        <w:tc>
          <w:tcPr>
            <w:tcW w:w="1173" w:type="dxa"/>
          </w:tcPr>
          <w:p w14:paraId="5A287151" w14:textId="513A2F06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0</w:t>
            </w:r>
          </w:p>
        </w:tc>
        <w:tc>
          <w:tcPr>
            <w:tcW w:w="1241" w:type="dxa"/>
          </w:tcPr>
          <w:p w14:paraId="5C9011E8" w14:textId="402AC921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12,1</w:t>
            </w:r>
          </w:p>
        </w:tc>
      </w:tr>
      <w:tr w:rsidR="003708A7" w14:paraId="66519A42" w14:textId="77777777" w:rsidTr="00226584">
        <w:tc>
          <w:tcPr>
            <w:tcW w:w="534" w:type="dxa"/>
            <w:gridSpan w:val="2"/>
          </w:tcPr>
          <w:p w14:paraId="474B011D" w14:textId="425089F5" w:rsidR="003708A7" w:rsidRPr="003708A7" w:rsidRDefault="003708A7" w:rsidP="003708A7">
            <w:pPr>
              <w:jc w:val="center"/>
              <w:rPr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17</w:t>
            </w:r>
          </w:p>
        </w:tc>
        <w:tc>
          <w:tcPr>
            <w:tcW w:w="1984" w:type="dxa"/>
            <w:gridSpan w:val="2"/>
          </w:tcPr>
          <w:p w14:paraId="2376839D" w14:textId="39A46D38" w:rsidR="003708A7" w:rsidRPr="003708A7" w:rsidRDefault="003708A7" w:rsidP="003708A7">
            <w:pPr>
              <w:rPr>
                <w:bCs/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Читинский район</w:t>
            </w:r>
          </w:p>
        </w:tc>
        <w:tc>
          <w:tcPr>
            <w:tcW w:w="2552" w:type="dxa"/>
          </w:tcPr>
          <w:p w14:paraId="14A3DBDB" w14:textId="73FED741" w:rsidR="003708A7" w:rsidRPr="003708A7" w:rsidRDefault="003708A7" w:rsidP="003708A7">
            <w:pPr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 xml:space="preserve">МОУ ООШ </w:t>
            </w:r>
            <w:proofErr w:type="spellStart"/>
            <w:r w:rsidRPr="003708A7">
              <w:rPr>
                <w:sz w:val="22"/>
                <w:szCs w:val="22"/>
              </w:rPr>
              <w:t>п.ст.Ингода</w:t>
            </w:r>
            <w:proofErr w:type="spellEnd"/>
          </w:p>
        </w:tc>
        <w:tc>
          <w:tcPr>
            <w:tcW w:w="1414" w:type="dxa"/>
          </w:tcPr>
          <w:p w14:paraId="6D360E6A" w14:textId="7CA90FAC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19</w:t>
            </w:r>
          </w:p>
        </w:tc>
        <w:tc>
          <w:tcPr>
            <w:tcW w:w="1523" w:type="dxa"/>
          </w:tcPr>
          <w:p w14:paraId="4DD3D8A4" w14:textId="4472C98F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47,37</w:t>
            </w:r>
          </w:p>
        </w:tc>
        <w:tc>
          <w:tcPr>
            <w:tcW w:w="1173" w:type="dxa"/>
          </w:tcPr>
          <w:p w14:paraId="532AE737" w14:textId="02AB533C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21,05</w:t>
            </w:r>
          </w:p>
        </w:tc>
        <w:tc>
          <w:tcPr>
            <w:tcW w:w="1241" w:type="dxa"/>
          </w:tcPr>
          <w:p w14:paraId="2FF50871" w14:textId="01A4E7F0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15,2</w:t>
            </w:r>
          </w:p>
        </w:tc>
      </w:tr>
      <w:tr w:rsidR="003708A7" w14:paraId="12584D06" w14:textId="77777777" w:rsidTr="00226584">
        <w:tc>
          <w:tcPr>
            <w:tcW w:w="534" w:type="dxa"/>
            <w:gridSpan w:val="2"/>
          </w:tcPr>
          <w:p w14:paraId="6397D38E" w14:textId="173696E4" w:rsidR="003708A7" w:rsidRPr="003708A7" w:rsidRDefault="003708A7" w:rsidP="003708A7">
            <w:pPr>
              <w:jc w:val="center"/>
              <w:rPr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18</w:t>
            </w:r>
          </w:p>
        </w:tc>
        <w:tc>
          <w:tcPr>
            <w:tcW w:w="1984" w:type="dxa"/>
            <w:gridSpan w:val="2"/>
          </w:tcPr>
          <w:p w14:paraId="529BD8E9" w14:textId="1294D79F" w:rsidR="003708A7" w:rsidRPr="003708A7" w:rsidRDefault="003708A7" w:rsidP="003708A7">
            <w:pPr>
              <w:rPr>
                <w:bCs/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Балейский округ</w:t>
            </w:r>
          </w:p>
        </w:tc>
        <w:tc>
          <w:tcPr>
            <w:tcW w:w="2552" w:type="dxa"/>
          </w:tcPr>
          <w:p w14:paraId="3FDD32D1" w14:textId="73209DBD" w:rsidR="003708A7" w:rsidRPr="003708A7" w:rsidRDefault="003708A7" w:rsidP="003708A7">
            <w:pPr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МКОУ "</w:t>
            </w:r>
            <w:proofErr w:type="spellStart"/>
            <w:r w:rsidRPr="003708A7">
              <w:rPr>
                <w:sz w:val="22"/>
                <w:szCs w:val="22"/>
              </w:rPr>
              <w:t>Казаковская</w:t>
            </w:r>
            <w:proofErr w:type="spellEnd"/>
            <w:r w:rsidRPr="003708A7">
              <w:rPr>
                <w:sz w:val="22"/>
                <w:szCs w:val="22"/>
              </w:rPr>
              <w:t xml:space="preserve"> СОШ"</w:t>
            </w:r>
          </w:p>
        </w:tc>
        <w:tc>
          <w:tcPr>
            <w:tcW w:w="1414" w:type="dxa"/>
          </w:tcPr>
          <w:p w14:paraId="23F36367" w14:textId="7CCB3D21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11</w:t>
            </w:r>
          </w:p>
        </w:tc>
        <w:tc>
          <w:tcPr>
            <w:tcW w:w="1523" w:type="dxa"/>
          </w:tcPr>
          <w:p w14:paraId="4B393A56" w14:textId="2E628C13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45,45</w:t>
            </w:r>
          </w:p>
        </w:tc>
        <w:tc>
          <w:tcPr>
            <w:tcW w:w="1173" w:type="dxa"/>
          </w:tcPr>
          <w:p w14:paraId="6D7FDFDD" w14:textId="15A493FC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9,09</w:t>
            </w:r>
          </w:p>
        </w:tc>
        <w:tc>
          <w:tcPr>
            <w:tcW w:w="1241" w:type="dxa"/>
          </w:tcPr>
          <w:p w14:paraId="5DBC0D55" w14:textId="65CDDE22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16,7</w:t>
            </w:r>
          </w:p>
        </w:tc>
      </w:tr>
      <w:tr w:rsidR="003708A7" w14:paraId="00C04398" w14:textId="77777777" w:rsidTr="00226584">
        <w:tc>
          <w:tcPr>
            <w:tcW w:w="534" w:type="dxa"/>
            <w:gridSpan w:val="2"/>
          </w:tcPr>
          <w:p w14:paraId="608F9C2B" w14:textId="61B841FB" w:rsidR="003708A7" w:rsidRPr="003708A7" w:rsidRDefault="003708A7" w:rsidP="003708A7">
            <w:pPr>
              <w:jc w:val="center"/>
              <w:rPr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19</w:t>
            </w:r>
          </w:p>
        </w:tc>
        <w:tc>
          <w:tcPr>
            <w:tcW w:w="1984" w:type="dxa"/>
            <w:gridSpan w:val="2"/>
          </w:tcPr>
          <w:p w14:paraId="00671848" w14:textId="45505797" w:rsidR="003708A7" w:rsidRPr="003708A7" w:rsidRDefault="003708A7" w:rsidP="003708A7">
            <w:pPr>
              <w:rPr>
                <w:bCs/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Петровск-Забайкальский округ</w:t>
            </w:r>
          </w:p>
        </w:tc>
        <w:tc>
          <w:tcPr>
            <w:tcW w:w="2552" w:type="dxa"/>
          </w:tcPr>
          <w:p w14:paraId="0E1B42E6" w14:textId="363D267B" w:rsidR="003708A7" w:rsidRPr="003708A7" w:rsidRDefault="003708A7" w:rsidP="003708A7">
            <w:pPr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МОУ ООШ с. Пески</w:t>
            </w:r>
          </w:p>
        </w:tc>
        <w:tc>
          <w:tcPr>
            <w:tcW w:w="1414" w:type="dxa"/>
          </w:tcPr>
          <w:p w14:paraId="46E222A2" w14:textId="1BF520BD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7</w:t>
            </w:r>
          </w:p>
        </w:tc>
        <w:tc>
          <w:tcPr>
            <w:tcW w:w="1523" w:type="dxa"/>
          </w:tcPr>
          <w:p w14:paraId="6C578815" w14:textId="25CFADA9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42,86</w:t>
            </w:r>
          </w:p>
        </w:tc>
        <w:tc>
          <w:tcPr>
            <w:tcW w:w="1173" w:type="dxa"/>
          </w:tcPr>
          <w:p w14:paraId="750C7ADF" w14:textId="2B45EC63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14,29</w:t>
            </w:r>
          </w:p>
        </w:tc>
        <w:tc>
          <w:tcPr>
            <w:tcW w:w="1241" w:type="dxa"/>
          </w:tcPr>
          <w:p w14:paraId="7AD2B6EB" w14:textId="348A4A16" w:rsidR="003708A7" w:rsidRPr="003708A7" w:rsidRDefault="003708A7" w:rsidP="003708A7">
            <w:pPr>
              <w:jc w:val="center"/>
              <w:rPr>
                <w:color w:val="000000"/>
                <w:sz w:val="22"/>
                <w:szCs w:val="22"/>
              </w:rPr>
            </w:pPr>
            <w:r w:rsidRPr="003708A7">
              <w:rPr>
                <w:sz w:val="22"/>
                <w:szCs w:val="22"/>
              </w:rPr>
              <w:t>12,7</w:t>
            </w:r>
          </w:p>
        </w:tc>
      </w:tr>
    </w:tbl>
    <w:p w14:paraId="3B1407D8" w14:textId="77777777" w:rsidR="003E57C1" w:rsidRDefault="003E57C1" w:rsidP="003E57C1"/>
    <w:p w14:paraId="0A7DCD34" w14:textId="77777777" w:rsidR="003E57C1" w:rsidRDefault="003E57C1" w:rsidP="003E57C1">
      <w:pPr>
        <w:jc w:val="right"/>
      </w:pPr>
      <w:r>
        <w:t>Таблица 1</w:t>
      </w:r>
      <w:r w:rsidR="00CC7637">
        <w:t>6</w:t>
      </w:r>
    </w:p>
    <w:p w14:paraId="0B03D279" w14:textId="77777777" w:rsidR="00171E1F" w:rsidRPr="00506A38" w:rsidRDefault="003E57C1" w:rsidP="003E57C1">
      <w:pPr>
        <w:jc w:val="center"/>
      </w:pPr>
      <w:r w:rsidRPr="00506A38">
        <w:t>Образовательные организации, выпускники которых показали</w:t>
      </w:r>
    </w:p>
    <w:p w14:paraId="2CAE1EE9" w14:textId="77777777" w:rsidR="003E57C1" w:rsidRPr="00506A38" w:rsidRDefault="003E57C1" w:rsidP="003E57C1">
      <w:pPr>
        <w:jc w:val="center"/>
      </w:pPr>
      <w:r w:rsidRPr="00506A38">
        <w:t xml:space="preserve"> </w:t>
      </w:r>
      <w:r w:rsidRPr="00506A38">
        <w:rPr>
          <w:b/>
        </w:rPr>
        <w:t>низкие результаты</w:t>
      </w:r>
      <w:r w:rsidRPr="00506A38">
        <w:t xml:space="preserve"> на ОГЭ по математике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89"/>
        <w:gridCol w:w="1842"/>
        <w:gridCol w:w="142"/>
        <w:gridCol w:w="2552"/>
        <w:gridCol w:w="1414"/>
        <w:gridCol w:w="1523"/>
        <w:gridCol w:w="1173"/>
        <w:gridCol w:w="1241"/>
      </w:tblGrid>
      <w:tr w:rsidR="003E57C1" w14:paraId="0AD2DE6C" w14:textId="77777777" w:rsidTr="003E57C1">
        <w:tc>
          <w:tcPr>
            <w:tcW w:w="445" w:type="dxa"/>
            <w:vAlign w:val="center"/>
          </w:tcPr>
          <w:p w14:paraId="12A448CB" w14:textId="77777777" w:rsidR="003E57C1" w:rsidRDefault="003E57C1" w:rsidP="003E57C1">
            <w:pPr>
              <w:jc w:val="center"/>
            </w:pPr>
            <w:r>
              <w:t>№</w:t>
            </w:r>
          </w:p>
        </w:tc>
        <w:tc>
          <w:tcPr>
            <w:tcW w:w="1931" w:type="dxa"/>
            <w:gridSpan w:val="2"/>
            <w:vAlign w:val="center"/>
          </w:tcPr>
          <w:p w14:paraId="43895F59" w14:textId="77777777" w:rsidR="003E57C1" w:rsidRDefault="003E57C1" w:rsidP="003E57C1">
            <w:pPr>
              <w:jc w:val="center"/>
            </w:pPr>
            <w:r>
              <w:t>МО</w:t>
            </w:r>
          </w:p>
        </w:tc>
        <w:tc>
          <w:tcPr>
            <w:tcW w:w="2694" w:type="dxa"/>
            <w:gridSpan w:val="2"/>
            <w:vAlign w:val="center"/>
          </w:tcPr>
          <w:p w14:paraId="081BBDBD" w14:textId="77777777" w:rsidR="003E57C1" w:rsidRDefault="003E57C1" w:rsidP="003E57C1">
            <w:pPr>
              <w:jc w:val="center"/>
            </w:pPr>
            <w:r>
              <w:t>ОО</w:t>
            </w:r>
          </w:p>
        </w:tc>
        <w:tc>
          <w:tcPr>
            <w:tcW w:w="1414" w:type="dxa"/>
            <w:vAlign w:val="center"/>
          </w:tcPr>
          <w:p w14:paraId="2B4ABE6C" w14:textId="77777777" w:rsidR="003E57C1" w:rsidRDefault="003E57C1" w:rsidP="003E57C1">
            <w:pPr>
              <w:jc w:val="center"/>
            </w:pPr>
            <w:r>
              <w:t>Число участников</w:t>
            </w:r>
          </w:p>
        </w:tc>
        <w:tc>
          <w:tcPr>
            <w:tcW w:w="1523" w:type="dxa"/>
            <w:vAlign w:val="center"/>
          </w:tcPr>
          <w:p w14:paraId="6D780900" w14:textId="77777777" w:rsidR="003E57C1" w:rsidRDefault="003E57C1" w:rsidP="003E57C1">
            <w:pPr>
              <w:jc w:val="center"/>
            </w:pPr>
            <w:r>
              <w:t>Уровень обученности (%)</w:t>
            </w:r>
          </w:p>
        </w:tc>
        <w:tc>
          <w:tcPr>
            <w:tcW w:w="1173" w:type="dxa"/>
            <w:vAlign w:val="center"/>
          </w:tcPr>
          <w:p w14:paraId="30FE480D" w14:textId="77777777" w:rsidR="003E57C1" w:rsidRDefault="003E57C1" w:rsidP="003E57C1">
            <w:pPr>
              <w:jc w:val="center"/>
            </w:pPr>
            <w:r>
              <w:t>Качество обучения (%)</w:t>
            </w:r>
          </w:p>
        </w:tc>
        <w:tc>
          <w:tcPr>
            <w:tcW w:w="1241" w:type="dxa"/>
            <w:vAlign w:val="center"/>
          </w:tcPr>
          <w:p w14:paraId="261EE8BA" w14:textId="77777777" w:rsidR="003E57C1" w:rsidRDefault="003E57C1" w:rsidP="003E57C1">
            <w:pPr>
              <w:jc w:val="center"/>
            </w:pPr>
            <w:r>
              <w:t>Средний тестовый балл</w:t>
            </w:r>
          </w:p>
        </w:tc>
      </w:tr>
      <w:tr w:rsidR="003E57C1" w14:paraId="0D6F0261" w14:textId="77777777" w:rsidTr="00171E1F">
        <w:tc>
          <w:tcPr>
            <w:tcW w:w="10421" w:type="dxa"/>
            <w:gridSpan w:val="9"/>
            <w:shd w:val="clear" w:color="auto" w:fill="D9D9D9" w:themeFill="background1" w:themeFillShade="D9"/>
            <w:vAlign w:val="center"/>
          </w:tcPr>
          <w:p w14:paraId="56AB8736" w14:textId="77777777" w:rsidR="003E57C1" w:rsidRPr="003E57C1" w:rsidRDefault="003E57C1" w:rsidP="003E57C1">
            <w:pPr>
              <w:jc w:val="center"/>
              <w:rPr>
                <w:b/>
                <w:color w:val="000000"/>
              </w:rPr>
            </w:pPr>
            <w:r w:rsidRPr="003E57C1">
              <w:rPr>
                <w:b/>
                <w:color w:val="000000"/>
              </w:rPr>
              <w:t>Городские и поселковые ОО</w:t>
            </w:r>
          </w:p>
        </w:tc>
      </w:tr>
      <w:tr w:rsidR="00316FC4" w14:paraId="343331A1" w14:textId="77777777" w:rsidTr="00E74A21">
        <w:tc>
          <w:tcPr>
            <w:tcW w:w="534" w:type="dxa"/>
            <w:gridSpan w:val="2"/>
            <w:vAlign w:val="center"/>
          </w:tcPr>
          <w:p w14:paraId="3A6C4BC4" w14:textId="12CA5329" w:rsidR="00316FC4" w:rsidRPr="00316FC4" w:rsidRDefault="00316FC4" w:rsidP="00316FC4">
            <w:pPr>
              <w:jc w:val="center"/>
              <w:rPr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</w:tcPr>
          <w:p w14:paraId="67A37831" w14:textId="32BFBE14" w:rsidR="00316FC4" w:rsidRPr="00316FC4" w:rsidRDefault="00316FC4" w:rsidP="00316FC4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Оловяннинский округ</w:t>
            </w:r>
          </w:p>
        </w:tc>
        <w:tc>
          <w:tcPr>
            <w:tcW w:w="2694" w:type="dxa"/>
            <w:gridSpan w:val="2"/>
          </w:tcPr>
          <w:p w14:paraId="0546CF6A" w14:textId="00EBE0D5" w:rsidR="00316FC4" w:rsidRPr="00316FC4" w:rsidRDefault="00316FC4" w:rsidP="00316FC4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МБОУ Оловяннинская СОШ №1</w:t>
            </w:r>
          </w:p>
        </w:tc>
        <w:tc>
          <w:tcPr>
            <w:tcW w:w="1414" w:type="dxa"/>
          </w:tcPr>
          <w:p w14:paraId="088FC04C" w14:textId="183A24C3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35</w:t>
            </w:r>
          </w:p>
        </w:tc>
        <w:tc>
          <w:tcPr>
            <w:tcW w:w="1523" w:type="dxa"/>
          </w:tcPr>
          <w:p w14:paraId="0DD0CC39" w14:textId="57031838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68,57</w:t>
            </w:r>
          </w:p>
        </w:tc>
        <w:tc>
          <w:tcPr>
            <w:tcW w:w="1173" w:type="dxa"/>
          </w:tcPr>
          <w:p w14:paraId="1E376B6B" w14:textId="2CC5023F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20</w:t>
            </w:r>
          </w:p>
        </w:tc>
        <w:tc>
          <w:tcPr>
            <w:tcW w:w="1241" w:type="dxa"/>
          </w:tcPr>
          <w:p w14:paraId="4F20B100" w14:textId="1CF405ED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9,7</w:t>
            </w:r>
          </w:p>
        </w:tc>
      </w:tr>
      <w:tr w:rsidR="00316FC4" w14:paraId="49347500" w14:textId="77777777" w:rsidTr="00E74A21">
        <w:tc>
          <w:tcPr>
            <w:tcW w:w="534" w:type="dxa"/>
            <w:gridSpan w:val="2"/>
            <w:vAlign w:val="center"/>
          </w:tcPr>
          <w:p w14:paraId="39A7A346" w14:textId="76E505A9" w:rsidR="00316FC4" w:rsidRPr="00316FC4" w:rsidRDefault="00316FC4" w:rsidP="00316FC4">
            <w:pPr>
              <w:jc w:val="center"/>
              <w:rPr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6F2F892C" w14:textId="741CFD81" w:rsidR="00316FC4" w:rsidRPr="00316FC4" w:rsidRDefault="00316FC4" w:rsidP="00316FC4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Борзинский округ</w:t>
            </w:r>
          </w:p>
        </w:tc>
        <w:tc>
          <w:tcPr>
            <w:tcW w:w="2694" w:type="dxa"/>
            <w:gridSpan w:val="2"/>
          </w:tcPr>
          <w:p w14:paraId="0DAE4789" w14:textId="3B36E253" w:rsidR="00316FC4" w:rsidRPr="00316FC4" w:rsidRDefault="00316FC4" w:rsidP="00316FC4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 xml:space="preserve">МОУ «ООШ № 26» </w:t>
            </w:r>
          </w:p>
        </w:tc>
        <w:tc>
          <w:tcPr>
            <w:tcW w:w="1414" w:type="dxa"/>
          </w:tcPr>
          <w:p w14:paraId="71FB11A2" w14:textId="09A11933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</w:t>
            </w:r>
          </w:p>
        </w:tc>
        <w:tc>
          <w:tcPr>
            <w:tcW w:w="1523" w:type="dxa"/>
          </w:tcPr>
          <w:p w14:paraId="47E05CE7" w14:textId="5894232C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66,67</w:t>
            </w:r>
          </w:p>
        </w:tc>
        <w:tc>
          <w:tcPr>
            <w:tcW w:w="1173" w:type="dxa"/>
          </w:tcPr>
          <w:p w14:paraId="0558D6E0" w14:textId="4616332A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16,67</w:t>
            </w:r>
          </w:p>
        </w:tc>
        <w:tc>
          <w:tcPr>
            <w:tcW w:w="1241" w:type="dxa"/>
          </w:tcPr>
          <w:p w14:paraId="3C37F165" w14:textId="5CB5A67A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9,2</w:t>
            </w:r>
          </w:p>
        </w:tc>
      </w:tr>
      <w:tr w:rsidR="00316FC4" w14:paraId="615B6341" w14:textId="77777777" w:rsidTr="00E74A21">
        <w:tc>
          <w:tcPr>
            <w:tcW w:w="534" w:type="dxa"/>
            <w:gridSpan w:val="2"/>
            <w:vAlign w:val="center"/>
          </w:tcPr>
          <w:p w14:paraId="66F8E802" w14:textId="4B172652" w:rsidR="00316FC4" w:rsidRPr="00316FC4" w:rsidRDefault="00316FC4" w:rsidP="00316FC4">
            <w:pPr>
              <w:jc w:val="center"/>
              <w:rPr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</w:tcPr>
          <w:p w14:paraId="75E98EDC" w14:textId="1431EF55" w:rsidR="00316FC4" w:rsidRPr="00316FC4" w:rsidRDefault="00316FC4" w:rsidP="00316FC4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Читинский район</w:t>
            </w:r>
          </w:p>
        </w:tc>
        <w:tc>
          <w:tcPr>
            <w:tcW w:w="2694" w:type="dxa"/>
            <w:gridSpan w:val="2"/>
          </w:tcPr>
          <w:p w14:paraId="1C1A819D" w14:textId="5AB7564F" w:rsidR="00316FC4" w:rsidRPr="00316FC4" w:rsidRDefault="00316FC4" w:rsidP="00316FC4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 xml:space="preserve">МОУ ООШ №42 </w:t>
            </w:r>
            <w:proofErr w:type="spellStart"/>
            <w:r w:rsidRPr="00316FC4">
              <w:rPr>
                <w:sz w:val="22"/>
                <w:szCs w:val="22"/>
              </w:rPr>
              <w:t>пгт</w:t>
            </w:r>
            <w:proofErr w:type="spellEnd"/>
            <w:r w:rsidRPr="00316FC4">
              <w:rPr>
                <w:sz w:val="22"/>
                <w:szCs w:val="22"/>
              </w:rPr>
              <w:t xml:space="preserve">. </w:t>
            </w:r>
            <w:proofErr w:type="spellStart"/>
            <w:r w:rsidRPr="00316FC4">
              <w:rPr>
                <w:sz w:val="22"/>
                <w:szCs w:val="22"/>
              </w:rPr>
              <w:t>Новокручининский</w:t>
            </w:r>
            <w:proofErr w:type="spellEnd"/>
            <w:r w:rsidRPr="00316FC4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4" w:type="dxa"/>
          </w:tcPr>
          <w:p w14:paraId="3FEB28E5" w14:textId="0450612B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12</w:t>
            </w:r>
          </w:p>
        </w:tc>
        <w:tc>
          <w:tcPr>
            <w:tcW w:w="1523" w:type="dxa"/>
          </w:tcPr>
          <w:p w14:paraId="3B8CB042" w14:textId="3FC07674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66,67</w:t>
            </w:r>
          </w:p>
        </w:tc>
        <w:tc>
          <w:tcPr>
            <w:tcW w:w="1173" w:type="dxa"/>
          </w:tcPr>
          <w:p w14:paraId="1F52B05E" w14:textId="558D1BB4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25</w:t>
            </w:r>
          </w:p>
        </w:tc>
        <w:tc>
          <w:tcPr>
            <w:tcW w:w="1241" w:type="dxa"/>
          </w:tcPr>
          <w:p w14:paraId="4244B833" w14:textId="216CA0E2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10,3</w:t>
            </w:r>
          </w:p>
        </w:tc>
      </w:tr>
      <w:tr w:rsidR="00316FC4" w14:paraId="38A6D67E" w14:textId="77777777" w:rsidTr="00E74A21">
        <w:tc>
          <w:tcPr>
            <w:tcW w:w="534" w:type="dxa"/>
            <w:gridSpan w:val="2"/>
            <w:vAlign w:val="center"/>
          </w:tcPr>
          <w:p w14:paraId="6AB42589" w14:textId="5225F06E" w:rsidR="00316FC4" w:rsidRPr="00077F3C" w:rsidRDefault="00316FC4" w:rsidP="00316FC4">
            <w:pPr>
              <w:jc w:val="center"/>
              <w:rPr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14:paraId="1C10F035" w14:textId="46770B03" w:rsidR="00316FC4" w:rsidRPr="00316FC4" w:rsidRDefault="00316FC4" w:rsidP="00316FC4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Нерчинский округ</w:t>
            </w:r>
          </w:p>
        </w:tc>
        <w:tc>
          <w:tcPr>
            <w:tcW w:w="2694" w:type="dxa"/>
            <w:gridSpan w:val="2"/>
          </w:tcPr>
          <w:p w14:paraId="50DBE942" w14:textId="4E3DFD9A" w:rsidR="00316FC4" w:rsidRPr="00316FC4" w:rsidRDefault="00316FC4" w:rsidP="00316FC4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МБОУ ООШ № 2 г. Нерчинска</w:t>
            </w:r>
          </w:p>
        </w:tc>
        <w:tc>
          <w:tcPr>
            <w:tcW w:w="1414" w:type="dxa"/>
          </w:tcPr>
          <w:p w14:paraId="1F90782C" w14:textId="1AAC6579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51</w:t>
            </w:r>
          </w:p>
        </w:tc>
        <w:tc>
          <w:tcPr>
            <w:tcW w:w="1523" w:type="dxa"/>
          </w:tcPr>
          <w:p w14:paraId="045EF8BE" w14:textId="5F64C56F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64,71</w:t>
            </w:r>
          </w:p>
        </w:tc>
        <w:tc>
          <w:tcPr>
            <w:tcW w:w="1173" w:type="dxa"/>
          </w:tcPr>
          <w:p w14:paraId="4A7952CF" w14:textId="37F70A2B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23,53</w:t>
            </w:r>
          </w:p>
        </w:tc>
        <w:tc>
          <w:tcPr>
            <w:tcW w:w="1241" w:type="dxa"/>
          </w:tcPr>
          <w:p w14:paraId="2B6ABB79" w14:textId="1B4DDB1B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9,1</w:t>
            </w:r>
          </w:p>
        </w:tc>
      </w:tr>
      <w:tr w:rsidR="00316FC4" w14:paraId="66A86DD8" w14:textId="77777777" w:rsidTr="00E74A21">
        <w:tc>
          <w:tcPr>
            <w:tcW w:w="534" w:type="dxa"/>
            <w:gridSpan w:val="2"/>
            <w:vAlign w:val="center"/>
          </w:tcPr>
          <w:p w14:paraId="5625B4B2" w14:textId="43955AC6" w:rsidR="00316FC4" w:rsidRPr="00316FC4" w:rsidRDefault="00316FC4" w:rsidP="00316FC4">
            <w:pPr>
              <w:jc w:val="center"/>
              <w:rPr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F91F5F7" w14:textId="52CCE7AD" w:rsidR="00316FC4" w:rsidRPr="00316FC4" w:rsidRDefault="00316FC4" w:rsidP="00316FC4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Балейский округ</w:t>
            </w:r>
          </w:p>
        </w:tc>
        <w:tc>
          <w:tcPr>
            <w:tcW w:w="2694" w:type="dxa"/>
            <w:gridSpan w:val="2"/>
          </w:tcPr>
          <w:p w14:paraId="1D95F4C0" w14:textId="19E0C159" w:rsidR="00316FC4" w:rsidRPr="00316FC4" w:rsidRDefault="00316FC4" w:rsidP="00316FC4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 xml:space="preserve">МКОУ "ООШ №4" </w:t>
            </w:r>
            <w:proofErr w:type="spellStart"/>
            <w:r w:rsidRPr="00316FC4">
              <w:rPr>
                <w:sz w:val="22"/>
                <w:szCs w:val="22"/>
              </w:rPr>
              <w:t>г.Балей</w:t>
            </w:r>
            <w:proofErr w:type="spellEnd"/>
          </w:p>
        </w:tc>
        <w:tc>
          <w:tcPr>
            <w:tcW w:w="1414" w:type="dxa"/>
          </w:tcPr>
          <w:p w14:paraId="1CDB3282" w14:textId="62BD84EF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12</w:t>
            </w:r>
          </w:p>
        </w:tc>
        <w:tc>
          <w:tcPr>
            <w:tcW w:w="1523" w:type="dxa"/>
          </w:tcPr>
          <w:p w14:paraId="202D6704" w14:textId="14DB593A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58,33</w:t>
            </w:r>
          </w:p>
        </w:tc>
        <w:tc>
          <w:tcPr>
            <w:tcW w:w="1173" w:type="dxa"/>
          </w:tcPr>
          <w:p w14:paraId="08D5CA5D" w14:textId="3DFAC54F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33,33</w:t>
            </w:r>
          </w:p>
        </w:tc>
        <w:tc>
          <w:tcPr>
            <w:tcW w:w="1241" w:type="dxa"/>
          </w:tcPr>
          <w:p w14:paraId="0CC11752" w14:textId="58704D3A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9,8</w:t>
            </w:r>
          </w:p>
        </w:tc>
      </w:tr>
      <w:tr w:rsidR="00316FC4" w14:paraId="1AFB297A" w14:textId="77777777" w:rsidTr="00E74A21">
        <w:tc>
          <w:tcPr>
            <w:tcW w:w="534" w:type="dxa"/>
            <w:gridSpan w:val="2"/>
            <w:vAlign w:val="center"/>
          </w:tcPr>
          <w:p w14:paraId="668AD521" w14:textId="53C848DA" w:rsidR="00316FC4" w:rsidRPr="00316FC4" w:rsidRDefault="00316FC4" w:rsidP="00316FC4">
            <w:pPr>
              <w:jc w:val="center"/>
              <w:rPr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14:paraId="771F2EC6" w14:textId="5E664394" w:rsidR="00316FC4" w:rsidRPr="00316FC4" w:rsidRDefault="00316FC4" w:rsidP="00316FC4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Краснокаменский округ</w:t>
            </w:r>
          </w:p>
        </w:tc>
        <w:tc>
          <w:tcPr>
            <w:tcW w:w="2694" w:type="dxa"/>
            <w:gridSpan w:val="2"/>
          </w:tcPr>
          <w:p w14:paraId="02524F54" w14:textId="31601623" w:rsidR="00316FC4" w:rsidRPr="00316FC4" w:rsidRDefault="00316FC4" w:rsidP="00316FC4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МАОУ «СОШ № 3»</w:t>
            </w:r>
          </w:p>
        </w:tc>
        <w:tc>
          <w:tcPr>
            <w:tcW w:w="1414" w:type="dxa"/>
          </w:tcPr>
          <w:p w14:paraId="2ABA047C" w14:textId="1BA1A496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47</w:t>
            </w:r>
          </w:p>
        </w:tc>
        <w:tc>
          <w:tcPr>
            <w:tcW w:w="1523" w:type="dxa"/>
          </w:tcPr>
          <w:p w14:paraId="3D4AE104" w14:textId="674F88A1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57,45</w:t>
            </w:r>
          </w:p>
        </w:tc>
        <w:tc>
          <w:tcPr>
            <w:tcW w:w="1173" w:type="dxa"/>
          </w:tcPr>
          <w:p w14:paraId="7CA72A5F" w14:textId="71396B2B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29,79</w:t>
            </w:r>
          </w:p>
        </w:tc>
        <w:tc>
          <w:tcPr>
            <w:tcW w:w="1241" w:type="dxa"/>
          </w:tcPr>
          <w:p w14:paraId="34116923" w14:textId="42D132ED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9,1</w:t>
            </w:r>
          </w:p>
        </w:tc>
      </w:tr>
      <w:tr w:rsidR="00316FC4" w14:paraId="791C98C7" w14:textId="77777777" w:rsidTr="00E74A21">
        <w:tc>
          <w:tcPr>
            <w:tcW w:w="534" w:type="dxa"/>
            <w:gridSpan w:val="2"/>
            <w:vAlign w:val="center"/>
          </w:tcPr>
          <w:p w14:paraId="3072E4EB" w14:textId="459FB4C0" w:rsidR="00316FC4" w:rsidRPr="00316FC4" w:rsidRDefault="00316FC4" w:rsidP="00316FC4">
            <w:pPr>
              <w:jc w:val="center"/>
              <w:rPr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7</w:t>
            </w:r>
          </w:p>
        </w:tc>
        <w:tc>
          <w:tcPr>
            <w:tcW w:w="1842" w:type="dxa"/>
          </w:tcPr>
          <w:p w14:paraId="42C4DCAB" w14:textId="47BFAE6A" w:rsidR="00316FC4" w:rsidRPr="00316FC4" w:rsidRDefault="00316FC4" w:rsidP="00316FC4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Балейский округ</w:t>
            </w:r>
          </w:p>
        </w:tc>
        <w:tc>
          <w:tcPr>
            <w:tcW w:w="2694" w:type="dxa"/>
            <w:gridSpan w:val="2"/>
          </w:tcPr>
          <w:p w14:paraId="15526909" w14:textId="22FA664A" w:rsidR="00316FC4" w:rsidRPr="00316FC4" w:rsidRDefault="00316FC4" w:rsidP="00316FC4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МКОУ "СОШ №6" г.</w:t>
            </w:r>
            <w:r w:rsidR="00077F3C">
              <w:rPr>
                <w:sz w:val="22"/>
                <w:szCs w:val="22"/>
              </w:rPr>
              <w:t xml:space="preserve"> </w:t>
            </w:r>
            <w:r w:rsidRPr="00316FC4">
              <w:rPr>
                <w:sz w:val="22"/>
                <w:szCs w:val="22"/>
              </w:rPr>
              <w:t>Балей</w:t>
            </w:r>
          </w:p>
        </w:tc>
        <w:tc>
          <w:tcPr>
            <w:tcW w:w="1414" w:type="dxa"/>
          </w:tcPr>
          <w:p w14:paraId="15943ABD" w14:textId="2333C737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21</w:t>
            </w:r>
          </w:p>
        </w:tc>
        <w:tc>
          <w:tcPr>
            <w:tcW w:w="1523" w:type="dxa"/>
          </w:tcPr>
          <w:p w14:paraId="729E2E89" w14:textId="6E9B93EC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57,14</w:t>
            </w:r>
          </w:p>
        </w:tc>
        <w:tc>
          <w:tcPr>
            <w:tcW w:w="1173" w:type="dxa"/>
          </w:tcPr>
          <w:p w14:paraId="396C41B8" w14:textId="6186BF2A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28,57</w:t>
            </w:r>
          </w:p>
        </w:tc>
        <w:tc>
          <w:tcPr>
            <w:tcW w:w="1241" w:type="dxa"/>
          </w:tcPr>
          <w:p w14:paraId="092204BE" w14:textId="0960A6F9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8,7</w:t>
            </w:r>
          </w:p>
        </w:tc>
      </w:tr>
      <w:tr w:rsidR="00316FC4" w14:paraId="47F08E83" w14:textId="77777777" w:rsidTr="00E74A21">
        <w:tc>
          <w:tcPr>
            <w:tcW w:w="534" w:type="dxa"/>
            <w:gridSpan w:val="2"/>
            <w:vAlign w:val="center"/>
          </w:tcPr>
          <w:p w14:paraId="591E0D7E" w14:textId="1AE616A0" w:rsidR="00316FC4" w:rsidRPr="00316FC4" w:rsidRDefault="00316FC4" w:rsidP="00316FC4">
            <w:pPr>
              <w:jc w:val="center"/>
              <w:rPr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14:paraId="70F876B5" w14:textId="65FA5463" w:rsidR="00316FC4" w:rsidRPr="00316FC4" w:rsidRDefault="00316FC4" w:rsidP="00316FC4">
            <w:pPr>
              <w:rPr>
                <w:bCs/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Балейский округ</w:t>
            </w:r>
          </w:p>
        </w:tc>
        <w:tc>
          <w:tcPr>
            <w:tcW w:w="2694" w:type="dxa"/>
            <w:gridSpan w:val="2"/>
          </w:tcPr>
          <w:p w14:paraId="06EEF917" w14:textId="7B32E88A" w:rsidR="00316FC4" w:rsidRPr="00316FC4" w:rsidRDefault="00316FC4" w:rsidP="00316FC4">
            <w:pPr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МКОУ "СОШ №14" г.</w:t>
            </w:r>
            <w:r w:rsidR="00077F3C">
              <w:rPr>
                <w:sz w:val="22"/>
                <w:szCs w:val="22"/>
              </w:rPr>
              <w:t xml:space="preserve"> </w:t>
            </w:r>
            <w:r w:rsidRPr="00316FC4">
              <w:rPr>
                <w:sz w:val="22"/>
                <w:szCs w:val="22"/>
              </w:rPr>
              <w:t>Балей</w:t>
            </w:r>
          </w:p>
        </w:tc>
        <w:tc>
          <w:tcPr>
            <w:tcW w:w="1414" w:type="dxa"/>
          </w:tcPr>
          <w:p w14:paraId="18D69A3C" w14:textId="146E4FB7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49</w:t>
            </w:r>
          </w:p>
        </w:tc>
        <w:tc>
          <w:tcPr>
            <w:tcW w:w="1523" w:type="dxa"/>
          </w:tcPr>
          <w:p w14:paraId="7BE7B015" w14:textId="5BF24378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46,94</w:t>
            </w:r>
          </w:p>
        </w:tc>
        <w:tc>
          <w:tcPr>
            <w:tcW w:w="1173" w:type="dxa"/>
          </w:tcPr>
          <w:p w14:paraId="025B0FFE" w14:textId="78134874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20,41</w:t>
            </w:r>
          </w:p>
        </w:tc>
        <w:tc>
          <w:tcPr>
            <w:tcW w:w="1241" w:type="dxa"/>
          </w:tcPr>
          <w:p w14:paraId="7A812836" w14:textId="16CF7FA2" w:rsidR="00316FC4" w:rsidRPr="00316FC4" w:rsidRDefault="00316FC4" w:rsidP="00316FC4">
            <w:pPr>
              <w:jc w:val="center"/>
              <w:rPr>
                <w:color w:val="000000"/>
                <w:sz w:val="22"/>
                <w:szCs w:val="22"/>
              </w:rPr>
            </w:pPr>
            <w:r w:rsidRPr="00316FC4">
              <w:rPr>
                <w:sz w:val="22"/>
                <w:szCs w:val="22"/>
              </w:rPr>
              <w:t>8</w:t>
            </w:r>
          </w:p>
        </w:tc>
      </w:tr>
      <w:tr w:rsidR="003E57C1" w14:paraId="4AAF56F0" w14:textId="77777777" w:rsidTr="00171E1F">
        <w:tc>
          <w:tcPr>
            <w:tcW w:w="10421" w:type="dxa"/>
            <w:gridSpan w:val="9"/>
            <w:shd w:val="clear" w:color="auto" w:fill="D9D9D9" w:themeFill="background1" w:themeFillShade="D9"/>
            <w:vAlign w:val="center"/>
          </w:tcPr>
          <w:p w14:paraId="2B03C528" w14:textId="77777777" w:rsidR="003E57C1" w:rsidRPr="003E57C1" w:rsidRDefault="003E57C1" w:rsidP="00171E1F">
            <w:pPr>
              <w:jc w:val="center"/>
              <w:rPr>
                <w:b/>
                <w:color w:val="000000"/>
              </w:rPr>
            </w:pPr>
            <w:r w:rsidRPr="003E57C1">
              <w:rPr>
                <w:b/>
                <w:color w:val="000000"/>
              </w:rPr>
              <w:t>Сельские ОО</w:t>
            </w:r>
          </w:p>
        </w:tc>
      </w:tr>
      <w:tr w:rsidR="00077F3C" w14:paraId="505C92BF" w14:textId="77777777" w:rsidTr="005B0B42">
        <w:tc>
          <w:tcPr>
            <w:tcW w:w="534" w:type="dxa"/>
            <w:gridSpan w:val="2"/>
            <w:vAlign w:val="center"/>
          </w:tcPr>
          <w:p w14:paraId="3877C687" w14:textId="4E14EBFA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gridSpan w:val="2"/>
          </w:tcPr>
          <w:p w14:paraId="6608086D" w14:textId="65E3BE7A" w:rsidR="00077F3C" w:rsidRPr="00077F3C" w:rsidRDefault="00077F3C" w:rsidP="00077F3C">
            <w:pPr>
              <w:rPr>
                <w:bCs/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Улетовский округ</w:t>
            </w:r>
          </w:p>
        </w:tc>
        <w:tc>
          <w:tcPr>
            <w:tcW w:w="2552" w:type="dxa"/>
          </w:tcPr>
          <w:p w14:paraId="5D382034" w14:textId="6D0F3F89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МБОУ "</w:t>
            </w:r>
            <w:proofErr w:type="spellStart"/>
            <w:r w:rsidRPr="00077F3C">
              <w:rPr>
                <w:sz w:val="22"/>
                <w:szCs w:val="22"/>
              </w:rPr>
              <w:t>Тангинская</w:t>
            </w:r>
            <w:proofErr w:type="spellEnd"/>
            <w:r w:rsidRPr="00077F3C">
              <w:rPr>
                <w:sz w:val="22"/>
                <w:szCs w:val="22"/>
              </w:rPr>
              <w:t xml:space="preserve"> СОШ" </w:t>
            </w:r>
          </w:p>
        </w:tc>
        <w:tc>
          <w:tcPr>
            <w:tcW w:w="1414" w:type="dxa"/>
          </w:tcPr>
          <w:p w14:paraId="4D38463A" w14:textId="6FFBE067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16</w:t>
            </w:r>
          </w:p>
        </w:tc>
        <w:tc>
          <w:tcPr>
            <w:tcW w:w="1523" w:type="dxa"/>
          </w:tcPr>
          <w:p w14:paraId="02EB0906" w14:textId="0420660C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50</w:t>
            </w:r>
          </w:p>
        </w:tc>
        <w:tc>
          <w:tcPr>
            <w:tcW w:w="1173" w:type="dxa"/>
          </w:tcPr>
          <w:p w14:paraId="0DC5D884" w14:textId="69F78DC2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12,5</w:t>
            </w:r>
          </w:p>
        </w:tc>
        <w:tc>
          <w:tcPr>
            <w:tcW w:w="1241" w:type="dxa"/>
          </w:tcPr>
          <w:p w14:paraId="7A0FEF4F" w14:textId="59063C8B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8,2</w:t>
            </w:r>
          </w:p>
        </w:tc>
      </w:tr>
      <w:tr w:rsidR="00077F3C" w14:paraId="5FF98104" w14:textId="77777777" w:rsidTr="005B0B42">
        <w:tc>
          <w:tcPr>
            <w:tcW w:w="534" w:type="dxa"/>
            <w:gridSpan w:val="2"/>
            <w:vAlign w:val="center"/>
          </w:tcPr>
          <w:p w14:paraId="0A769CB4" w14:textId="0ADC6530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  <w:gridSpan w:val="2"/>
          </w:tcPr>
          <w:p w14:paraId="03666DC6" w14:textId="7D055637" w:rsidR="00077F3C" w:rsidRPr="00077F3C" w:rsidRDefault="00077F3C" w:rsidP="00077F3C">
            <w:pPr>
              <w:rPr>
                <w:bCs/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Нерчинский округ</w:t>
            </w:r>
          </w:p>
        </w:tc>
        <w:tc>
          <w:tcPr>
            <w:tcW w:w="2552" w:type="dxa"/>
          </w:tcPr>
          <w:p w14:paraId="0B8E0A3E" w14:textId="6CB2D09F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 xml:space="preserve">МБОУ "СОШ </w:t>
            </w:r>
            <w:proofErr w:type="spellStart"/>
            <w:r w:rsidRPr="00077F3C">
              <w:rPr>
                <w:sz w:val="22"/>
                <w:szCs w:val="22"/>
              </w:rPr>
              <w:t>п.с.т</w:t>
            </w:r>
            <w:proofErr w:type="spellEnd"/>
            <w:r w:rsidRPr="00077F3C">
              <w:rPr>
                <w:sz w:val="22"/>
                <w:szCs w:val="22"/>
              </w:rPr>
              <w:t>. Нагорный"</w:t>
            </w:r>
          </w:p>
        </w:tc>
        <w:tc>
          <w:tcPr>
            <w:tcW w:w="1414" w:type="dxa"/>
          </w:tcPr>
          <w:p w14:paraId="632BA0AC" w14:textId="2CDCCFFF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6</w:t>
            </w:r>
          </w:p>
        </w:tc>
        <w:tc>
          <w:tcPr>
            <w:tcW w:w="1523" w:type="dxa"/>
          </w:tcPr>
          <w:p w14:paraId="1BBFD083" w14:textId="5F4D7E01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50</w:t>
            </w:r>
          </w:p>
        </w:tc>
        <w:tc>
          <w:tcPr>
            <w:tcW w:w="1173" w:type="dxa"/>
          </w:tcPr>
          <w:p w14:paraId="28AEE5E4" w14:textId="3AE7E094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0</w:t>
            </w:r>
          </w:p>
        </w:tc>
        <w:tc>
          <w:tcPr>
            <w:tcW w:w="1241" w:type="dxa"/>
          </w:tcPr>
          <w:p w14:paraId="58B62D6D" w14:textId="6C9F5D0A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6,8</w:t>
            </w:r>
          </w:p>
        </w:tc>
      </w:tr>
      <w:tr w:rsidR="00077F3C" w14:paraId="5AFD7B28" w14:textId="77777777" w:rsidTr="005B0B42">
        <w:tc>
          <w:tcPr>
            <w:tcW w:w="534" w:type="dxa"/>
            <w:gridSpan w:val="2"/>
            <w:vAlign w:val="center"/>
          </w:tcPr>
          <w:p w14:paraId="01D76F2B" w14:textId="7F9E6F80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  <w:gridSpan w:val="2"/>
          </w:tcPr>
          <w:p w14:paraId="40D069A3" w14:textId="59AB8B7B" w:rsidR="00077F3C" w:rsidRPr="00077F3C" w:rsidRDefault="00077F3C" w:rsidP="00077F3C">
            <w:pPr>
              <w:rPr>
                <w:bCs/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Приаргунский округ</w:t>
            </w:r>
          </w:p>
        </w:tc>
        <w:tc>
          <w:tcPr>
            <w:tcW w:w="2552" w:type="dxa"/>
          </w:tcPr>
          <w:p w14:paraId="167161B8" w14:textId="2512C5F3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МБОУ "</w:t>
            </w:r>
            <w:proofErr w:type="spellStart"/>
            <w:r w:rsidRPr="00077F3C">
              <w:rPr>
                <w:sz w:val="22"/>
                <w:szCs w:val="22"/>
              </w:rPr>
              <w:t>Усть</w:t>
            </w:r>
            <w:proofErr w:type="spellEnd"/>
            <w:r w:rsidRPr="00077F3C">
              <w:rPr>
                <w:sz w:val="22"/>
                <w:szCs w:val="22"/>
              </w:rPr>
              <w:t xml:space="preserve">- </w:t>
            </w:r>
            <w:proofErr w:type="spellStart"/>
            <w:r w:rsidRPr="00077F3C">
              <w:rPr>
                <w:sz w:val="22"/>
                <w:szCs w:val="22"/>
              </w:rPr>
              <w:t>Тасуркайская</w:t>
            </w:r>
            <w:proofErr w:type="spellEnd"/>
            <w:r w:rsidRPr="00077F3C">
              <w:rPr>
                <w:sz w:val="22"/>
                <w:szCs w:val="22"/>
              </w:rPr>
              <w:t xml:space="preserve"> ООШ"</w:t>
            </w:r>
          </w:p>
        </w:tc>
        <w:tc>
          <w:tcPr>
            <w:tcW w:w="1414" w:type="dxa"/>
          </w:tcPr>
          <w:p w14:paraId="16BE8F9C" w14:textId="2E2437CA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6</w:t>
            </w:r>
          </w:p>
        </w:tc>
        <w:tc>
          <w:tcPr>
            <w:tcW w:w="1523" w:type="dxa"/>
          </w:tcPr>
          <w:p w14:paraId="27981D41" w14:textId="38C12937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50</w:t>
            </w:r>
          </w:p>
        </w:tc>
        <w:tc>
          <w:tcPr>
            <w:tcW w:w="1173" w:type="dxa"/>
          </w:tcPr>
          <w:p w14:paraId="11A70854" w14:textId="65570210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16,67</w:t>
            </w:r>
          </w:p>
        </w:tc>
        <w:tc>
          <w:tcPr>
            <w:tcW w:w="1241" w:type="dxa"/>
          </w:tcPr>
          <w:p w14:paraId="4FF73D74" w14:textId="55F70CE8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8</w:t>
            </w:r>
          </w:p>
        </w:tc>
      </w:tr>
      <w:tr w:rsidR="00077F3C" w14:paraId="2047C270" w14:textId="77777777" w:rsidTr="005B0B42">
        <w:tc>
          <w:tcPr>
            <w:tcW w:w="534" w:type="dxa"/>
            <w:gridSpan w:val="2"/>
            <w:vAlign w:val="center"/>
          </w:tcPr>
          <w:p w14:paraId="496A9C93" w14:textId="3A57D8E1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84" w:type="dxa"/>
            <w:gridSpan w:val="2"/>
          </w:tcPr>
          <w:p w14:paraId="1A059496" w14:textId="5C40D411" w:rsidR="00077F3C" w:rsidRPr="00077F3C" w:rsidRDefault="00077F3C" w:rsidP="00077F3C">
            <w:pPr>
              <w:rPr>
                <w:bCs/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Чернышевский округ</w:t>
            </w:r>
          </w:p>
        </w:tc>
        <w:tc>
          <w:tcPr>
            <w:tcW w:w="2552" w:type="dxa"/>
          </w:tcPr>
          <w:p w14:paraId="63220885" w14:textId="3E147362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 xml:space="preserve">МОУ СОШ с. Комсомольское </w:t>
            </w:r>
          </w:p>
        </w:tc>
        <w:tc>
          <w:tcPr>
            <w:tcW w:w="1414" w:type="dxa"/>
          </w:tcPr>
          <w:p w14:paraId="2BADC1D7" w14:textId="3E7D052B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19</w:t>
            </w:r>
          </w:p>
        </w:tc>
        <w:tc>
          <w:tcPr>
            <w:tcW w:w="1523" w:type="dxa"/>
          </w:tcPr>
          <w:p w14:paraId="43F221AF" w14:textId="01B70C1B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47,37</w:t>
            </w:r>
          </w:p>
        </w:tc>
        <w:tc>
          <w:tcPr>
            <w:tcW w:w="1173" w:type="dxa"/>
          </w:tcPr>
          <w:p w14:paraId="3B03027A" w14:textId="665829E5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21,05</w:t>
            </w:r>
          </w:p>
        </w:tc>
        <w:tc>
          <w:tcPr>
            <w:tcW w:w="1241" w:type="dxa"/>
          </w:tcPr>
          <w:p w14:paraId="7D82DC3B" w14:textId="5F4C17F9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7,8</w:t>
            </w:r>
          </w:p>
        </w:tc>
      </w:tr>
      <w:tr w:rsidR="00077F3C" w14:paraId="690A7B92" w14:textId="77777777" w:rsidTr="005B0B42">
        <w:tc>
          <w:tcPr>
            <w:tcW w:w="534" w:type="dxa"/>
            <w:gridSpan w:val="2"/>
            <w:vAlign w:val="center"/>
          </w:tcPr>
          <w:p w14:paraId="7BFB1807" w14:textId="331EA5CE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984" w:type="dxa"/>
            <w:gridSpan w:val="2"/>
          </w:tcPr>
          <w:p w14:paraId="6AD5C079" w14:textId="319B3CF6" w:rsidR="00077F3C" w:rsidRPr="00077F3C" w:rsidRDefault="00077F3C" w:rsidP="00077F3C">
            <w:pPr>
              <w:rPr>
                <w:bCs/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Чернышевский округ</w:t>
            </w:r>
          </w:p>
        </w:tc>
        <w:tc>
          <w:tcPr>
            <w:tcW w:w="2552" w:type="dxa"/>
          </w:tcPr>
          <w:p w14:paraId="2545CC95" w14:textId="2B7E7259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 xml:space="preserve">МОУ СОШ с. Старый </w:t>
            </w:r>
            <w:proofErr w:type="spellStart"/>
            <w:r w:rsidRPr="00077F3C">
              <w:rPr>
                <w:sz w:val="22"/>
                <w:szCs w:val="22"/>
              </w:rPr>
              <w:t>Олов</w:t>
            </w:r>
            <w:proofErr w:type="spellEnd"/>
          </w:p>
        </w:tc>
        <w:tc>
          <w:tcPr>
            <w:tcW w:w="1414" w:type="dxa"/>
          </w:tcPr>
          <w:p w14:paraId="01C635E4" w14:textId="5D3C12B8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</w:tcPr>
          <w:p w14:paraId="2C0E236D" w14:textId="05409DE0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46,15</w:t>
            </w:r>
          </w:p>
        </w:tc>
        <w:tc>
          <w:tcPr>
            <w:tcW w:w="1173" w:type="dxa"/>
          </w:tcPr>
          <w:p w14:paraId="3571DDE6" w14:textId="1AF55BDD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15,38</w:t>
            </w:r>
          </w:p>
        </w:tc>
        <w:tc>
          <w:tcPr>
            <w:tcW w:w="1241" w:type="dxa"/>
          </w:tcPr>
          <w:p w14:paraId="6C5A8E1A" w14:textId="51D1FDAF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7,8</w:t>
            </w:r>
          </w:p>
        </w:tc>
      </w:tr>
      <w:tr w:rsidR="00077F3C" w14:paraId="58B575C3" w14:textId="77777777" w:rsidTr="005B0B42">
        <w:tc>
          <w:tcPr>
            <w:tcW w:w="534" w:type="dxa"/>
            <w:gridSpan w:val="2"/>
            <w:vAlign w:val="center"/>
          </w:tcPr>
          <w:p w14:paraId="52338141" w14:textId="5384372D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984" w:type="dxa"/>
            <w:gridSpan w:val="2"/>
          </w:tcPr>
          <w:p w14:paraId="1CF28610" w14:textId="2CF59707" w:rsidR="00077F3C" w:rsidRPr="00077F3C" w:rsidRDefault="00077F3C" w:rsidP="00077F3C">
            <w:pPr>
              <w:rPr>
                <w:bCs/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Балейский округ</w:t>
            </w:r>
          </w:p>
        </w:tc>
        <w:tc>
          <w:tcPr>
            <w:tcW w:w="2552" w:type="dxa"/>
          </w:tcPr>
          <w:p w14:paraId="1F0DD96C" w14:textId="64AFA116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МКОУ "</w:t>
            </w:r>
            <w:proofErr w:type="spellStart"/>
            <w:r w:rsidRPr="00077F3C">
              <w:rPr>
                <w:sz w:val="22"/>
                <w:szCs w:val="22"/>
              </w:rPr>
              <w:t>Казаковская</w:t>
            </w:r>
            <w:proofErr w:type="spellEnd"/>
            <w:r w:rsidRPr="00077F3C">
              <w:rPr>
                <w:sz w:val="22"/>
                <w:szCs w:val="22"/>
              </w:rPr>
              <w:t xml:space="preserve"> СОШ"</w:t>
            </w:r>
          </w:p>
        </w:tc>
        <w:tc>
          <w:tcPr>
            <w:tcW w:w="1414" w:type="dxa"/>
          </w:tcPr>
          <w:p w14:paraId="715AD441" w14:textId="64A6FD59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11</w:t>
            </w:r>
          </w:p>
        </w:tc>
        <w:tc>
          <w:tcPr>
            <w:tcW w:w="1523" w:type="dxa"/>
          </w:tcPr>
          <w:p w14:paraId="448DC184" w14:textId="7FFDF897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45,45</w:t>
            </w:r>
          </w:p>
        </w:tc>
        <w:tc>
          <w:tcPr>
            <w:tcW w:w="1173" w:type="dxa"/>
          </w:tcPr>
          <w:p w14:paraId="0D45C131" w14:textId="4D36A6C6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9,09</w:t>
            </w:r>
          </w:p>
        </w:tc>
        <w:tc>
          <w:tcPr>
            <w:tcW w:w="1241" w:type="dxa"/>
          </w:tcPr>
          <w:p w14:paraId="48113F48" w14:textId="44A8E5C0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</w:t>
            </w:r>
          </w:p>
        </w:tc>
      </w:tr>
      <w:tr w:rsidR="00077F3C" w14:paraId="4E4C5D4B" w14:textId="77777777" w:rsidTr="005B0B42">
        <w:tc>
          <w:tcPr>
            <w:tcW w:w="534" w:type="dxa"/>
            <w:gridSpan w:val="2"/>
            <w:vAlign w:val="center"/>
          </w:tcPr>
          <w:p w14:paraId="4473940E" w14:textId="13FE1529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gridSpan w:val="2"/>
          </w:tcPr>
          <w:p w14:paraId="2103AB3D" w14:textId="40C3B603" w:rsidR="00077F3C" w:rsidRPr="00077F3C" w:rsidRDefault="00077F3C" w:rsidP="00077F3C">
            <w:pPr>
              <w:rPr>
                <w:bCs/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Улетовский округ</w:t>
            </w:r>
          </w:p>
        </w:tc>
        <w:tc>
          <w:tcPr>
            <w:tcW w:w="2552" w:type="dxa"/>
          </w:tcPr>
          <w:p w14:paraId="24CD07F2" w14:textId="2F2A75F2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 xml:space="preserve">МБОУ "Николаевская СОШ" </w:t>
            </w:r>
          </w:p>
        </w:tc>
        <w:tc>
          <w:tcPr>
            <w:tcW w:w="1414" w:type="dxa"/>
          </w:tcPr>
          <w:p w14:paraId="68B69F03" w14:textId="75523DBC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21</w:t>
            </w:r>
          </w:p>
        </w:tc>
        <w:tc>
          <w:tcPr>
            <w:tcW w:w="1523" w:type="dxa"/>
          </w:tcPr>
          <w:p w14:paraId="40FF1699" w14:textId="1E82DF34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42,86</w:t>
            </w:r>
          </w:p>
        </w:tc>
        <w:tc>
          <w:tcPr>
            <w:tcW w:w="1173" w:type="dxa"/>
          </w:tcPr>
          <w:p w14:paraId="1512C3A0" w14:textId="1DB98950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9,52</w:t>
            </w:r>
          </w:p>
        </w:tc>
        <w:tc>
          <w:tcPr>
            <w:tcW w:w="1241" w:type="dxa"/>
          </w:tcPr>
          <w:p w14:paraId="0BE79503" w14:textId="71D5771C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7,2</w:t>
            </w:r>
          </w:p>
        </w:tc>
      </w:tr>
      <w:tr w:rsidR="00077F3C" w14:paraId="1557C044" w14:textId="77777777" w:rsidTr="005B0B42">
        <w:tc>
          <w:tcPr>
            <w:tcW w:w="534" w:type="dxa"/>
            <w:gridSpan w:val="2"/>
            <w:vAlign w:val="center"/>
          </w:tcPr>
          <w:p w14:paraId="62A3F1D7" w14:textId="33615C63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984" w:type="dxa"/>
            <w:gridSpan w:val="2"/>
          </w:tcPr>
          <w:p w14:paraId="4681BF04" w14:textId="0AFB8B20" w:rsidR="00077F3C" w:rsidRPr="00077F3C" w:rsidRDefault="00077F3C" w:rsidP="00077F3C">
            <w:pPr>
              <w:rPr>
                <w:bCs/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Петровск-Забайкальский округ</w:t>
            </w:r>
          </w:p>
        </w:tc>
        <w:tc>
          <w:tcPr>
            <w:tcW w:w="2552" w:type="dxa"/>
          </w:tcPr>
          <w:p w14:paraId="7A89C43B" w14:textId="6F1505AA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МОУ ООШ с. Пески</w:t>
            </w:r>
          </w:p>
        </w:tc>
        <w:tc>
          <w:tcPr>
            <w:tcW w:w="1414" w:type="dxa"/>
          </w:tcPr>
          <w:p w14:paraId="123A0C17" w14:textId="6F173F8B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</w:t>
            </w:r>
          </w:p>
        </w:tc>
        <w:tc>
          <w:tcPr>
            <w:tcW w:w="1523" w:type="dxa"/>
          </w:tcPr>
          <w:p w14:paraId="57EE7D2F" w14:textId="25475E17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42,86</w:t>
            </w:r>
          </w:p>
        </w:tc>
        <w:tc>
          <w:tcPr>
            <w:tcW w:w="1173" w:type="dxa"/>
          </w:tcPr>
          <w:p w14:paraId="73456211" w14:textId="3DF16801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28,57</w:t>
            </w:r>
          </w:p>
        </w:tc>
        <w:tc>
          <w:tcPr>
            <w:tcW w:w="1241" w:type="dxa"/>
          </w:tcPr>
          <w:p w14:paraId="47D018E4" w14:textId="712FCB6C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7,3</w:t>
            </w:r>
          </w:p>
        </w:tc>
      </w:tr>
      <w:tr w:rsidR="00077F3C" w14:paraId="42931A77" w14:textId="77777777" w:rsidTr="005B0B42">
        <w:tc>
          <w:tcPr>
            <w:tcW w:w="534" w:type="dxa"/>
            <w:gridSpan w:val="2"/>
            <w:vAlign w:val="center"/>
          </w:tcPr>
          <w:p w14:paraId="6277B795" w14:textId="6B32CF49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984" w:type="dxa"/>
            <w:gridSpan w:val="2"/>
          </w:tcPr>
          <w:p w14:paraId="25CAC8E4" w14:textId="1487500F" w:rsidR="00077F3C" w:rsidRPr="00077F3C" w:rsidRDefault="00077F3C" w:rsidP="00077F3C">
            <w:pPr>
              <w:rPr>
                <w:bCs/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Александрово-Заводский округ</w:t>
            </w:r>
          </w:p>
        </w:tc>
        <w:tc>
          <w:tcPr>
            <w:tcW w:w="2552" w:type="dxa"/>
          </w:tcPr>
          <w:p w14:paraId="6F898CAC" w14:textId="26170852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МОУ Ново-</w:t>
            </w:r>
            <w:proofErr w:type="spellStart"/>
            <w:r w:rsidRPr="00077F3C">
              <w:rPr>
                <w:sz w:val="22"/>
                <w:szCs w:val="22"/>
              </w:rPr>
              <w:t>Акатуйская</w:t>
            </w:r>
            <w:proofErr w:type="spellEnd"/>
            <w:r w:rsidRPr="00077F3C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414" w:type="dxa"/>
          </w:tcPr>
          <w:p w14:paraId="0AE68505" w14:textId="69EDA736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10</w:t>
            </w:r>
          </w:p>
        </w:tc>
        <w:tc>
          <w:tcPr>
            <w:tcW w:w="1523" w:type="dxa"/>
          </w:tcPr>
          <w:p w14:paraId="4889BEE6" w14:textId="519BDF00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40</w:t>
            </w:r>
          </w:p>
        </w:tc>
        <w:tc>
          <w:tcPr>
            <w:tcW w:w="1173" w:type="dxa"/>
          </w:tcPr>
          <w:p w14:paraId="676D4C3A" w14:textId="63C6EB13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14:paraId="671242A1" w14:textId="61351D34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6,6</w:t>
            </w:r>
          </w:p>
        </w:tc>
      </w:tr>
      <w:tr w:rsidR="00077F3C" w14:paraId="58863459" w14:textId="77777777" w:rsidTr="005B0B42">
        <w:tc>
          <w:tcPr>
            <w:tcW w:w="534" w:type="dxa"/>
            <w:gridSpan w:val="2"/>
            <w:vAlign w:val="center"/>
          </w:tcPr>
          <w:p w14:paraId="206B2A5D" w14:textId="19FC7DF7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84" w:type="dxa"/>
            <w:gridSpan w:val="2"/>
          </w:tcPr>
          <w:p w14:paraId="4A44F12D" w14:textId="5CA70675" w:rsidR="00077F3C" w:rsidRPr="00077F3C" w:rsidRDefault="00077F3C" w:rsidP="00077F3C">
            <w:pPr>
              <w:rPr>
                <w:bCs/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Улетовский округ</w:t>
            </w:r>
          </w:p>
        </w:tc>
        <w:tc>
          <w:tcPr>
            <w:tcW w:w="2552" w:type="dxa"/>
          </w:tcPr>
          <w:p w14:paraId="51E51873" w14:textId="0EAF9A16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 xml:space="preserve">МОУ </w:t>
            </w:r>
            <w:proofErr w:type="spellStart"/>
            <w:r w:rsidRPr="00077F3C">
              <w:rPr>
                <w:sz w:val="22"/>
                <w:szCs w:val="22"/>
              </w:rPr>
              <w:t>Горекинская</w:t>
            </w:r>
            <w:proofErr w:type="spellEnd"/>
            <w:r w:rsidRPr="00077F3C">
              <w:rPr>
                <w:sz w:val="22"/>
                <w:szCs w:val="22"/>
              </w:rPr>
              <w:t xml:space="preserve"> ООШ  </w:t>
            </w:r>
          </w:p>
        </w:tc>
        <w:tc>
          <w:tcPr>
            <w:tcW w:w="1414" w:type="dxa"/>
          </w:tcPr>
          <w:p w14:paraId="5CE7CA18" w14:textId="5D34BC39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6</w:t>
            </w:r>
          </w:p>
        </w:tc>
        <w:tc>
          <w:tcPr>
            <w:tcW w:w="1523" w:type="dxa"/>
          </w:tcPr>
          <w:p w14:paraId="4340DE26" w14:textId="4DAE43E8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33,33</w:t>
            </w:r>
          </w:p>
        </w:tc>
        <w:tc>
          <w:tcPr>
            <w:tcW w:w="1173" w:type="dxa"/>
          </w:tcPr>
          <w:p w14:paraId="2A973312" w14:textId="31700A54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0</w:t>
            </w:r>
          </w:p>
        </w:tc>
        <w:tc>
          <w:tcPr>
            <w:tcW w:w="1241" w:type="dxa"/>
          </w:tcPr>
          <w:p w14:paraId="058EF629" w14:textId="3248F356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4,7</w:t>
            </w:r>
          </w:p>
        </w:tc>
      </w:tr>
      <w:tr w:rsidR="00077F3C" w14:paraId="44501188" w14:textId="77777777" w:rsidTr="005B0B42">
        <w:tc>
          <w:tcPr>
            <w:tcW w:w="534" w:type="dxa"/>
            <w:gridSpan w:val="2"/>
            <w:vAlign w:val="center"/>
          </w:tcPr>
          <w:p w14:paraId="7C8BF583" w14:textId="6FE98205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984" w:type="dxa"/>
            <w:gridSpan w:val="2"/>
          </w:tcPr>
          <w:p w14:paraId="20569B4D" w14:textId="01B700D5" w:rsidR="00077F3C" w:rsidRPr="00077F3C" w:rsidRDefault="00077F3C" w:rsidP="00077F3C">
            <w:pPr>
              <w:rPr>
                <w:bCs/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Калганский округ</w:t>
            </w:r>
          </w:p>
        </w:tc>
        <w:tc>
          <w:tcPr>
            <w:tcW w:w="2552" w:type="dxa"/>
          </w:tcPr>
          <w:p w14:paraId="3590A46D" w14:textId="64A79FC0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 xml:space="preserve">МОУ </w:t>
            </w:r>
            <w:proofErr w:type="spellStart"/>
            <w:r w:rsidRPr="00077F3C">
              <w:rPr>
                <w:sz w:val="22"/>
                <w:szCs w:val="22"/>
              </w:rPr>
              <w:t>Доновская</w:t>
            </w:r>
            <w:proofErr w:type="spellEnd"/>
            <w:r w:rsidRPr="00077F3C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414" w:type="dxa"/>
          </w:tcPr>
          <w:p w14:paraId="0900C012" w14:textId="4B25CF57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9</w:t>
            </w:r>
          </w:p>
        </w:tc>
        <w:tc>
          <w:tcPr>
            <w:tcW w:w="1523" w:type="dxa"/>
          </w:tcPr>
          <w:p w14:paraId="7CD5172D" w14:textId="33ABF446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22,22</w:t>
            </w:r>
          </w:p>
        </w:tc>
        <w:tc>
          <w:tcPr>
            <w:tcW w:w="1173" w:type="dxa"/>
          </w:tcPr>
          <w:p w14:paraId="15E712BC" w14:textId="66C6E696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0</w:t>
            </w:r>
          </w:p>
        </w:tc>
        <w:tc>
          <w:tcPr>
            <w:tcW w:w="1241" w:type="dxa"/>
          </w:tcPr>
          <w:p w14:paraId="5CC673A9" w14:textId="7788FB6E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5,7</w:t>
            </w:r>
          </w:p>
        </w:tc>
      </w:tr>
      <w:tr w:rsidR="00077F3C" w14:paraId="2B6B6300" w14:textId="77777777" w:rsidTr="005B0B42">
        <w:tc>
          <w:tcPr>
            <w:tcW w:w="534" w:type="dxa"/>
            <w:gridSpan w:val="2"/>
            <w:vAlign w:val="center"/>
          </w:tcPr>
          <w:p w14:paraId="4EBD60E7" w14:textId="3679760E" w:rsidR="00077F3C" w:rsidRPr="00077F3C" w:rsidRDefault="00077F3C" w:rsidP="00077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gridSpan w:val="2"/>
          </w:tcPr>
          <w:p w14:paraId="523B573B" w14:textId="0DA887AF" w:rsidR="00077F3C" w:rsidRPr="00077F3C" w:rsidRDefault="00077F3C" w:rsidP="00077F3C">
            <w:pPr>
              <w:rPr>
                <w:bCs/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Балейский округ</w:t>
            </w:r>
          </w:p>
        </w:tc>
        <w:tc>
          <w:tcPr>
            <w:tcW w:w="2552" w:type="dxa"/>
          </w:tcPr>
          <w:p w14:paraId="498E600E" w14:textId="156A0384" w:rsidR="00077F3C" w:rsidRPr="00077F3C" w:rsidRDefault="00077F3C" w:rsidP="00077F3C">
            <w:pPr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МКОУ "</w:t>
            </w:r>
            <w:proofErr w:type="spellStart"/>
            <w:r w:rsidRPr="00077F3C">
              <w:rPr>
                <w:sz w:val="22"/>
                <w:szCs w:val="22"/>
              </w:rPr>
              <w:t>Ильдиканская</w:t>
            </w:r>
            <w:proofErr w:type="spellEnd"/>
            <w:r w:rsidRPr="00077F3C">
              <w:rPr>
                <w:sz w:val="22"/>
                <w:szCs w:val="22"/>
              </w:rPr>
              <w:t xml:space="preserve"> СОШ"</w:t>
            </w:r>
          </w:p>
        </w:tc>
        <w:tc>
          <w:tcPr>
            <w:tcW w:w="1414" w:type="dxa"/>
          </w:tcPr>
          <w:p w14:paraId="7607C8F5" w14:textId="04902762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6</w:t>
            </w:r>
          </w:p>
        </w:tc>
        <w:tc>
          <w:tcPr>
            <w:tcW w:w="1523" w:type="dxa"/>
          </w:tcPr>
          <w:p w14:paraId="23B550F9" w14:textId="5D229D3A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16,67</w:t>
            </w:r>
          </w:p>
        </w:tc>
        <w:tc>
          <w:tcPr>
            <w:tcW w:w="1173" w:type="dxa"/>
          </w:tcPr>
          <w:p w14:paraId="7DF01E92" w14:textId="13F69410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0</w:t>
            </w:r>
          </w:p>
        </w:tc>
        <w:tc>
          <w:tcPr>
            <w:tcW w:w="1241" w:type="dxa"/>
          </w:tcPr>
          <w:p w14:paraId="7FD1B721" w14:textId="759AE30E" w:rsidR="00077F3C" w:rsidRPr="00077F3C" w:rsidRDefault="00077F3C" w:rsidP="00077F3C">
            <w:pPr>
              <w:jc w:val="center"/>
              <w:rPr>
                <w:color w:val="000000"/>
                <w:sz w:val="22"/>
                <w:szCs w:val="22"/>
              </w:rPr>
            </w:pPr>
            <w:r w:rsidRPr="00077F3C">
              <w:rPr>
                <w:sz w:val="22"/>
                <w:szCs w:val="22"/>
              </w:rPr>
              <w:t>4,2</w:t>
            </w:r>
          </w:p>
        </w:tc>
      </w:tr>
    </w:tbl>
    <w:p w14:paraId="2F930FAD" w14:textId="77777777" w:rsidR="003E57C1" w:rsidRDefault="003E57C1" w:rsidP="003E57C1"/>
    <w:p w14:paraId="37CD356B" w14:textId="387ACA47" w:rsidR="003E57C1" w:rsidRPr="00DD3930" w:rsidRDefault="00061113" w:rsidP="003E57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E57C1" w:rsidRPr="00DD3930">
        <w:rPr>
          <w:sz w:val="28"/>
          <w:szCs w:val="28"/>
        </w:rPr>
        <w:t>евятиклассник</w:t>
      </w:r>
      <w:r>
        <w:rPr>
          <w:sz w:val="28"/>
          <w:szCs w:val="28"/>
        </w:rPr>
        <w:t>и</w:t>
      </w:r>
      <w:r w:rsidR="003E57C1" w:rsidRPr="00DD3930">
        <w:rPr>
          <w:sz w:val="28"/>
          <w:szCs w:val="28"/>
        </w:rPr>
        <w:t xml:space="preserve"> </w:t>
      </w:r>
      <w:r w:rsidR="00344826">
        <w:rPr>
          <w:sz w:val="28"/>
          <w:szCs w:val="28"/>
        </w:rPr>
        <w:t xml:space="preserve">МБОУ Оловяннинская СОШ № 1, МОУ ООШ № 42 </w:t>
      </w:r>
      <w:proofErr w:type="spellStart"/>
      <w:r w:rsidR="00344826">
        <w:rPr>
          <w:sz w:val="28"/>
          <w:szCs w:val="28"/>
        </w:rPr>
        <w:t>пгт</w:t>
      </w:r>
      <w:proofErr w:type="spellEnd"/>
      <w:r w:rsidR="00344826">
        <w:rPr>
          <w:sz w:val="28"/>
          <w:szCs w:val="28"/>
        </w:rPr>
        <w:t xml:space="preserve">. </w:t>
      </w:r>
      <w:proofErr w:type="spellStart"/>
      <w:r w:rsidR="00344826">
        <w:rPr>
          <w:sz w:val="28"/>
          <w:szCs w:val="28"/>
        </w:rPr>
        <w:t>Новокручининский</w:t>
      </w:r>
      <w:proofErr w:type="spellEnd"/>
      <w:r w:rsidR="00344826">
        <w:rPr>
          <w:sz w:val="28"/>
          <w:szCs w:val="28"/>
        </w:rPr>
        <w:t>, МКОУ «СОШ № 14», МКОУ «</w:t>
      </w:r>
      <w:proofErr w:type="spellStart"/>
      <w:r w:rsidR="00344826">
        <w:rPr>
          <w:sz w:val="28"/>
          <w:szCs w:val="28"/>
        </w:rPr>
        <w:t>Казаковская</w:t>
      </w:r>
      <w:proofErr w:type="spellEnd"/>
      <w:r w:rsidR="00344826">
        <w:rPr>
          <w:sz w:val="28"/>
          <w:szCs w:val="28"/>
        </w:rPr>
        <w:t xml:space="preserve"> СОШ», МКОУ </w:t>
      </w:r>
      <w:proofErr w:type="spellStart"/>
      <w:r w:rsidR="00344826">
        <w:rPr>
          <w:sz w:val="28"/>
          <w:szCs w:val="28"/>
        </w:rPr>
        <w:t>Ильдиканская</w:t>
      </w:r>
      <w:proofErr w:type="spellEnd"/>
      <w:r w:rsidR="00344826">
        <w:rPr>
          <w:sz w:val="28"/>
          <w:szCs w:val="28"/>
        </w:rPr>
        <w:t xml:space="preserve"> СОШ» Балейского округа, МБОУ «Николаевская СОШ», МОУ «</w:t>
      </w:r>
      <w:proofErr w:type="spellStart"/>
      <w:r w:rsidR="00344826">
        <w:rPr>
          <w:sz w:val="28"/>
          <w:szCs w:val="28"/>
        </w:rPr>
        <w:t>Горекинская</w:t>
      </w:r>
      <w:proofErr w:type="spellEnd"/>
      <w:r w:rsidR="00344826">
        <w:rPr>
          <w:sz w:val="28"/>
          <w:szCs w:val="28"/>
        </w:rPr>
        <w:t xml:space="preserve"> ООШ» Улётовского округа </w:t>
      </w:r>
      <w:r>
        <w:rPr>
          <w:sz w:val="28"/>
          <w:szCs w:val="28"/>
        </w:rPr>
        <w:t>имеют</w:t>
      </w:r>
      <w:r w:rsidR="00344826">
        <w:rPr>
          <w:sz w:val="28"/>
          <w:szCs w:val="28"/>
        </w:rPr>
        <w:t xml:space="preserve"> </w:t>
      </w:r>
      <w:r w:rsidR="003E57C1" w:rsidRPr="00DD3930">
        <w:rPr>
          <w:sz w:val="28"/>
          <w:szCs w:val="28"/>
        </w:rPr>
        <w:t>низкие результаты и по русскому языку, и по математике.</w:t>
      </w:r>
    </w:p>
    <w:p w14:paraId="1630344C" w14:textId="77777777" w:rsidR="003E57C1" w:rsidRDefault="003E57C1" w:rsidP="003E57C1">
      <w:pPr>
        <w:jc w:val="both"/>
        <w:rPr>
          <w:sz w:val="28"/>
          <w:szCs w:val="28"/>
        </w:rPr>
      </w:pPr>
    </w:p>
    <w:p w14:paraId="5253007B" w14:textId="383C637D" w:rsidR="003E57C1" w:rsidRPr="003350EC" w:rsidRDefault="003E57C1" w:rsidP="003350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нарушение Порядка из ППЭ в 202</w:t>
      </w:r>
      <w:r w:rsidR="00061113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было удалено </w:t>
      </w:r>
      <w:r w:rsidR="00061113">
        <w:rPr>
          <w:sz w:val="28"/>
          <w:szCs w:val="28"/>
        </w:rPr>
        <w:t>16</w:t>
      </w:r>
      <w:r>
        <w:rPr>
          <w:sz w:val="28"/>
          <w:szCs w:val="28"/>
        </w:rPr>
        <w:t xml:space="preserve"> участник</w:t>
      </w:r>
      <w:r w:rsidR="00061113">
        <w:rPr>
          <w:sz w:val="28"/>
          <w:szCs w:val="28"/>
        </w:rPr>
        <w:t>ов</w:t>
      </w:r>
      <w:r w:rsidR="00486C16">
        <w:rPr>
          <w:sz w:val="28"/>
          <w:szCs w:val="28"/>
        </w:rPr>
        <w:t xml:space="preserve">: за </w:t>
      </w:r>
      <w:r w:rsidR="00486C16" w:rsidRPr="00486C16">
        <w:rPr>
          <w:sz w:val="28"/>
          <w:szCs w:val="28"/>
        </w:rPr>
        <w:t>наличие/использование шпаргалок</w:t>
      </w:r>
      <w:r w:rsidR="00486C16">
        <w:rPr>
          <w:sz w:val="28"/>
          <w:szCs w:val="28"/>
        </w:rPr>
        <w:t xml:space="preserve"> удалено </w:t>
      </w:r>
      <w:r w:rsidR="00061113">
        <w:rPr>
          <w:sz w:val="28"/>
          <w:szCs w:val="28"/>
        </w:rPr>
        <w:t>9</w:t>
      </w:r>
      <w:r w:rsidR="00486C16">
        <w:rPr>
          <w:sz w:val="28"/>
          <w:szCs w:val="28"/>
        </w:rPr>
        <w:t xml:space="preserve"> человек, за </w:t>
      </w:r>
      <w:r w:rsidR="00486C16" w:rsidRPr="00486C16">
        <w:rPr>
          <w:sz w:val="28"/>
          <w:szCs w:val="28"/>
        </w:rPr>
        <w:t>наличие/использование телефон</w:t>
      </w:r>
      <w:r w:rsidR="000043E8">
        <w:rPr>
          <w:sz w:val="28"/>
          <w:szCs w:val="28"/>
        </w:rPr>
        <w:t>ов</w:t>
      </w:r>
      <w:r w:rsidR="00486C16">
        <w:rPr>
          <w:sz w:val="28"/>
          <w:szCs w:val="28"/>
        </w:rPr>
        <w:t xml:space="preserve"> </w:t>
      </w:r>
      <w:r w:rsidR="00CC7637">
        <w:rPr>
          <w:sz w:val="28"/>
          <w:szCs w:val="28"/>
        </w:rPr>
        <w:t>–</w:t>
      </w:r>
      <w:r w:rsidR="00486C16">
        <w:rPr>
          <w:sz w:val="28"/>
          <w:szCs w:val="28"/>
        </w:rPr>
        <w:t xml:space="preserve"> </w:t>
      </w:r>
      <w:r w:rsidR="00061113">
        <w:rPr>
          <w:sz w:val="28"/>
          <w:szCs w:val="28"/>
        </w:rPr>
        <w:t>7</w:t>
      </w:r>
      <w:r w:rsidR="00CC7637">
        <w:rPr>
          <w:sz w:val="28"/>
          <w:szCs w:val="28"/>
        </w:rPr>
        <w:t>. В</w:t>
      </w:r>
      <w:r w:rsidR="00061113">
        <w:rPr>
          <w:sz w:val="28"/>
          <w:szCs w:val="28"/>
        </w:rPr>
        <w:t xml:space="preserve"> 2025 году было удалено 22 участника, в</w:t>
      </w:r>
      <w:r w:rsidR="00486C16">
        <w:rPr>
          <w:sz w:val="28"/>
          <w:szCs w:val="28"/>
        </w:rPr>
        <w:t xml:space="preserve"> 202</w:t>
      </w:r>
      <w:r w:rsidR="000043E8">
        <w:rPr>
          <w:sz w:val="28"/>
          <w:szCs w:val="28"/>
        </w:rPr>
        <w:t>4</w:t>
      </w:r>
      <w:r w:rsidR="00486C16">
        <w:rPr>
          <w:sz w:val="28"/>
          <w:szCs w:val="28"/>
        </w:rPr>
        <w:t xml:space="preserve"> </w:t>
      </w:r>
      <w:r w:rsidR="00061113">
        <w:rPr>
          <w:sz w:val="28"/>
          <w:szCs w:val="28"/>
        </w:rPr>
        <w:t>-</w:t>
      </w:r>
      <w:r w:rsidR="00486C16">
        <w:rPr>
          <w:sz w:val="28"/>
          <w:szCs w:val="28"/>
        </w:rPr>
        <w:t xml:space="preserve"> </w:t>
      </w:r>
      <w:r w:rsidR="000043E8">
        <w:rPr>
          <w:sz w:val="28"/>
          <w:szCs w:val="28"/>
        </w:rPr>
        <w:t>32</w:t>
      </w:r>
      <w:r>
        <w:rPr>
          <w:sz w:val="28"/>
          <w:szCs w:val="28"/>
        </w:rPr>
        <w:t xml:space="preserve">. </w:t>
      </w:r>
    </w:p>
    <w:p w14:paraId="5546435A" w14:textId="77777777" w:rsidR="003E57C1" w:rsidRDefault="003E57C1" w:rsidP="003E57C1">
      <w:pPr>
        <w:ind w:firstLine="708"/>
        <w:jc w:val="right"/>
      </w:pPr>
    </w:p>
    <w:p w14:paraId="0392B747" w14:textId="77777777" w:rsidR="003E57C1" w:rsidRPr="00D74A5A" w:rsidRDefault="003E57C1" w:rsidP="003E57C1">
      <w:pPr>
        <w:ind w:firstLine="708"/>
        <w:jc w:val="right"/>
      </w:pPr>
      <w:r w:rsidRPr="00D74A5A">
        <w:t>Таблица 1</w:t>
      </w:r>
      <w:r w:rsidR="00CC7637">
        <w:t>7</w:t>
      </w:r>
    </w:p>
    <w:tbl>
      <w:tblPr>
        <w:tblW w:w="10506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1418"/>
        <w:gridCol w:w="850"/>
        <w:gridCol w:w="2552"/>
        <w:gridCol w:w="1985"/>
        <w:gridCol w:w="3117"/>
      </w:tblGrid>
      <w:tr w:rsidR="003E57C1" w:rsidRPr="00460254" w14:paraId="3BFB80A6" w14:textId="77777777" w:rsidTr="00171E1F">
        <w:trPr>
          <w:trHeight w:val="615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E8DE1A1" w14:textId="77777777" w:rsidR="003E57C1" w:rsidRPr="00E62024" w:rsidRDefault="00171E1F" w:rsidP="003E57C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415B83B" w14:textId="77777777" w:rsidR="003E57C1" w:rsidRPr="00436FF8" w:rsidRDefault="003E57C1" w:rsidP="003E57C1">
            <w:pPr>
              <w:jc w:val="center"/>
              <w:rPr>
                <w:b/>
                <w:bCs/>
                <w:color w:val="000000"/>
              </w:rPr>
            </w:pPr>
            <w:r w:rsidRPr="00436FF8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4961A3" w14:textId="77777777" w:rsidR="003E57C1" w:rsidRPr="00E62024" w:rsidRDefault="003E57C1" w:rsidP="003E57C1">
            <w:pPr>
              <w:jc w:val="center"/>
              <w:rPr>
                <w:b/>
                <w:bCs/>
                <w:color w:val="000000"/>
              </w:rPr>
            </w:pPr>
            <w:r w:rsidRPr="00E62024">
              <w:rPr>
                <w:b/>
                <w:bCs/>
                <w:color w:val="000000"/>
              </w:rPr>
              <w:t>ППЭ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A337884" w14:textId="77777777" w:rsidR="003E57C1" w:rsidRPr="00E62024" w:rsidRDefault="003E57C1" w:rsidP="003E57C1">
            <w:pPr>
              <w:jc w:val="center"/>
              <w:rPr>
                <w:b/>
                <w:bCs/>
                <w:color w:val="000000"/>
              </w:rPr>
            </w:pPr>
            <w:r w:rsidRPr="00E62024">
              <w:rPr>
                <w:b/>
                <w:bCs/>
                <w:color w:val="000000"/>
              </w:rPr>
              <w:t>МО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3A332AC" w14:textId="77777777" w:rsidR="003E57C1" w:rsidRPr="00E62024" w:rsidRDefault="003E57C1" w:rsidP="003E57C1">
            <w:pPr>
              <w:jc w:val="center"/>
              <w:rPr>
                <w:b/>
                <w:bCs/>
                <w:color w:val="000000"/>
              </w:rPr>
            </w:pPr>
            <w:r w:rsidRPr="00E62024">
              <w:rPr>
                <w:b/>
                <w:bCs/>
                <w:color w:val="000000"/>
              </w:rPr>
              <w:t xml:space="preserve">Предмет </w:t>
            </w:r>
          </w:p>
        </w:tc>
        <w:tc>
          <w:tcPr>
            <w:tcW w:w="3117" w:type="dxa"/>
            <w:shd w:val="clear" w:color="auto" w:fill="auto"/>
            <w:vAlign w:val="bottom"/>
            <w:hideMark/>
          </w:tcPr>
          <w:p w14:paraId="06DBDEB5" w14:textId="77777777" w:rsidR="003E57C1" w:rsidRPr="00E62024" w:rsidRDefault="003E57C1" w:rsidP="003E57C1">
            <w:pPr>
              <w:jc w:val="center"/>
              <w:rPr>
                <w:b/>
                <w:bCs/>
                <w:color w:val="000000"/>
              </w:rPr>
            </w:pPr>
            <w:r w:rsidRPr="00E62024">
              <w:rPr>
                <w:b/>
                <w:bCs/>
                <w:color w:val="000000"/>
              </w:rPr>
              <w:t>ОО</w:t>
            </w:r>
            <w:r>
              <w:rPr>
                <w:b/>
                <w:bCs/>
                <w:color w:val="000000"/>
              </w:rPr>
              <w:t>, в которой обучался участник</w:t>
            </w:r>
          </w:p>
        </w:tc>
      </w:tr>
      <w:tr w:rsidR="00137600" w:rsidRPr="00460254" w14:paraId="54170790" w14:textId="77777777" w:rsidTr="00137600">
        <w:trPr>
          <w:trHeight w:val="25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A83314E" w14:textId="77777777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</w:tcPr>
          <w:p w14:paraId="56073E5F" w14:textId="267FAD15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02.06.2026</w:t>
            </w:r>
          </w:p>
        </w:tc>
        <w:tc>
          <w:tcPr>
            <w:tcW w:w="850" w:type="dxa"/>
            <w:shd w:val="clear" w:color="auto" w:fill="auto"/>
          </w:tcPr>
          <w:p w14:paraId="6EF0B5D3" w14:textId="427FBAD6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24</w:t>
            </w:r>
          </w:p>
        </w:tc>
        <w:tc>
          <w:tcPr>
            <w:tcW w:w="2552" w:type="dxa"/>
            <w:shd w:val="clear" w:color="auto" w:fill="auto"/>
          </w:tcPr>
          <w:p w14:paraId="237C4E66" w14:textId="678E76D2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137600">
              <w:rPr>
                <w:sz w:val="22"/>
                <w:szCs w:val="22"/>
              </w:rPr>
              <w:t>Чита</w:t>
            </w:r>
          </w:p>
        </w:tc>
        <w:tc>
          <w:tcPr>
            <w:tcW w:w="1985" w:type="dxa"/>
            <w:shd w:val="clear" w:color="auto" w:fill="auto"/>
          </w:tcPr>
          <w:p w14:paraId="72D86483" w14:textId="51A8E445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математика</w:t>
            </w:r>
          </w:p>
        </w:tc>
        <w:tc>
          <w:tcPr>
            <w:tcW w:w="3117" w:type="dxa"/>
            <w:shd w:val="clear" w:color="auto" w:fill="auto"/>
          </w:tcPr>
          <w:p w14:paraId="7294DE0A" w14:textId="37A79A84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МБОУ СОШ № 3</w:t>
            </w:r>
          </w:p>
        </w:tc>
      </w:tr>
      <w:tr w:rsidR="00137600" w:rsidRPr="00460254" w14:paraId="1D92F966" w14:textId="77777777" w:rsidTr="00137600">
        <w:trPr>
          <w:trHeight w:val="7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28A08BD" w14:textId="77777777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547E03F0" w14:textId="0B1FD8B2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02.06.2026</w:t>
            </w:r>
          </w:p>
        </w:tc>
        <w:tc>
          <w:tcPr>
            <w:tcW w:w="850" w:type="dxa"/>
            <w:shd w:val="clear" w:color="auto" w:fill="auto"/>
          </w:tcPr>
          <w:p w14:paraId="016A00C2" w14:textId="392F81B4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45</w:t>
            </w:r>
          </w:p>
        </w:tc>
        <w:tc>
          <w:tcPr>
            <w:tcW w:w="2552" w:type="dxa"/>
            <w:shd w:val="clear" w:color="auto" w:fill="auto"/>
          </w:tcPr>
          <w:p w14:paraId="5AABBB89" w14:textId="5F714688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137600">
              <w:rPr>
                <w:sz w:val="22"/>
                <w:szCs w:val="22"/>
              </w:rPr>
              <w:t>Чита</w:t>
            </w:r>
          </w:p>
        </w:tc>
        <w:tc>
          <w:tcPr>
            <w:tcW w:w="1985" w:type="dxa"/>
            <w:shd w:val="clear" w:color="auto" w:fill="auto"/>
          </w:tcPr>
          <w:p w14:paraId="0946654B" w14:textId="574A0607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математика</w:t>
            </w:r>
          </w:p>
        </w:tc>
        <w:tc>
          <w:tcPr>
            <w:tcW w:w="3117" w:type="dxa"/>
            <w:shd w:val="clear" w:color="auto" w:fill="auto"/>
          </w:tcPr>
          <w:p w14:paraId="6CA8AA1D" w14:textId="33DF790B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МБОУ СОШ № 33</w:t>
            </w:r>
          </w:p>
        </w:tc>
      </w:tr>
      <w:tr w:rsidR="00137600" w:rsidRPr="00460254" w14:paraId="4BAB9B70" w14:textId="77777777" w:rsidTr="00137600">
        <w:trPr>
          <w:trHeight w:val="7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A767009" w14:textId="77777777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1CB4C2AB" w14:textId="5FC8E4E0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02.06.2026</w:t>
            </w:r>
          </w:p>
        </w:tc>
        <w:tc>
          <w:tcPr>
            <w:tcW w:w="850" w:type="dxa"/>
            <w:shd w:val="clear" w:color="auto" w:fill="auto"/>
          </w:tcPr>
          <w:p w14:paraId="5D9CD2D7" w14:textId="6E8FA7AF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576</w:t>
            </w:r>
          </w:p>
        </w:tc>
        <w:tc>
          <w:tcPr>
            <w:tcW w:w="2552" w:type="dxa"/>
            <w:shd w:val="clear" w:color="auto" w:fill="auto"/>
          </w:tcPr>
          <w:p w14:paraId="64516F33" w14:textId="070896CA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Читинский округ</w:t>
            </w:r>
          </w:p>
        </w:tc>
        <w:tc>
          <w:tcPr>
            <w:tcW w:w="1985" w:type="dxa"/>
            <w:shd w:val="clear" w:color="auto" w:fill="auto"/>
          </w:tcPr>
          <w:p w14:paraId="2323E35A" w14:textId="4DD62803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математика</w:t>
            </w:r>
          </w:p>
        </w:tc>
        <w:tc>
          <w:tcPr>
            <w:tcW w:w="3117" w:type="dxa"/>
            <w:shd w:val="clear" w:color="auto" w:fill="auto"/>
          </w:tcPr>
          <w:p w14:paraId="32D5B5C8" w14:textId="1F337297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МОУ СОШ п. Лесной городок</w:t>
            </w:r>
          </w:p>
        </w:tc>
      </w:tr>
      <w:tr w:rsidR="00137600" w:rsidRPr="00460254" w14:paraId="2C8511AD" w14:textId="77777777" w:rsidTr="00137600">
        <w:trPr>
          <w:trHeight w:val="7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176F31A" w14:textId="77777777" w:rsidR="00137600" w:rsidRPr="00137600" w:rsidRDefault="00137600" w:rsidP="00137600">
            <w:pPr>
              <w:jc w:val="center"/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1B58F700" w14:textId="390158C4" w:rsidR="00137600" w:rsidRPr="00137600" w:rsidRDefault="00137600" w:rsidP="00137600">
            <w:pPr>
              <w:jc w:val="center"/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05.06.2026</w:t>
            </w:r>
          </w:p>
        </w:tc>
        <w:tc>
          <w:tcPr>
            <w:tcW w:w="850" w:type="dxa"/>
            <w:shd w:val="clear" w:color="auto" w:fill="auto"/>
          </w:tcPr>
          <w:p w14:paraId="3F088A93" w14:textId="1820E7DA" w:rsidR="00137600" w:rsidRPr="00137600" w:rsidRDefault="00137600" w:rsidP="00137600">
            <w:pPr>
              <w:jc w:val="center"/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14:paraId="45B8FF7F" w14:textId="17ABB875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137600">
              <w:rPr>
                <w:sz w:val="22"/>
                <w:szCs w:val="22"/>
              </w:rPr>
              <w:t>Чита</w:t>
            </w:r>
          </w:p>
        </w:tc>
        <w:tc>
          <w:tcPr>
            <w:tcW w:w="1985" w:type="dxa"/>
            <w:shd w:val="clear" w:color="auto" w:fill="auto"/>
          </w:tcPr>
          <w:p w14:paraId="652E79A9" w14:textId="2BC9E364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информатика</w:t>
            </w:r>
          </w:p>
        </w:tc>
        <w:tc>
          <w:tcPr>
            <w:tcW w:w="3117" w:type="dxa"/>
            <w:shd w:val="clear" w:color="auto" w:fill="auto"/>
          </w:tcPr>
          <w:p w14:paraId="42FE3005" w14:textId="13BFCB4C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МБОУ "ГЦО"</w:t>
            </w:r>
          </w:p>
        </w:tc>
      </w:tr>
      <w:tr w:rsidR="00137600" w:rsidRPr="00460254" w14:paraId="2A6216F6" w14:textId="77777777" w:rsidTr="00137600">
        <w:trPr>
          <w:trHeight w:val="82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803D5DE" w14:textId="77777777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14:paraId="16306C15" w14:textId="03B7268E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05.06.2026</w:t>
            </w:r>
          </w:p>
        </w:tc>
        <w:tc>
          <w:tcPr>
            <w:tcW w:w="850" w:type="dxa"/>
            <w:shd w:val="clear" w:color="auto" w:fill="auto"/>
          </w:tcPr>
          <w:p w14:paraId="5AAF3193" w14:textId="416B52AA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480</w:t>
            </w:r>
          </w:p>
        </w:tc>
        <w:tc>
          <w:tcPr>
            <w:tcW w:w="2552" w:type="dxa"/>
            <w:shd w:val="clear" w:color="auto" w:fill="auto"/>
          </w:tcPr>
          <w:p w14:paraId="0E0DCD57" w14:textId="219701C7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Улётовский округ</w:t>
            </w:r>
          </w:p>
        </w:tc>
        <w:tc>
          <w:tcPr>
            <w:tcW w:w="1985" w:type="dxa"/>
            <w:shd w:val="clear" w:color="auto" w:fill="auto"/>
          </w:tcPr>
          <w:p w14:paraId="428B3C86" w14:textId="7B25472B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литература</w:t>
            </w:r>
          </w:p>
        </w:tc>
        <w:tc>
          <w:tcPr>
            <w:tcW w:w="3117" w:type="dxa"/>
            <w:shd w:val="clear" w:color="auto" w:fill="auto"/>
          </w:tcPr>
          <w:p w14:paraId="729DCA2D" w14:textId="3FE6DE2D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 xml:space="preserve">МБОУ </w:t>
            </w:r>
            <w:proofErr w:type="spellStart"/>
            <w:r w:rsidRPr="00137600">
              <w:rPr>
                <w:sz w:val="22"/>
                <w:szCs w:val="22"/>
              </w:rPr>
              <w:t>Дровянинская</w:t>
            </w:r>
            <w:proofErr w:type="spellEnd"/>
            <w:r w:rsidRPr="00137600">
              <w:rPr>
                <w:sz w:val="22"/>
                <w:szCs w:val="22"/>
              </w:rPr>
              <w:t xml:space="preserve"> СОШ</w:t>
            </w:r>
          </w:p>
        </w:tc>
      </w:tr>
      <w:tr w:rsidR="00137600" w:rsidRPr="00460254" w14:paraId="6E12F62B" w14:textId="77777777" w:rsidTr="00137600">
        <w:trPr>
          <w:trHeight w:val="86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017A387" w14:textId="77777777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</w:tcPr>
          <w:p w14:paraId="75E92272" w14:textId="244ED6C7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05.06.2026</w:t>
            </w:r>
          </w:p>
        </w:tc>
        <w:tc>
          <w:tcPr>
            <w:tcW w:w="850" w:type="dxa"/>
            <w:shd w:val="clear" w:color="auto" w:fill="auto"/>
          </w:tcPr>
          <w:p w14:paraId="0BDB564B" w14:textId="4D4F0DA3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804</w:t>
            </w:r>
          </w:p>
        </w:tc>
        <w:tc>
          <w:tcPr>
            <w:tcW w:w="2552" w:type="dxa"/>
            <w:shd w:val="clear" w:color="auto" w:fill="auto"/>
          </w:tcPr>
          <w:p w14:paraId="788A3DDB" w14:textId="392BE8C4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п. Агинское</w:t>
            </w:r>
          </w:p>
        </w:tc>
        <w:tc>
          <w:tcPr>
            <w:tcW w:w="1985" w:type="dxa"/>
            <w:shd w:val="clear" w:color="auto" w:fill="auto"/>
          </w:tcPr>
          <w:p w14:paraId="6A73E6C1" w14:textId="602846A3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история</w:t>
            </w:r>
          </w:p>
        </w:tc>
        <w:tc>
          <w:tcPr>
            <w:tcW w:w="3117" w:type="dxa"/>
            <w:shd w:val="clear" w:color="auto" w:fill="auto"/>
          </w:tcPr>
          <w:p w14:paraId="7B685F0A" w14:textId="16E64DB3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МАОУ "Агинская СОШ № 4"</w:t>
            </w:r>
          </w:p>
        </w:tc>
      </w:tr>
      <w:tr w:rsidR="00137600" w:rsidRPr="00460254" w14:paraId="21960E2C" w14:textId="77777777" w:rsidTr="00137600">
        <w:trPr>
          <w:trHeight w:val="7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87AD36B" w14:textId="77777777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</w:tcPr>
          <w:p w14:paraId="4B0D9D31" w14:textId="7F9244D0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09.09.2026</w:t>
            </w:r>
          </w:p>
        </w:tc>
        <w:tc>
          <w:tcPr>
            <w:tcW w:w="850" w:type="dxa"/>
            <w:shd w:val="clear" w:color="auto" w:fill="auto"/>
          </w:tcPr>
          <w:p w14:paraId="64543B2A" w14:textId="6CCB03CC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71</w:t>
            </w:r>
          </w:p>
        </w:tc>
        <w:tc>
          <w:tcPr>
            <w:tcW w:w="2552" w:type="dxa"/>
            <w:shd w:val="clear" w:color="auto" w:fill="auto"/>
          </w:tcPr>
          <w:p w14:paraId="0E6E9659" w14:textId="648D66E4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Балейский округ</w:t>
            </w:r>
          </w:p>
        </w:tc>
        <w:tc>
          <w:tcPr>
            <w:tcW w:w="1985" w:type="dxa"/>
            <w:shd w:val="clear" w:color="auto" w:fill="auto"/>
          </w:tcPr>
          <w:p w14:paraId="438A90E0" w14:textId="042ACB89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русский язык</w:t>
            </w:r>
          </w:p>
        </w:tc>
        <w:tc>
          <w:tcPr>
            <w:tcW w:w="3117" w:type="dxa"/>
            <w:shd w:val="clear" w:color="auto" w:fill="auto"/>
          </w:tcPr>
          <w:p w14:paraId="35E4B239" w14:textId="1C3F8E57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МКОУ СОШ № 14</w:t>
            </w:r>
          </w:p>
        </w:tc>
      </w:tr>
      <w:tr w:rsidR="00137600" w:rsidRPr="00460254" w14:paraId="27BA997B" w14:textId="77777777" w:rsidTr="00137600">
        <w:trPr>
          <w:trHeight w:val="7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4AA832E" w14:textId="77777777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</w:tcPr>
          <w:p w14:paraId="6C774357" w14:textId="2966EC6E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09.09.2026</w:t>
            </w:r>
          </w:p>
        </w:tc>
        <w:tc>
          <w:tcPr>
            <w:tcW w:w="850" w:type="dxa"/>
            <w:shd w:val="clear" w:color="auto" w:fill="auto"/>
          </w:tcPr>
          <w:p w14:paraId="365F5352" w14:textId="435DA44B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21</w:t>
            </w:r>
          </w:p>
        </w:tc>
        <w:tc>
          <w:tcPr>
            <w:tcW w:w="2552" w:type="dxa"/>
            <w:shd w:val="clear" w:color="auto" w:fill="auto"/>
          </w:tcPr>
          <w:p w14:paraId="020C4E3B" w14:textId="31D02D4E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137600">
              <w:rPr>
                <w:sz w:val="22"/>
                <w:szCs w:val="22"/>
              </w:rPr>
              <w:t>Чита</w:t>
            </w:r>
          </w:p>
        </w:tc>
        <w:tc>
          <w:tcPr>
            <w:tcW w:w="1985" w:type="dxa"/>
            <w:shd w:val="clear" w:color="auto" w:fill="auto"/>
          </w:tcPr>
          <w:p w14:paraId="2D21CDF4" w14:textId="78CF04F5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русский язык</w:t>
            </w:r>
          </w:p>
        </w:tc>
        <w:tc>
          <w:tcPr>
            <w:tcW w:w="3117" w:type="dxa"/>
            <w:shd w:val="clear" w:color="auto" w:fill="auto"/>
          </w:tcPr>
          <w:p w14:paraId="04E6DD0B" w14:textId="4D446FEE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МБОУ "СОШ " 55"</w:t>
            </w:r>
          </w:p>
        </w:tc>
      </w:tr>
      <w:tr w:rsidR="00137600" w:rsidRPr="00460254" w14:paraId="10D31366" w14:textId="77777777" w:rsidTr="00137600">
        <w:trPr>
          <w:trHeight w:val="7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C9EDD26" w14:textId="77777777" w:rsidR="00137600" w:rsidRPr="00137600" w:rsidRDefault="00137600" w:rsidP="00137600">
            <w:pPr>
              <w:jc w:val="center"/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</w:tcPr>
          <w:p w14:paraId="3596D000" w14:textId="6C88FE04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09.09.2026</w:t>
            </w:r>
          </w:p>
        </w:tc>
        <w:tc>
          <w:tcPr>
            <w:tcW w:w="850" w:type="dxa"/>
            <w:shd w:val="clear" w:color="auto" w:fill="auto"/>
          </w:tcPr>
          <w:p w14:paraId="75B657A1" w14:textId="7A749C65" w:rsidR="00137600" w:rsidRPr="00137600" w:rsidRDefault="00137600" w:rsidP="00137600">
            <w:pPr>
              <w:jc w:val="center"/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14:paraId="6F4CAE33" w14:textId="696AA1AB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ОО краевого и иного подчинения</w:t>
            </w:r>
          </w:p>
        </w:tc>
        <w:tc>
          <w:tcPr>
            <w:tcW w:w="1985" w:type="dxa"/>
            <w:shd w:val="clear" w:color="auto" w:fill="auto"/>
          </w:tcPr>
          <w:p w14:paraId="6BC3DE53" w14:textId="38FE2211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русский язык</w:t>
            </w:r>
          </w:p>
        </w:tc>
        <w:tc>
          <w:tcPr>
            <w:tcW w:w="3117" w:type="dxa"/>
            <w:shd w:val="clear" w:color="auto" w:fill="auto"/>
          </w:tcPr>
          <w:p w14:paraId="54350379" w14:textId="5586CC82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 xml:space="preserve"> ЧОУ "Русская гимназия полного дня"</w:t>
            </w:r>
          </w:p>
        </w:tc>
      </w:tr>
      <w:tr w:rsidR="00137600" w:rsidRPr="00460254" w14:paraId="488B1386" w14:textId="77777777" w:rsidTr="00137600">
        <w:trPr>
          <w:trHeight w:val="216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C9BECC0" w14:textId="77777777" w:rsidR="00137600" w:rsidRPr="00137600" w:rsidRDefault="00137600" w:rsidP="00137600">
            <w:pPr>
              <w:jc w:val="center"/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14:paraId="54D63A2C" w14:textId="5E85D949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09.09.2026</w:t>
            </w:r>
          </w:p>
        </w:tc>
        <w:tc>
          <w:tcPr>
            <w:tcW w:w="850" w:type="dxa"/>
            <w:shd w:val="clear" w:color="auto" w:fill="auto"/>
          </w:tcPr>
          <w:p w14:paraId="39827B35" w14:textId="66A0D603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131</w:t>
            </w:r>
          </w:p>
        </w:tc>
        <w:tc>
          <w:tcPr>
            <w:tcW w:w="2552" w:type="dxa"/>
            <w:shd w:val="clear" w:color="auto" w:fill="auto"/>
          </w:tcPr>
          <w:p w14:paraId="5DBD7632" w14:textId="3AC9020D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Краснокаменский округ</w:t>
            </w:r>
          </w:p>
        </w:tc>
        <w:tc>
          <w:tcPr>
            <w:tcW w:w="1985" w:type="dxa"/>
            <w:shd w:val="clear" w:color="auto" w:fill="auto"/>
          </w:tcPr>
          <w:p w14:paraId="486C431E" w14:textId="086DB1C8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русский язык</w:t>
            </w:r>
          </w:p>
        </w:tc>
        <w:tc>
          <w:tcPr>
            <w:tcW w:w="3117" w:type="dxa"/>
            <w:shd w:val="clear" w:color="auto" w:fill="auto"/>
          </w:tcPr>
          <w:p w14:paraId="7C579F66" w14:textId="2F608945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МАОУ "СОШ № 4"</w:t>
            </w:r>
          </w:p>
        </w:tc>
      </w:tr>
      <w:tr w:rsidR="00137600" w:rsidRPr="00460254" w14:paraId="5A11125C" w14:textId="77777777" w:rsidTr="00137600">
        <w:trPr>
          <w:trHeight w:val="22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A78E51B" w14:textId="77777777" w:rsidR="00137600" w:rsidRPr="00137600" w:rsidRDefault="00137600" w:rsidP="00137600">
            <w:pPr>
              <w:jc w:val="center"/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14:paraId="2AFA0617" w14:textId="4FEDACD8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16.06.2026</w:t>
            </w:r>
          </w:p>
        </w:tc>
        <w:tc>
          <w:tcPr>
            <w:tcW w:w="850" w:type="dxa"/>
            <w:shd w:val="clear" w:color="auto" w:fill="auto"/>
          </w:tcPr>
          <w:p w14:paraId="54C86C8E" w14:textId="433F0CBA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71</w:t>
            </w:r>
          </w:p>
        </w:tc>
        <w:tc>
          <w:tcPr>
            <w:tcW w:w="2552" w:type="dxa"/>
            <w:shd w:val="clear" w:color="auto" w:fill="auto"/>
          </w:tcPr>
          <w:p w14:paraId="27F97960" w14:textId="4C6079E6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Балейский округ</w:t>
            </w:r>
          </w:p>
        </w:tc>
        <w:tc>
          <w:tcPr>
            <w:tcW w:w="1985" w:type="dxa"/>
            <w:shd w:val="clear" w:color="auto" w:fill="auto"/>
          </w:tcPr>
          <w:p w14:paraId="28B22008" w14:textId="734A03B2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информатика</w:t>
            </w:r>
          </w:p>
        </w:tc>
        <w:tc>
          <w:tcPr>
            <w:tcW w:w="3117" w:type="dxa"/>
            <w:shd w:val="clear" w:color="auto" w:fill="auto"/>
          </w:tcPr>
          <w:p w14:paraId="5483A9AC" w14:textId="257EE114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МКОУ СОШ № 14</w:t>
            </w:r>
          </w:p>
        </w:tc>
      </w:tr>
      <w:tr w:rsidR="00137600" w:rsidRPr="00460254" w14:paraId="7721C2D5" w14:textId="77777777" w:rsidTr="00137600">
        <w:trPr>
          <w:trHeight w:val="7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BFA3C52" w14:textId="77777777" w:rsidR="00137600" w:rsidRPr="00137600" w:rsidRDefault="00137600" w:rsidP="00137600">
            <w:pPr>
              <w:jc w:val="center"/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14:paraId="29E8FB05" w14:textId="6C0CC6D0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16.06.2026</w:t>
            </w:r>
          </w:p>
        </w:tc>
        <w:tc>
          <w:tcPr>
            <w:tcW w:w="850" w:type="dxa"/>
            <w:shd w:val="clear" w:color="auto" w:fill="auto"/>
          </w:tcPr>
          <w:p w14:paraId="69F2B180" w14:textId="64D81B07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67</w:t>
            </w:r>
          </w:p>
        </w:tc>
        <w:tc>
          <w:tcPr>
            <w:tcW w:w="2552" w:type="dxa"/>
            <w:shd w:val="clear" w:color="auto" w:fill="auto"/>
          </w:tcPr>
          <w:p w14:paraId="1E906EAB" w14:textId="2C3149D8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ОО краевого и иного подчинения</w:t>
            </w:r>
          </w:p>
        </w:tc>
        <w:tc>
          <w:tcPr>
            <w:tcW w:w="1985" w:type="dxa"/>
            <w:shd w:val="clear" w:color="auto" w:fill="auto"/>
          </w:tcPr>
          <w:p w14:paraId="25F25091" w14:textId="797CACC9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информатика</w:t>
            </w:r>
          </w:p>
        </w:tc>
        <w:tc>
          <w:tcPr>
            <w:tcW w:w="3117" w:type="dxa"/>
            <w:shd w:val="clear" w:color="auto" w:fill="auto"/>
          </w:tcPr>
          <w:p w14:paraId="5C09983A" w14:textId="0F8D7AE9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 xml:space="preserve">Лицей </w:t>
            </w:r>
            <w:proofErr w:type="spellStart"/>
            <w:r w:rsidRPr="00137600">
              <w:rPr>
                <w:sz w:val="22"/>
                <w:szCs w:val="22"/>
              </w:rPr>
              <w:t>ЗабГУ</w:t>
            </w:r>
            <w:proofErr w:type="spellEnd"/>
          </w:p>
        </w:tc>
      </w:tr>
      <w:tr w:rsidR="00137600" w:rsidRPr="00460254" w14:paraId="4DB1A780" w14:textId="77777777" w:rsidTr="00137600">
        <w:trPr>
          <w:trHeight w:val="72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53C5672" w14:textId="77777777" w:rsidR="00137600" w:rsidRPr="00137600" w:rsidRDefault="00137600" w:rsidP="00137600">
            <w:pPr>
              <w:jc w:val="center"/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56CD3100" w14:textId="41340C6E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29.06.2026</w:t>
            </w:r>
          </w:p>
        </w:tc>
        <w:tc>
          <w:tcPr>
            <w:tcW w:w="850" w:type="dxa"/>
            <w:shd w:val="clear" w:color="auto" w:fill="auto"/>
          </w:tcPr>
          <w:p w14:paraId="18DDA1D2" w14:textId="5191C51E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481</w:t>
            </w:r>
          </w:p>
        </w:tc>
        <w:tc>
          <w:tcPr>
            <w:tcW w:w="2552" w:type="dxa"/>
            <w:shd w:val="clear" w:color="auto" w:fill="auto"/>
          </w:tcPr>
          <w:p w14:paraId="0995C072" w14:textId="79EA9C69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Улётовский округ</w:t>
            </w:r>
          </w:p>
        </w:tc>
        <w:tc>
          <w:tcPr>
            <w:tcW w:w="1985" w:type="dxa"/>
            <w:shd w:val="clear" w:color="auto" w:fill="auto"/>
          </w:tcPr>
          <w:p w14:paraId="51049002" w14:textId="3EFD953A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математика</w:t>
            </w:r>
          </w:p>
        </w:tc>
        <w:tc>
          <w:tcPr>
            <w:tcW w:w="3117" w:type="dxa"/>
            <w:shd w:val="clear" w:color="auto" w:fill="auto"/>
          </w:tcPr>
          <w:p w14:paraId="37157837" w14:textId="41B0EA6D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 xml:space="preserve">МОУ </w:t>
            </w:r>
            <w:proofErr w:type="spellStart"/>
            <w:r w:rsidRPr="00137600">
              <w:rPr>
                <w:sz w:val="22"/>
                <w:szCs w:val="22"/>
              </w:rPr>
              <w:t>Татауровская</w:t>
            </w:r>
            <w:proofErr w:type="spellEnd"/>
            <w:r w:rsidRPr="00137600">
              <w:rPr>
                <w:sz w:val="22"/>
                <w:szCs w:val="22"/>
              </w:rPr>
              <w:t xml:space="preserve"> ООШ</w:t>
            </w:r>
          </w:p>
        </w:tc>
      </w:tr>
      <w:tr w:rsidR="00137600" w:rsidRPr="00460254" w14:paraId="1356A594" w14:textId="77777777" w:rsidTr="00137600">
        <w:trPr>
          <w:trHeight w:val="76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373CB51" w14:textId="77777777" w:rsidR="00137600" w:rsidRPr="00137600" w:rsidRDefault="00137600" w:rsidP="00137600">
            <w:pPr>
              <w:jc w:val="center"/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14:paraId="7C4BB8E4" w14:textId="04CD9CF9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02.07.2026</w:t>
            </w:r>
          </w:p>
        </w:tc>
        <w:tc>
          <w:tcPr>
            <w:tcW w:w="850" w:type="dxa"/>
            <w:shd w:val="clear" w:color="auto" w:fill="auto"/>
          </w:tcPr>
          <w:p w14:paraId="0000F433" w14:textId="6043E71D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46</w:t>
            </w:r>
          </w:p>
        </w:tc>
        <w:tc>
          <w:tcPr>
            <w:tcW w:w="2552" w:type="dxa"/>
            <w:shd w:val="clear" w:color="auto" w:fill="auto"/>
          </w:tcPr>
          <w:p w14:paraId="3FA4F543" w14:textId="1A66EA25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137600">
              <w:rPr>
                <w:sz w:val="22"/>
                <w:szCs w:val="22"/>
              </w:rPr>
              <w:t>Чита</w:t>
            </w:r>
          </w:p>
        </w:tc>
        <w:tc>
          <w:tcPr>
            <w:tcW w:w="1985" w:type="dxa"/>
            <w:shd w:val="clear" w:color="auto" w:fill="auto"/>
          </w:tcPr>
          <w:p w14:paraId="3661CFAD" w14:textId="2152B5CD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русский язык</w:t>
            </w:r>
          </w:p>
        </w:tc>
        <w:tc>
          <w:tcPr>
            <w:tcW w:w="3117" w:type="dxa"/>
            <w:shd w:val="clear" w:color="auto" w:fill="auto"/>
          </w:tcPr>
          <w:p w14:paraId="6168FA49" w14:textId="3B1E30C3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МБОУ "СОШ № 23"</w:t>
            </w:r>
          </w:p>
        </w:tc>
      </w:tr>
      <w:tr w:rsidR="00137600" w:rsidRPr="00460254" w14:paraId="24D37A7F" w14:textId="77777777" w:rsidTr="00137600">
        <w:trPr>
          <w:trHeight w:val="208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E1AD72F" w14:textId="77777777" w:rsidR="00137600" w:rsidRPr="00137600" w:rsidRDefault="00137600" w:rsidP="00137600">
            <w:pPr>
              <w:jc w:val="center"/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14:paraId="66BE1DA8" w14:textId="5F0BBB18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03.07.2026</w:t>
            </w:r>
          </w:p>
        </w:tc>
        <w:tc>
          <w:tcPr>
            <w:tcW w:w="850" w:type="dxa"/>
            <w:shd w:val="clear" w:color="auto" w:fill="auto"/>
          </w:tcPr>
          <w:p w14:paraId="2684B257" w14:textId="28062DDC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480</w:t>
            </w:r>
          </w:p>
        </w:tc>
        <w:tc>
          <w:tcPr>
            <w:tcW w:w="2552" w:type="dxa"/>
            <w:shd w:val="clear" w:color="auto" w:fill="auto"/>
          </w:tcPr>
          <w:p w14:paraId="4BBA7431" w14:textId="0B17ECFB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Улётовский округ</w:t>
            </w:r>
          </w:p>
        </w:tc>
        <w:tc>
          <w:tcPr>
            <w:tcW w:w="1985" w:type="dxa"/>
            <w:shd w:val="clear" w:color="auto" w:fill="auto"/>
          </w:tcPr>
          <w:p w14:paraId="4B086BAB" w14:textId="7D154A3E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биология</w:t>
            </w:r>
          </w:p>
        </w:tc>
        <w:tc>
          <w:tcPr>
            <w:tcW w:w="3117" w:type="dxa"/>
            <w:shd w:val="clear" w:color="auto" w:fill="auto"/>
          </w:tcPr>
          <w:p w14:paraId="1D17603B" w14:textId="10418887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МБОУ Николаевская СОШ</w:t>
            </w:r>
          </w:p>
        </w:tc>
      </w:tr>
      <w:tr w:rsidR="00137600" w:rsidRPr="00460254" w14:paraId="4DC8C36A" w14:textId="77777777" w:rsidTr="00137600">
        <w:trPr>
          <w:trHeight w:val="7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00F236A" w14:textId="77777777" w:rsidR="00137600" w:rsidRPr="00137600" w:rsidRDefault="00137600" w:rsidP="00137600">
            <w:pPr>
              <w:jc w:val="center"/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14:paraId="3FCE8C13" w14:textId="6015823A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03.07.2026</w:t>
            </w:r>
          </w:p>
        </w:tc>
        <w:tc>
          <w:tcPr>
            <w:tcW w:w="850" w:type="dxa"/>
            <w:shd w:val="clear" w:color="auto" w:fill="auto"/>
          </w:tcPr>
          <w:p w14:paraId="71E08453" w14:textId="101A2119" w:rsidR="00137600" w:rsidRPr="00137600" w:rsidRDefault="00137600" w:rsidP="00137600">
            <w:pPr>
              <w:jc w:val="center"/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481</w:t>
            </w:r>
          </w:p>
        </w:tc>
        <w:tc>
          <w:tcPr>
            <w:tcW w:w="2552" w:type="dxa"/>
            <w:shd w:val="clear" w:color="auto" w:fill="auto"/>
          </w:tcPr>
          <w:p w14:paraId="4D4152AC" w14:textId="2FEAFD00" w:rsidR="00137600" w:rsidRPr="00137600" w:rsidRDefault="00137600" w:rsidP="00137600">
            <w:pPr>
              <w:rPr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Улётовский округ</w:t>
            </w:r>
          </w:p>
        </w:tc>
        <w:tc>
          <w:tcPr>
            <w:tcW w:w="1985" w:type="dxa"/>
            <w:shd w:val="clear" w:color="auto" w:fill="auto"/>
          </w:tcPr>
          <w:p w14:paraId="5E0D6753" w14:textId="34CE2562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биология</w:t>
            </w:r>
          </w:p>
        </w:tc>
        <w:tc>
          <w:tcPr>
            <w:tcW w:w="3117" w:type="dxa"/>
            <w:shd w:val="clear" w:color="auto" w:fill="auto"/>
          </w:tcPr>
          <w:p w14:paraId="4341C8FF" w14:textId="3D1F54CC" w:rsidR="00137600" w:rsidRPr="00137600" w:rsidRDefault="00137600" w:rsidP="00137600">
            <w:pPr>
              <w:rPr>
                <w:color w:val="000000"/>
                <w:sz w:val="22"/>
                <w:szCs w:val="22"/>
              </w:rPr>
            </w:pPr>
            <w:r w:rsidRPr="00137600">
              <w:rPr>
                <w:sz w:val="22"/>
                <w:szCs w:val="22"/>
              </w:rPr>
              <w:t>МБОУ Улётовская СОШ</w:t>
            </w:r>
          </w:p>
        </w:tc>
      </w:tr>
    </w:tbl>
    <w:p w14:paraId="5A54D743" w14:textId="77777777" w:rsidR="003E57C1" w:rsidRDefault="003E57C1" w:rsidP="003E57C1">
      <w:pPr>
        <w:jc w:val="both"/>
        <w:rPr>
          <w:sz w:val="28"/>
          <w:szCs w:val="28"/>
        </w:rPr>
      </w:pPr>
    </w:p>
    <w:p w14:paraId="03D314E9" w14:textId="2F23874A" w:rsidR="00310808" w:rsidRPr="003350EC" w:rsidRDefault="003E57C1" w:rsidP="003350EC">
      <w:pPr>
        <w:ind w:firstLine="709"/>
        <w:contextualSpacing/>
        <w:jc w:val="both"/>
      </w:pPr>
      <w:r w:rsidRPr="00D74A5A">
        <w:rPr>
          <w:sz w:val="28"/>
          <w:szCs w:val="28"/>
        </w:rPr>
        <w:t>Основной период ГИА-9 на территории Забайкальского края в 202</w:t>
      </w:r>
      <w:r w:rsidR="00DF2C31">
        <w:rPr>
          <w:sz w:val="28"/>
          <w:szCs w:val="28"/>
        </w:rPr>
        <w:t>6</w:t>
      </w:r>
      <w:r w:rsidRPr="00D74A5A">
        <w:rPr>
          <w:sz w:val="28"/>
          <w:szCs w:val="28"/>
        </w:rPr>
        <w:t xml:space="preserve"> году проведен в штатном режиме в соответствии с требованиями нормативных правовых документов. Результаты экзаменов выданы всем участникам ГИА-9 в соответствии с установленными сроками</w:t>
      </w:r>
      <w:r>
        <w:t xml:space="preserve">. </w:t>
      </w: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7"/>
        <w:gridCol w:w="2001"/>
        <w:gridCol w:w="816"/>
        <w:gridCol w:w="626"/>
        <w:gridCol w:w="612"/>
        <w:gridCol w:w="587"/>
        <w:gridCol w:w="586"/>
        <w:gridCol w:w="1429"/>
        <w:gridCol w:w="1330"/>
        <w:gridCol w:w="996"/>
        <w:gridCol w:w="1012"/>
      </w:tblGrid>
      <w:tr w:rsidR="004B2743" w:rsidRPr="0049735C" w14:paraId="10059187" w14:textId="77777777" w:rsidTr="002F4CBC">
        <w:trPr>
          <w:trHeight w:val="279"/>
        </w:trPr>
        <w:tc>
          <w:tcPr>
            <w:tcW w:w="1040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111724" w14:textId="77777777" w:rsidR="004B2743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7503DC3D" w14:textId="77777777" w:rsidR="004B2743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0EB9FC02" w14:textId="1AE9D65C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Результаты ОГЭ </w:t>
            </w: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основного</w:t>
            </w: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периода </w:t>
            </w: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по Забайкальскому краю (202</w:t>
            </w:r>
            <w:r w:rsidR="00DE7DD6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</w:t>
            </w: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год)</w:t>
            </w:r>
          </w:p>
        </w:tc>
      </w:tr>
      <w:tr w:rsidR="004B2743" w:rsidRPr="0049735C" w14:paraId="7BAB8CC5" w14:textId="77777777" w:rsidTr="002F4CBC">
        <w:trPr>
          <w:trHeight w:val="541"/>
        </w:trPr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0AC8F61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0563F1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Предмет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D7D703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Количество участников</w:t>
            </w:r>
          </w:p>
        </w:tc>
        <w:tc>
          <w:tcPr>
            <w:tcW w:w="24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06C59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Число участников, получивших отметки</w:t>
            </w:r>
          </w:p>
        </w:tc>
        <w:tc>
          <w:tcPr>
            <w:tcW w:w="2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97F80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Доля участников (%), получивших отметки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0D444B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Средний тестовый балл </w:t>
            </w:r>
          </w:p>
        </w:tc>
        <w:tc>
          <w:tcPr>
            <w:tcW w:w="1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01AF37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Максимальный балл</w:t>
            </w:r>
          </w:p>
        </w:tc>
      </w:tr>
      <w:tr w:rsidR="004B2743" w:rsidRPr="0049735C" w14:paraId="236D0EAC" w14:textId="77777777" w:rsidTr="002F4CBC">
        <w:trPr>
          <w:trHeight w:val="796"/>
        </w:trPr>
        <w:tc>
          <w:tcPr>
            <w:tcW w:w="4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45FD1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CD7AC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AE056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D3104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"2"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E1DE6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"3"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DEA46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"4"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18AF2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"5"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C4824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«3», «4», «5»</w:t>
            </w:r>
          </w:p>
          <w:p w14:paraId="1828924E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(уровень </w:t>
            </w:r>
          </w:p>
          <w:p w14:paraId="67816C50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обученности)</w:t>
            </w:r>
          </w:p>
          <w:p w14:paraId="6B2518D2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60F60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«4» и «5»</w:t>
            </w:r>
          </w:p>
          <w:p w14:paraId="79F89CAE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9735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(качество </w:t>
            </w: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FB200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C8E53" w14:textId="77777777" w:rsidR="004B2743" w:rsidRPr="0049735C" w:rsidRDefault="004B2743" w:rsidP="002F4C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DF2C31" w:rsidRPr="0049735C" w14:paraId="3D26FC45" w14:textId="77777777" w:rsidTr="00DE7DD6">
        <w:trPr>
          <w:trHeight w:val="562"/>
        </w:trPr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8B487" w14:textId="7777777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262ED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7FEA0DAA" w14:textId="61797C9D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Математика</w:t>
            </w:r>
          </w:p>
          <w:p w14:paraId="511B1E6E" w14:textId="77777777" w:rsidR="00DF2C31" w:rsidRPr="0049735C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B3C8D" w14:textId="5A208BFD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F33DD">
              <w:t>13362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EB7D9" w14:textId="2DA73F15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F33DD">
              <w:t>1686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FCBD" w14:textId="042BCEC4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F33DD">
              <w:t>6211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FB0A2" w14:textId="1FA7E948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F33DD">
              <w:t>4867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805C1" w14:textId="07AD2BDA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F33DD">
              <w:t>598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17ADB" w14:textId="1978029E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F33DD">
              <w:t>87,38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2F0CF" w14:textId="2C09389F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F33DD">
              <w:t>40,9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D1975" w14:textId="78CE01B4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F33DD">
              <w:t>13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6527A" w14:textId="135222A0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</w:t>
            </w:r>
          </w:p>
        </w:tc>
      </w:tr>
      <w:tr w:rsidR="00DF2C31" w:rsidRPr="0049735C" w14:paraId="65DEA7A5" w14:textId="77777777" w:rsidTr="00DE7DD6">
        <w:trPr>
          <w:trHeight w:val="293"/>
        </w:trPr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8B6C4" w14:textId="7777777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82C8F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38D47B81" w14:textId="76FFED0E" w:rsidR="00DF2C31" w:rsidRPr="0049735C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F2C31">
              <w:rPr>
                <w:rFonts w:eastAsiaTheme="minorHAnsi"/>
                <w:color w:val="000000"/>
                <w:lang w:eastAsia="en-US"/>
              </w:rPr>
              <w:t>Русский язык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2E3D9" w14:textId="79380BD2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05EB0">
              <w:t>13221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BC976" w14:textId="762A7F95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05EB0">
              <w:t>1186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C6E3D" w14:textId="576D608D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05EB0">
              <w:t>6832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DE0BF" w14:textId="1A1DF0F2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05EB0">
              <w:t>3885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3C547" w14:textId="09B120BA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05EB0">
              <w:t>1318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40231" w14:textId="6B412482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05EB0">
              <w:t>91,03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503FD" w14:textId="3D227E1F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05EB0">
              <w:t>39,36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FA37" w14:textId="6F4D3E81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05EB0">
              <w:t>24,1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A132E" w14:textId="6DB59A0F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</w:t>
            </w:r>
          </w:p>
        </w:tc>
      </w:tr>
      <w:tr w:rsidR="00DF2C31" w:rsidRPr="0049735C" w14:paraId="163C384D" w14:textId="77777777" w:rsidTr="00DE7DD6">
        <w:trPr>
          <w:trHeight w:val="293"/>
        </w:trPr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6046" w14:textId="7777777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43686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306C6508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Обществознание</w:t>
            </w:r>
          </w:p>
          <w:p w14:paraId="496CC025" w14:textId="77777777" w:rsidR="00DF2C31" w:rsidRPr="0049735C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415EB" w14:textId="4556F3D9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A61F3">
              <w:t>7328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C757" w14:textId="33D59F74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A61F3">
              <w:t>771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12EE4" w14:textId="2552F3E4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A61F3">
              <w:t>3823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0DC50" w14:textId="7A6347FE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A61F3">
              <w:t>2239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0A9BA" w14:textId="4DCDD721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A61F3">
              <w:t>795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C150B" w14:textId="6CC2F091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A61F3">
              <w:t>89,48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023FB" w14:textId="0D93D3E1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A61F3">
              <w:t>37,3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13DFB" w14:textId="7B34131C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A61F3">
              <w:t>21,3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3B24F" w14:textId="587F6BE5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</w:t>
            </w:r>
          </w:p>
        </w:tc>
      </w:tr>
      <w:tr w:rsidR="00DF2C31" w:rsidRPr="0049735C" w14:paraId="68623720" w14:textId="77777777" w:rsidTr="00DE7DD6">
        <w:trPr>
          <w:trHeight w:val="293"/>
        </w:trPr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88CE9" w14:textId="7777777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27D31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2099A3A2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География</w:t>
            </w:r>
          </w:p>
          <w:p w14:paraId="412747BB" w14:textId="77777777" w:rsidR="00DF2C31" w:rsidRPr="0049735C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7AE86" w14:textId="749A009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152C3">
              <w:t>6877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EF923" w14:textId="53159D3C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152C3">
              <w:t>918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87EDF" w14:textId="7F3DF4B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152C3">
              <w:t>1951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EB9C" w14:textId="06E1FC3B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152C3">
              <w:t>2410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674CB" w14:textId="26961EB4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152C3">
              <w:t>1598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B87A2" w14:textId="6824ACDD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152C3">
              <w:t>86,65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F1D4F" w14:textId="62089371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152C3">
              <w:t>58,28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40FCE" w14:textId="7E0D4B3C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152C3">
              <w:t>19,4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F1CD6" w14:textId="740B750E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</w:t>
            </w:r>
          </w:p>
        </w:tc>
      </w:tr>
      <w:tr w:rsidR="00DF2C31" w:rsidRPr="0049735C" w14:paraId="0DAD133B" w14:textId="77777777" w:rsidTr="00DE7DD6">
        <w:trPr>
          <w:trHeight w:val="293"/>
        </w:trPr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9AA5B" w14:textId="7777777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935D6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5AD2FEE0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Информатика</w:t>
            </w:r>
          </w:p>
          <w:p w14:paraId="6B88B0B0" w14:textId="77777777" w:rsidR="00DF2C31" w:rsidRPr="0049735C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F3D8E" w14:textId="4D11CA9B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E0B20">
              <w:t>4580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966E5" w14:textId="3E968821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E0B20">
              <w:t>339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5833" w14:textId="2FF14271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E0B20">
              <w:t>1846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D83DB" w14:textId="558EA478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E0B20">
              <w:t>2081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82E8B" w14:textId="5C486B01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E0B20">
              <w:t>314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E5700" w14:textId="613DF64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E0B20">
              <w:t>92,6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C5FF0" w14:textId="211DF7BB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E0B20">
              <w:t>52,3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931DC" w14:textId="15B5970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E0B20">
              <w:t>10,3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A9D30" w14:textId="42A891CD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</w:t>
            </w:r>
          </w:p>
        </w:tc>
      </w:tr>
      <w:tr w:rsidR="00DF2C31" w:rsidRPr="0049735C" w14:paraId="435FFB11" w14:textId="77777777" w:rsidTr="00DE7DD6">
        <w:trPr>
          <w:trHeight w:val="293"/>
        </w:trPr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77B47" w14:textId="7777777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11926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2EBEB626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Биология</w:t>
            </w:r>
          </w:p>
          <w:p w14:paraId="655EA67F" w14:textId="77777777" w:rsidR="00DF2C31" w:rsidRPr="0049735C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6360B" w14:textId="5DAD62A9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46A13">
              <w:t>4350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43105" w14:textId="5FAEDE9C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46A13">
              <w:t>405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94B62" w14:textId="529EF21E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46A13">
              <w:t>1645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DBBC7" w14:textId="36BB54DF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46A13">
              <w:t>1797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99E93" w14:textId="4BB3BF09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46A13">
              <w:t>503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7312" w14:textId="49B495CF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46A13">
              <w:t>90,69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C7B8A" w14:textId="2FE4025D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46A13">
              <w:t>52,87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C3CAA" w14:textId="593B6D4B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46A13">
              <w:t>25,9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0364D" w14:textId="4C24C215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</w:t>
            </w:r>
          </w:p>
        </w:tc>
      </w:tr>
      <w:tr w:rsidR="00DF2C31" w:rsidRPr="0049735C" w14:paraId="28C25A03" w14:textId="77777777" w:rsidTr="00DE7DD6">
        <w:trPr>
          <w:trHeight w:val="293"/>
        </w:trPr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FA5DF" w14:textId="7777777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B4F07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3E13926A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Физика</w:t>
            </w:r>
          </w:p>
          <w:p w14:paraId="0FE4C24E" w14:textId="77777777" w:rsidR="00DF2C31" w:rsidRPr="0049735C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EDCFD" w14:textId="407D824C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3065E">
              <w:t>1080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0A7A9" w14:textId="29FC6851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3065E">
              <w:t>24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B863" w14:textId="533AA292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3065E">
              <w:t>317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A9E6F" w14:textId="0B7BAF42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3065E">
              <w:t>576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CD474" w14:textId="22FF1FE4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3065E">
              <w:t>163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F2E99" w14:textId="3077280C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3065E">
              <w:t>97,78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B6FDC" w14:textId="6648335E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3065E">
              <w:t>68,42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F2151" w14:textId="7AE78346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3065E">
              <w:t>22,5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DE476" w14:textId="154898BD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</w:t>
            </w:r>
          </w:p>
        </w:tc>
      </w:tr>
      <w:tr w:rsidR="00DF2C31" w:rsidRPr="0049735C" w14:paraId="75711D8C" w14:textId="77777777" w:rsidTr="00DE7DD6">
        <w:trPr>
          <w:trHeight w:val="293"/>
        </w:trPr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215" w14:textId="7777777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513ED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68DA2BD5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Химия</w:t>
            </w:r>
          </w:p>
          <w:p w14:paraId="14D08830" w14:textId="77777777" w:rsidR="00DF2C31" w:rsidRPr="0049735C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54BF1" w14:textId="38B5778B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B3D16">
              <w:t>832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F205D" w14:textId="24B7DACD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B3D16">
              <w:t>55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5205" w14:textId="3C51B301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B3D16">
              <w:t>262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C7989" w14:textId="254D009C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B3D16">
              <w:t>298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F5004" w14:textId="161D32F2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B3D16">
              <w:t>217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D7BB9" w14:textId="79383252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B3D16">
              <w:t>93,39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052FB" w14:textId="7BEF6DC5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B3D16">
              <w:t>61,9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3AE1" w14:textId="2B5313AE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B3D16">
              <w:t>23,3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B9F75" w14:textId="52017E1F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t>38</w:t>
            </w:r>
          </w:p>
        </w:tc>
      </w:tr>
      <w:tr w:rsidR="00DF2C31" w:rsidRPr="0049735C" w14:paraId="42F9361A" w14:textId="77777777" w:rsidTr="00DE7DD6">
        <w:trPr>
          <w:trHeight w:val="293"/>
        </w:trPr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78018" w14:textId="7777777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9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D27D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171CE0FA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История</w:t>
            </w:r>
          </w:p>
          <w:p w14:paraId="49EF88F2" w14:textId="77777777" w:rsidR="00DF2C31" w:rsidRPr="0049735C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5999D" w14:textId="5F376BDA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97B46">
              <w:t>764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2CC84" w14:textId="6C316DC6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97B46">
              <w:t>50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CAB6F" w14:textId="3F4D2E21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97B46">
              <w:t>253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9A61A" w14:textId="0EEF82BB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97B46">
              <w:t>357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6190C" w14:textId="1576F223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97B46">
              <w:t>104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BC6E3" w14:textId="0F33F705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97B46">
              <w:t>93,46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9D119" w14:textId="5798272C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97B46">
              <w:t>60,33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795BC" w14:textId="0323B135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97B46">
              <w:t>21,7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051F" w14:textId="62CFF7CD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</w:t>
            </w:r>
          </w:p>
        </w:tc>
      </w:tr>
      <w:tr w:rsidR="00DF2C31" w:rsidRPr="0049735C" w14:paraId="0F5E6F0E" w14:textId="77777777" w:rsidTr="00DE7DD6">
        <w:trPr>
          <w:trHeight w:val="293"/>
        </w:trPr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D53FE" w14:textId="7777777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C26B1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3255320A" w14:textId="77777777" w:rsidR="00DF2C31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Английский язык</w:t>
            </w:r>
          </w:p>
          <w:p w14:paraId="096D6607" w14:textId="77777777" w:rsidR="00DF2C31" w:rsidRPr="0049735C" w:rsidRDefault="00DF2C31" w:rsidP="00DF2C3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FDD74" w14:textId="33624C49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25006">
              <w:t>530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F8CD9" w14:textId="5D154D8E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25006">
              <w:t>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3548" w14:textId="154D33E7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25006">
              <w:t>129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B378" w14:textId="4DCCED4C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25006">
              <w:t>217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CD1CA" w14:textId="49B86848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25006">
              <w:t>175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9325C" w14:textId="42856CAB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25006">
              <w:t>98,3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DD68D" w14:textId="13A6C626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25006">
              <w:t>73,96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CC4FA" w14:textId="000C541C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25006">
              <w:t>51,2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D77EB" w14:textId="40BCA534" w:rsidR="00DF2C31" w:rsidRPr="0049735C" w:rsidRDefault="00DF2C31" w:rsidP="00DF2C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</w:t>
            </w:r>
          </w:p>
        </w:tc>
      </w:tr>
      <w:tr w:rsidR="00DE7DD6" w:rsidRPr="0049735C" w14:paraId="5B94B9D7" w14:textId="77777777" w:rsidTr="00DE7DD6">
        <w:trPr>
          <w:trHeight w:val="293"/>
        </w:trPr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72927" w14:textId="77777777" w:rsidR="00DE7DD6" w:rsidRPr="0049735C" w:rsidRDefault="00DE7DD6" w:rsidP="00DE7D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2986E" w14:textId="77777777" w:rsidR="00DE7DD6" w:rsidRDefault="00DE7DD6" w:rsidP="00DE7D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24AE96F1" w14:textId="77777777" w:rsidR="00DE7DD6" w:rsidRDefault="00DE7DD6" w:rsidP="00DE7D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9735C">
              <w:rPr>
                <w:rFonts w:eastAsiaTheme="minorHAnsi"/>
                <w:color w:val="000000"/>
                <w:lang w:eastAsia="en-US"/>
              </w:rPr>
              <w:t>Литература</w:t>
            </w:r>
          </w:p>
          <w:p w14:paraId="58E1735E" w14:textId="77777777" w:rsidR="00DE7DD6" w:rsidRPr="0049735C" w:rsidRDefault="00DE7DD6" w:rsidP="00DE7D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B27E" w14:textId="325E2BCC" w:rsidR="00DE7DD6" w:rsidRPr="0049735C" w:rsidRDefault="00DE7DD6" w:rsidP="00DE7D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85784">
              <w:t>221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36157" w14:textId="61C2FCB6" w:rsidR="00DE7DD6" w:rsidRPr="0049735C" w:rsidRDefault="00DE7DD6" w:rsidP="00DE7D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85784">
              <w:t>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A3114" w14:textId="1065B686" w:rsidR="00DE7DD6" w:rsidRPr="0049735C" w:rsidRDefault="00DE7DD6" w:rsidP="00DE7D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85784">
              <w:t>55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9AA73" w14:textId="2917F571" w:rsidR="00DE7DD6" w:rsidRPr="0049735C" w:rsidRDefault="00DE7DD6" w:rsidP="00DE7D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85784">
              <w:t>67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CE3FB" w14:textId="172FC3D3" w:rsidR="00DE7DD6" w:rsidRPr="0049735C" w:rsidRDefault="00DE7DD6" w:rsidP="00DE7D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85784">
              <w:t>97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2E4BC" w14:textId="1E782BFA" w:rsidR="00DE7DD6" w:rsidRPr="0049735C" w:rsidRDefault="00DE7DD6" w:rsidP="00DE7D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85784">
              <w:t>99,1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DBDE4" w14:textId="033BE3C0" w:rsidR="00DE7DD6" w:rsidRPr="0049735C" w:rsidRDefault="00DE7DD6" w:rsidP="00DE7D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85784">
              <w:t>74,21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A9324" w14:textId="2B9CECA1" w:rsidR="00DE7DD6" w:rsidRPr="0049735C" w:rsidRDefault="00DE7DD6" w:rsidP="00DE7D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85784">
              <w:t>29,4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B893" w14:textId="217A38AB" w:rsidR="00DE7DD6" w:rsidRPr="0049735C" w:rsidRDefault="00DE7DD6" w:rsidP="00DE7D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</w:t>
            </w:r>
          </w:p>
        </w:tc>
      </w:tr>
    </w:tbl>
    <w:p w14:paraId="53D5F3E1" w14:textId="77777777" w:rsidR="00310808" w:rsidRDefault="00310808" w:rsidP="003E57C1">
      <w:pPr>
        <w:ind w:firstLine="708"/>
        <w:jc w:val="both"/>
        <w:rPr>
          <w:sz w:val="28"/>
          <w:szCs w:val="28"/>
        </w:rPr>
      </w:pPr>
    </w:p>
    <w:sectPr w:rsidR="00310808" w:rsidSect="00F72C1D">
      <w:pgSz w:w="11906" w:h="16838"/>
      <w:pgMar w:top="1134" w:right="282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7B1F2" w14:textId="77777777" w:rsidR="006D7296" w:rsidRDefault="006D7296" w:rsidP="00692592">
      <w:r>
        <w:separator/>
      </w:r>
    </w:p>
  </w:endnote>
  <w:endnote w:type="continuationSeparator" w:id="0">
    <w:p w14:paraId="19A55BD6" w14:textId="77777777" w:rsidR="006D7296" w:rsidRDefault="006D7296" w:rsidP="00692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D530E" w14:textId="77777777" w:rsidR="006D7296" w:rsidRDefault="006D7296" w:rsidP="00692592">
      <w:r>
        <w:separator/>
      </w:r>
    </w:p>
  </w:footnote>
  <w:footnote w:type="continuationSeparator" w:id="0">
    <w:p w14:paraId="300F627E" w14:textId="77777777" w:rsidR="006D7296" w:rsidRDefault="006D7296" w:rsidP="00692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4BE6"/>
    <w:multiLevelType w:val="hybridMultilevel"/>
    <w:tmpl w:val="FF306444"/>
    <w:lvl w:ilvl="0" w:tplc="FA3450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968A2D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C0C99C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EEA8A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86C580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B02D9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32257D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DF2F8C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22A40B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351C2B"/>
    <w:multiLevelType w:val="hybridMultilevel"/>
    <w:tmpl w:val="8A16D990"/>
    <w:lvl w:ilvl="0" w:tplc="E29C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F7DB2"/>
    <w:multiLevelType w:val="hybridMultilevel"/>
    <w:tmpl w:val="2D80E66A"/>
    <w:lvl w:ilvl="0" w:tplc="96F6D126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8C93FC2"/>
    <w:multiLevelType w:val="hybridMultilevel"/>
    <w:tmpl w:val="87484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2D2"/>
    <w:rsid w:val="000031BB"/>
    <w:rsid w:val="000043E8"/>
    <w:rsid w:val="000048F0"/>
    <w:rsid w:val="00005D62"/>
    <w:rsid w:val="00011611"/>
    <w:rsid w:val="00015275"/>
    <w:rsid w:val="00027634"/>
    <w:rsid w:val="00027A16"/>
    <w:rsid w:val="00031E62"/>
    <w:rsid w:val="000345CE"/>
    <w:rsid w:val="0003580E"/>
    <w:rsid w:val="00037A0C"/>
    <w:rsid w:val="000520D9"/>
    <w:rsid w:val="00057255"/>
    <w:rsid w:val="00057A46"/>
    <w:rsid w:val="00061113"/>
    <w:rsid w:val="0006402F"/>
    <w:rsid w:val="000701BB"/>
    <w:rsid w:val="00077F3C"/>
    <w:rsid w:val="00081A47"/>
    <w:rsid w:val="00087267"/>
    <w:rsid w:val="000A37A0"/>
    <w:rsid w:val="000B0D49"/>
    <w:rsid w:val="000C3A3A"/>
    <w:rsid w:val="000C66F3"/>
    <w:rsid w:val="000D1D9A"/>
    <w:rsid w:val="000D2397"/>
    <w:rsid w:val="000E1043"/>
    <w:rsid w:val="000E3CED"/>
    <w:rsid w:val="000E537C"/>
    <w:rsid w:val="000E6706"/>
    <w:rsid w:val="000F1F10"/>
    <w:rsid w:val="000F2548"/>
    <w:rsid w:val="000F54A4"/>
    <w:rsid w:val="001164A3"/>
    <w:rsid w:val="00116C4A"/>
    <w:rsid w:val="001256D9"/>
    <w:rsid w:val="00127DC7"/>
    <w:rsid w:val="00137600"/>
    <w:rsid w:val="00137930"/>
    <w:rsid w:val="0014299B"/>
    <w:rsid w:val="00151DEB"/>
    <w:rsid w:val="00154ED6"/>
    <w:rsid w:val="00162EBC"/>
    <w:rsid w:val="00164149"/>
    <w:rsid w:val="00171E1F"/>
    <w:rsid w:val="001778C7"/>
    <w:rsid w:val="00195FEA"/>
    <w:rsid w:val="001A29E0"/>
    <w:rsid w:val="001B6FA4"/>
    <w:rsid w:val="001C5F9D"/>
    <w:rsid w:val="001D237B"/>
    <w:rsid w:val="001E0346"/>
    <w:rsid w:val="001E14AE"/>
    <w:rsid w:val="001E4BF7"/>
    <w:rsid w:val="001E5F64"/>
    <w:rsid w:val="001F57A4"/>
    <w:rsid w:val="00203947"/>
    <w:rsid w:val="00204920"/>
    <w:rsid w:val="00207FCA"/>
    <w:rsid w:val="002212F4"/>
    <w:rsid w:val="00224B42"/>
    <w:rsid w:val="002254D3"/>
    <w:rsid w:val="00235D8E"/>
    <w:rsid w:val="00236537"/>
    <w:rsid w:val="002437FB"/>
    <w:rsid w:val="00262CA3"/>
    <w:rsid w:val="00270ECA"/>
    <w:rsid w:val="0027318D"/>
    <w:rsid w:val="0028056E"/>
    <w:rsid w:val="00290134"/>
    <w:rsid w:val="0029054E"/>
    <w:rsid w:val="002A598D"/>
    <w:rsid w:val="002B01B5"/>
    <w:rsid w:val="002C0FEE"/>
    <w:rsid w:val="002D20D5"/>
    <w:rsid w:val="002D4313"/>
    <w:rsid w:val="002D7579"/>
    <w:rsid w:val="002E1B1C"/>
    <w:rsid w:val="002E1E50"/>
    <w:rsid w:val="002E455C"/>
    <w:rsid w:val="002E5D8F"/>
    <w:rsid w:val="002F2DB6"/>
    <w:rsid w:val="002F48EA"/>
    <w:rsid w:val="00307979"/>
    <w:rsid w:val="00310808"/>
    <w:rsid w:val="00312F25"/>
    <w:rsid w:val="00314639"/>
    <w:rsid w:val="00316FC4"/>
    <w:rsid w:val="003331E4"/>
    <w:rsid w:val="003350EC"/>
    <w:rsid w:val="00344826"/>
    <w:rsid w:val="003476D4"/>
    <w:rsid w:val="003708A7"/>
    <w:rsid w:val="0037485E"/>
    <w:rsid w:val="00377164"/>
    <w:rsid w:val="00377A8A"/>
    <w:rsid w:val="00380DD0"/>
    <w:rsid w:val="003866A6"/>
    <w:rsid w:val="003A1F13"/>
    <w:rsid w:val="003A6616"/>
    <w:rsid w:val="003B09E2"/>
    <w:rsid w:val="003B0F21"/>
    <w:rsid w:val="003C0A32"/>
    <w:rsid w:val="003C43F4"/>
    <w:rsid w:val="003E57C1"/>
    <w:rsid w:val="003E7A6E"/>
    <w:rsid w:val="003F72CC"/>
    <w:rsid w:val="00405424"/>
    <w:rsid w:val="00415C6F"/>
    <w:rsid w:val="00422292"/>
    <w:rsid w:val="00426406"/>
    <w:rsid w:val="00427F95"/>
    <w:rsid w:val="00430F40"/>
    <w:rsid w:val="0043114C"/>
    <w:rsid w:val="00434F61"/>
    <w:rsid w:val="004506DB"/>
    <w:rsid w:val="00451EB6"/>
    <w:rsid w:val="00456BB5"/>
    <w:rsid w:val="00466C65"/>
    <w:rsid w:val="00467531"/>
    <w:rsid w:val="004727C8"/>
    <w:rsid w:val="00486C16"/>
    <w:rsid w:val="00487495"/>
    <w:rsid w:val="00496448"/>
    <w:rsid w:val="004B2280"/>
    <w:rsid w:val="004B2743"/>
    <w:rsid w:val="004B6395"/>
    <w:rsid w:val="004B6C11"/>
    <w:rsid w:val="004B713E"/>
    <w:rsid w:val="004C140B"/>
    <w:rsid w:val="004C21D2"/>
    <w:rsid w:val="004D0D1A"/>
    <w:rsid w:val="004D1DE0"/>
    <w:rsid w:val="004D68E9"/>
    <w:rsid w:val="004E14A9"/>
    <w:rsid w:val="004E40D1"/>
    <w:rsid w:val="004E4DA1"/>
    <w:rsid w:val="004F021B"/>
    <w:rsid w:val="004F513A"/>
    <w:rsid w:val="00503A72"/>
    <w:rsid w:val="00506A38"/>
    <w:rsid w:val="0051076B"/>
    <w:rsid w:val="005233E3"/>
    <w:rsid w:val="0052646F"/>
    <w:rsid w:val="00530D6B"/>
    <w:rsid w:val="00533E1F"/>
    <w:rsid w:val="00536E11"/>
    <w:rsid w:val="00554D56"/>
    <w:rsid w:val="00555992"/>
    <w:rsid w:val="00574CFE"/>
    <w:rsid w:val="00584EB9"/>
    <w:rsid w:val="005940ED"/>
    <w:rsid w:val="005A1991"/>
    <w:rsid w:val="005A6368"/>
    <w:rsid w:val="005B4D6D"/>
    <w:rsid w:val="005B7AFB"/>
    <w:rsid w:val="005C15F5"/>
    <w:rsid w:val="005C39EE"/>
    <w:rsid w:val="005C62FA"/>
    <w:rsid w:val="005D0EC2"/>
    <w:rsid w:val="005F44FD"/>
    <w:rsid w:val="005F6FA2"/>
    <w:rsid w:val="0060605F"/>
    <w:rsid w:val="00612D70"/>
    <w:rsid w:val="00613A47"/>
    <w:rsid w:val="0061500E"/>
    <w:rsid w:val="00615DF3"/>
    <w:rsid w:val="00615F46"/>
    <w:rsid w:val="0062438F"/>
    <w:rsid w:val="00626EC2"/>
    <w:rsid w:val="006272FE"/>
    <w:rsid w:val="00627389"/>
    <w:rsid w:val="00632385"/>
    <w:rsid w:val="006333C2"/>
    <w:rsid w:val="00636165"/>
    <w:rsid w:val="006432DD"/>
    <w:rsid w:val="00643A59"/>
    <w:rsid w:val="006803C5"/>
    <w:rsid w:val="00690DCD"/>
    <w:rsid w:val="00692592"/>
    <w:rsid w:val="006A5D5B"/>
    <w:rsid w:val="006B2764"/>
    <w:rsid w:val="006B3433"/>
    <w:rsid w:val="006C322E"/>
    <w:rsid w:val="006C59E0"/>
    <w:rsid w:val="006D2245"/>
    <w:rsid w:val="006D6167"/>
    <w:rsid w:val="006D7296"/>
    <w:rsid w:val="006E097C"/>
    <w:rsid w:val="006F09DD"/>
    <w:rsid w:val="006F5FD2"/>
    <w:rsid w:val="00703132"/>
    <w:rsid w:val="007116BB"/>
    <w:rsid w:val="00712011"/>
    <w:rsid w:val="00713DE2"/>
    <w:rsid w:val="00722E97"/>
    <w:rsid w:val="0072717B"/>
    <w:rsid w:val="00731061"/>
    <w:rsid w:val="00731994"/>
    <w:rsid w:val="00732D61"/>
    <w:rsid w:val="00732F8D"/>
    <w:rsid w:val="00735958"/>
    <w:rsid w:val="00736B3E"/>
    <w:rsid w:val="0074167F"/>
    <w:rsid w:val="00752BBD"/>
    <w:rsid w:val="00752C1E"/>
    <w:rsid w:val="0077366A"/>
    <w:rsid w:val="00773ED9"/>
    <w:rsid w:val="00784BBB"/>
    <w:rsid w:val="00785BE5"/>
    <w:rsid w:val="0079114A"/>
    <w:rsid w:val="00792E1C"/>
    <w:rsid w:val="007938CB"/>
    <w:rsid w:val="0079485F"/>
    <w:rsid w:val="007973CB"/>
    <w:rsid w:val="007A5454"/>
    <w:rsid w:val="007A650C"/>
    <w:rsid w:val="007C0128"/>
    <w:rsid w:val="007C2E6A"/>
    <w:rsid w:val="007C4B71"/>
    <w:rsid w:val="007C5470"/>
    <w:rsid w:val="007D237C"/>
    <w:rsid w:val="007D57B9"/>
    <w:rsid w:val="007E54A2"/>
    <w:rsid w:val="007E6DA0"/>
    <w:rsid w:val="00804388"/>
    <w:rsid w:val="00804D14"/>
    <w:rsid w:val="00813157"/>
    <w:rsid w:val="00817F72"/>
    <w:rsid w:val="00825AC1"/>
    <w:rsid w:val="00825C01"/>
    <w:rsid w:val="008302E8"/>
    <w:rsid w:val="00831555"/>
    <w:rsid w:val="00835DAC"/>
    <w:rsid w:val="0083759B"/>
    <w:rsid w:val="008536D3"/>
    <w:rsid w:val="0086257F"/>
    <w:rsid w:val="008659CD"/>
    <w:rsid w:val="0087416F"/>
    <w:rsid w:val="00875A12"/>
    <w:rsid w:val="00876723"/>
    <w:rsid w:val="008848C9"/>
    <w:rsid w:val="00887C5A"/>
    <w:rsid w:val="008918BC"/>
    <w:rsid w:val="008B7AF6"/>
    <w:rsid w:val="008C0DBF"/>
    <w:rsid w:val="008D1E8F"/>
    <w:rsid w:val="008E2295"/>
    <w:rsid w:val="008F1063"/>
    <w:rsid w:val="00902D69"/>
    <w:rsid w:val="00903995"/>
    <w:rsid w:val="00912CC2"/>
    <w:rsid w:val="00914A97"/>
    <w:rsid w:val="0091613E"/>
    <w:rsid w:val="0093021F"/>
    <w:rsid w:val="00930D1A"/>
    <w:rsid w:val="009458F0"/>
    <w:rsid w:val="009463E7"/>
    <w:rsid w:val="009479C8"/>
    <w:rsid w:val="009564E8"/>
    <w:rsid w:val="009574F8"/>
    <w:rsid w:val="0096344F"/>
    <w:rsid w:val="009652BF"/>
    <w:rsid w:val="0097034E"/>
    <w:rsid w:val="00974565"/>
    <w:rsid w:val="00982825"/>
    <w:rsid w:val="0098284D"/>
    <w:rsid w:val="009A75B5"/>
    <w:rsid w:val="009A772A"/>
    <w:rsid w:val="009B1E3D"/>
    <w:rsid w:val="009B20A7"/>
    <w:rsid w:val="009C3B71"/>
    <w:rsid w:val="009D48AF"/>
    <w:rsid w:val="009D6B49"/>
    <w:rsid w:val="009F41DC"/>
    <w:rsid w:val="00A1157B"/>
    <w:rsid w:val="00A12D7A"/>
    <w:rsid w:val="00A33E04"/>
    <w:rsid w:val="00A349B9"/>
    <w:rsid w:val="00A35903"/>
    <w:rsid w:val="00A43AC5"/>
    <w:rsid w:val="00A67DB5"/>
    <w:rsid w:val="00A72024"/>
    <w:rsid w:val="00A767EF"/>
    <w:rsid w:val="00A85EDC"/>
    <w:rsid w:val="00A95608"/>
    <w:rsid w:val="00A96A73"/>
    <w:rsid w:val="00AB1491"/>
    <w:rsid w:val="00AC1FD5"/>
    <w:rsid w:val="00AC4D85"/>
    <w:rsid w:val="00AD34C7"/>
    <w:rsid w:val="00AD571D"/>
    <w:rsid w:val="00AF35CF"/>
    <w:rsid w:val="00AF398A"/>
    <w:rsid w:val="00B00A9A"/>
    <w:rsid w:val="00B015CC"/>
    <w:rsid w:val="00B05015"/>
    <w:rsid w:val="00B050E2"/>
    <w:rsid w:val="00B06B6A"/>
    <w:rsid w:val="00B11AA9"/>
    <w:rsid w:val="00B11C42"/>
    <w:rsid w:val="00B22464"/>
    <w:rsid w:val="00B32C6D"/>
    <w:rsid w:val="00B37711"/>
    <w:rsid w:val="00B46B93"/>
    <w:rsid w:val="00B47D80"/>
    <w:rsid w:val="00B547EB"/>
    <w:rsid w:val="00B57EEE"/>
    <w:rsid w:val="00B83B64"/>
    <w:rsid w:val="00B84F14"/>
    <w:rsid w:val="00B91908"/>
    <w:rsid w:val="00B937B3"/>
    <w:rsid w:val="00B93D68"/>
    <w:rsid w:val="00BA21EB"/>
    <w:rsid w:val="00BA7167"/>
    <w:rsid w:val="00BB3689"/>
    <w:rsid w:val="00BB54A4"/>
    <w:rsid w:val="00BC3A34"/>
    <w:rsid w:val="00BC519B"/>
    <w:rsid w:val="00BD32F1"/>
    <w:rsid w:val="00BE2D36"/>
    <w:rsid w:val="00BE4594"/>
    <w:rsid w:val="00BF1599"/>
    <w:rsid w:val="00C04364"/>
    <w:rsid w:val="00C04919"/>
    <w:rsid w:val="00C132D2"/>
    <w:rsid w:val="00C22567"/>
    <w:rsid w:val="00C43246"/>
    <w:rsid w:val="00C43D91"/>
    <w:rsid w:val="00C46231"/>
    <w:rsid w:val="00C50727"/>
    <w:rsid w:val="00C5098A"/>
    <w:rsid w:val="00C60120"/>
    <w:rsid w:val="00C71351"/>
    <w:rsid w:val="00C73AA2"/>
    <w:rsid w:val="00C83543"/>
    <w:rsid w:val="00C93ACB"/>
    <w:rsid w:val="00C94818"/>
    <w:rsid w:val="00C95330"/>
    <w:rsid w:val="00C96A96"/>
    <w:rsid w:val="00C96EC9"/>
    <w:rsid w:val="00CA0996"/>
    <w:rsid w:val="00CA2280"/>
    <w:rsid w:val="00CA2910"/>
    <w:rsid w:val="00CA584A"/>
    <w:rsid w:val="00CA7E90"/>
    <w:rsid w:val="00CB6D76"/>
    <w:rsid w:val="00CC16A4"/>
    <w:rsid w:val="00CC7637"/>
    <w:rsid w:val="00CD08B6"/>
    <w:rsid w:val="00CD7891"/>
    <w:rsid w:val="00CE13A1"/>
    <w:rsid w:val="00CE2EDC"/>
    <w:rsid w:val="00CF0E46"/>
    <w:rsid w:val="00CF1206"/>
    <w:rsid w:val="00D1780F"/>
    <w:rsid w:val="00D23DF2"/>
    <w:rsid w:val="00D33868"/>
    <w:rsid w:val="00D43902"/>
    <w:rsid w:val="00D5045B"/>
    <w:rsid w:val="00D54124"/>
    <w:rsid w:val="00D54B22"/>
    <w:rsid w:val="00D55E3F"/>
    <w:rsid w:val="00D6606D"/>
    <w:rsid w:val="00D832DD"/>
    <w:rsid w:val="00D85D48"/>
    <w:rsid w:val="00DB1692"/>
    <w:rsid w:val="00DB5F9A"/>
    <w:rsid w:val="00DB6DB4"/>
    <w:rsid w:val="00DC23DA"/>
    <w:rsid w:val="00DD3930"/>
    <w:rsid w:val="00DE2155"/>
    <w:rsid w:val="00DE4A45"/>
    <w:rsid w:val="00DE64DA"/>
    <w:rsid w:val="00DE7DD6"/>
    <w:rsid w:val="00DF1874"/>
    <w:rsid w:val="00DF2C31"/>
    <w:rsid w:val="00E07C64"/>
    <w:rsid w:val="00E2197B"/>
    <w:rsid w:val="00E227DF"/>
    <w:rsid w:val="00E33865"/>
    <w:rsid w:val="00E37C20"/>
    <w:rsid w:val="00E42AD2"/>
    <w:rsid w:val="00E7001B"/>
    <w:rsid w:val="00E703FE"/>
    <w:rsid w:val="00E95102"/>
    <w:rsid w:val="00EA65F9"/>
    <w:rsid w:val="00EB18EB"/>
    <w:rsid w:val="00EB5398"/>
    <w:rsid w:val="00EB55F7"/>
    <w:rsid w:val="00EB7830"/>
    <w:rsid w:val="00ED63E2"/>
    <w:rsid w:val="00ED6FCD"/>
    <w:rsid w:val="00EF12DD"/>
    <w:rsid w:val="00EF4D39"/>
    <w:rsid w:val="00F0102B"/>
    <w:rsid w:val="00F07F3F"/>
    <w:rsid w:val="00F149DF"/>
    <w:rsid w:val="00F1568D"/>
    <w:rsid w:val="00F205A6"/>
    <w:rsid w:val="00F227CA"/>
    <w:rsid w:val="00F36BA2"/>
    <w:rsid w:val="00F3712B"/>
    <w:rsid w:val="00F37464"/>
    <w:rsid w:val="00F4367A"/>
    <w:rsid w:val="00F523BE"/>
    <w:rsid w:val="00F53A42"/>
    <w:rsid w:val="00F54583"/>
    <w:rsid w:val="00F64BC6"/>
    <w:rsid w:val="00F64D8C"/>
    <w:rsid w:val="00F70280"/>
    <w:rsid w:val="00F72C1D"/>
    <w:rsid w:val="00F90A14"/>
    <w:rsid w:val="00FA0382"/>
    <w:rsid w:val="00FA32A2"/>
    <w:rsid w:val="00FB1957"/>
    <w:rsid w:val="00FC26C5"/>
    <w:rsid w:val="00FD0D4E"/>
    <w:rsid w:val="00FD61B8"/>
    <w:rsid w:val="00FE58BA"/>
    <w:rsid w:val="00FE6AB9"/>
    <w:rsid w:val="00FF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DE1610"/>
  <w15:docId w15:val="{2E696360-E001-46AD-AA66-C83C43D6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1DEB"/>
    <w:rPr>
      <w:sz w:val="24"/>
      <w:szCs w:val="24"/>
    </w:rPr>
  </w:style>
  <w:style w:type="paragraph" w:styleId="1">
    <w:name w:val="heading 1"/>
    <w:next w:val="a"/>
    <w:link w:val="10"/>
    <w:uiPriority w:val="9"/>
    <w:unhideWhenUsed/>
    <w:qFormat/>
    <w:rsid w:val="003E57C1"/>
    <w:pPr>
      <w:keepNext/>
      <w:keepLines/>
      <w:spacing w:after="3" w:line="259" w:lineRule="auto"/>
      <w:ind w:left="10" w:hanging="10"/>
      <w:jc w:val="center"/>
      <w:outlineLvl w:val="0"/>
    </w:pPr>
    <w:rPr>
      <w:b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E57C1"/>
    <w:rPr>
      <w:b/>
      <w:color w:val="000000"/>
      <w:sz w:val="26"/>
      <w:szCs w:val="22"/>
      <w:lang w:val="ru-RU" w:eastAsia="ru-RU" w:bidi="ar-SA"/>
    </w:rPr>
  </w:style>
  <w:style w:type="table" w:styleId="a3">
    <w:name w:val="Table Grid"/>
    <w:basedOn w:val="a1"/>
    <w:uiPriority w:val="59"/>
    <w:rsid w:val="003E57C1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2">
    <w:name w:val="Body text (2)"/>
    <w:rsid w:val="003E57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Bold">
    <w:name w:val="Body text (2) + Bold"/>
    <w:rsid w:val="003E57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Default">
    <w:name w:val="Default"/>
    <w:rsid w:val="003E57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3E57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3E57C1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6">
    <w:name w:val="Верхний колонтитул Знак"/>
    <w:link w:val="a5"/>
    <w:uiPriority w:val="99"/>
    <w:rsid w:val="003E57C1"/>
    <w:rPr>
      <w:rFonts w:ascii="Calibri" w:eastAsia="Times New Roman" w:hAnsi="Calibri" w:cs="Times New Roman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3E57C1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3E57C1"/>
    <w:rPr>
      <w:rFonts w:ascii="Calibri" w:eastAsia="Times New Roman" w:hAnsi="Calibri" w:cs="Times New Roman"/>
      <w:sz w:val="22"/>
      <w:szCs w:val="22"/>
    </w:rPr>
  </w:style>
  <w:style w:type="paragraph" w:styleId="a9">
    <w:name w:val="Body Text"/>
    <w:basedOn w:val="a"/>
    <w:link w:val="aa"/>
    <w:uiPriority w:val="1"/>
    <w:qFormat/>
    <w:rsid w:val="003E57C1"/>
    <w:pPr>
      <w:widowControl w:val="0"/>
      <w:spacing w:before="1"/>
      <w:ind w:left="112" w:firstLine="708"/>
    </w:pPr>
    <w:rPr>
      <w:sz w:val="28"/>
      <w:szCs w:val="28"/>
      <w:lang w:val="en-US" w:eastAsia="en-US"/>
    </w:rPr>
  </w:style>
  <w:style w:type="character" w:customStyle="1" w:styleId="aa">
    <w:name w:val="Основной текст Знак"/>
    <w:link w:val="a9"/>
    <w:uiPriority w:val="1"/>
    <w:rsid w:val="003E57C1"/>
    <w:rPr>
      <w:rFonts w:cs="Times New Roman"/>
      <w:sz w:val="28"/>
      <w:szCs w:val="28"/>
      <w:lang w:val="en-US" w:eastAsia="en-US"/>
    </w:rPr>
  </w:style>
  <w:style w:type="character" w:styleId="ab">
    <w:name w:val="Strong"/>
    <w:uiPriority w:val="22"/>
    <w:qFormat/>
    <w:rsid w:val="003E57C1"/>
    <w:rPr>
      <w:b/>
      <w:bCs/>
    </w:rPr>
  </w:style>
  <w:style w:type="paragraph" w:styleId="ac">
    <w:name w:val="Balloon Text"/>
    <w:basedOn w:val="a"/>
    <w:link w:val="ad"/>
    <w:uiPriority w:val="99"/>
    <w:unhideWhenUsed/>
    <w:rsid w:val="003E57C1"/>
    <w:rPr>
      <w:rFonts w:ascii="Tahoma" w:eastAsia="Calibri" w:hAnsi="Tahoma"/>
      <w:sz w:val="16"/>
      <w:szCs w:val="16"/>
      <w:lang w:eastAsia="en-US"/>
    </w:rPr>
  </w:style>
  <w:style w:type="character" w:customStyle="1" w:styleId="ad">
    <w:name w:val="Текст выноски Знак"/>
    <w:link w:val="ac"/>
    <w:uiPriority w:val="99"/>
    <w:rsid w:val="003E57C1"/>
    <w:rPr>
      <w:rFonts w:ascii="Tahoma" w:eastAsia="Calibri" w:hAnsi="Tahoma" w:cs="Tahoma"/>
      <w:sz w:val="16"/>
      <w:szCs w:val="16"/>
      <w:lang w:eastAsia="en-US"/>
    </w:rPr>
  </w:style>
  <w:style w:type="character" w:styleId="ae">
    <w:name w:val="Hyperlink"/>
    <w:uiPriority w:val="99"/>
    <w:unhideWhenUsed/>
    <w:rsid w:val="00BD32F1"/>
    <w:rPr>
      <w:color w:val="0563C1"/>
      <w:u w:val="single"/>
    </w:rPr>
  </w:style>
  <w:style w:type="character" w:styleId="af">
    <w:name w:val="FollowedHyperlink"/>
    <w:uiPriority w:val="99"/>
    <w:unhideWhenUsed/>
    <w:rsid w:val="00BD32F1"/>
    <w:rPr>
      <w:color w:val="954F72"/>
      <w:u w:val="single"/>
    </w:rPr>
  </w:style>
  <w:style w:type="paragraph" w:customStyle="1" w:styleId="font5">
    <w:name w:val="font5"/>
    <w:basedOn w:val="a"/>
    <w:rsid w:val="00BD32F1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3">
    <w:name w:val="xl63"/>
    <w:basedOn w:val="a"/>
    <w:rsid w:val="00BD32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BD32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BD32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EE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a"/>
    <w:rsid w:val="00BD32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EE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a"/>
    <w:rsid w:val="00BD32F1"/>
    <w:pPr>
      <w:spacing w:before="100" w:beforeAutospacing="1" w:after="100" w:afterAutospacing="1"/>
    </w:pPr>
  </w:style>
  <w:style w:type="paragraph" w:customStyle="1" w:styleId="xl68">
    <w:name w:val="xl68"/>
    <w:basedOn w:val="a"/>
    <w:rsid w:val="00BD32F1"/>
    <w:pPr>
      <w:spacing w:before="100" w:beforeAutospacing="1" w:after="100" w:afterAutospacing="1"/>
    </w:pPr>
  </w:style>
  <w:style w:type="paragraph" w:customStyle="1" w:styleId="xl69">
    <w:name w:val="xl69"/>
    <w:basedOn w:val="a"/>
    <w:rsid w:val="00BD32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BD32F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D32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D32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0">
    <w:name w:val="xl60"/>
    <w:basedOn w:val="a"/>
    <w:rsid w:val="00BA2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1">
    <w:name w:val="xl61"/>
    <w:basedOn w:val="a"/>
    <w:rsid w:val="00BA2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2">
    <w:name w:val="xl62"/>
    <w:basedOn w:val="a"/>
    <w:rsid w:val="00BA21EB"/>
    <w:pPr>
      <w:spacing w:before="100" w:beforeAutospacing="1" w:after="100" w:afterAutospacing="1"/>
    </w:pPr>
    <w:rPr>
      <w:sz w:val="22"/>
      <w:szCs w:val="22"/>
    </w:rPr>
  </w:style>
  <w:style w:type="character" w:styleId="af0">
    <w:name w:val="annotation reference"/>
    <w:basedOn w:val="a0"/>
    <w:semiHidden/>
    <w:unhideWhenUsed/>
    <w:rsid w:val="00AF35CF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AF35CF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AF35CF"/>
  </w:style>
  <w:style w:type="paragraph" w:styleId="af3">
    <w:name w:val="annotation subject"/>
    <w:basedOn w:val="af1"/>
    <w:next w:val="af1"/>
    <w:link w:val="af4"/>
    <w:semiHidden/>
    <w:unhideWhenUsed/>
    <w:rsid w:val="00AF35CF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AF35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2026 г.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Литература</c:v>
                </c:pt>
                <c:pt idx="1">
                  <c:v>Английский язык</c:v>
                </c:pt>
                <c:pt idx="2">
                  <c:v>Химия</c:v>
                </c:pt>
                <c:pt idx="3">
                  <c:v>История</c:v>
                </c:pt>
                <c:pt idx="4">
                  <c:v>Физика</c:v>
                </c:pt>
                <c:pt idx="5">
                  <c:v>Информатика</c:v>
                </c:pt>
                <c:pt idx="6">
                  <c:v>География</c:v>
                </c:pt>
                <c:pt idx="7">
                  <c:v>Биология</c:v>
                </c:pt>
                <c:pt idx="8">
                  <c:v>Обществознание</c:v>
                </c:pt>
                <c:pt idx="9">
                  <c:v>Русский язык</c:v>
                </c:pt>
                <c:pt idx="10">
                  <c:v>Математика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99.1</c:v>
                </c:pt>
                <c:pt idx="1">
                  <c:v>98.3</c:v>
                </c:pt>
                <c:pt idx="2">
                  <c:v>93.39</c:v>
                </c:pt>
                <c:pt idx="3">
                  <c:v>93.46</c:v>
                </c:pt>
                <c:pt idx="4">
                  <c:v>97.78</c:v>
                </c:pt>
                <c:pt idx="5">
                  <c:v>92.6</c:v>
                </c:pt>
                <c:pt idx="6">
                  <c:v>86.65</c:v>
                </c:pt>
                <c:pt idx="7">
                  <c:v>90.69</c:v>
                </c:pt>
                <c:pt idx="8">
                  <c:v>89.48</c:v>
                </c:pt>
                <c:pt idx="9">
                  <c:v>91.03</c:v>
                </c:pt>
                <c:pt idx="10">
                  <c:v>87.38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CBD-4CE9-A4A4-87998BBC8EF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 г.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Литература</c:v>
                </c:pt>
                <c:pt idx="1">
                  <c:v>Английский язык</c:v>
                </c:pt>
                <c:pt idx="2">
                  <c:v>Химия</c:v>
                </c:pt>
                <c:pt idx="3">
                  <c:v>История</c:v>
                </c:pt>
                <c:pt idx="4">
                  <c:v>Физика</c:v>
                </c:pt>
                <c:pt idx="5">
                  <c:v>Информатика</c:v>
                </c:pt>
                <c:pt idx="6">
                  <c:v>География</c:v>
                </c:pt>
                <c:pt idx="7">
                  <c:v>Биология</c:v>
                </c:pt>
                <c:pt idx="8">
                  <c:v>Обществознание</c:v>
                </c:pt>
                <c:pt idx="9">
                  <c:v>Русский язык</c:v>
                </c:pt>
                <c:pt idx="10">
                  <c:v>Математика</c:v>
                </c:pt>
              </c:strCache>
            </c:str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96.41</c:v>
                </c:pt>
                <c:pt idx="1">
                  <c:v>97.36</c:v>
                </c:pt>
                <c:pt idx="2">
                  <c:v>96.3</c:v>
                </c:pt>
                <c:pt idx="3">
                  <c:v>93.42</c:v>
                </c:pt>
                <c:pt idx="4">
                  <c:v>94.89</c:v>
                </c:pt>
                <c:pt idx="5">
                  <c:v>88.48</c:v>
                </c:pt>
                <c:pt idx="6">
                  <c:v>86.21</c:v>
                </c:pt>
                <c:pt idx="7">
                  <c:v>91.55</c:v>
                </c:pt>
                <c:pt idx="8">
                  <c:v>88.04</c:v>
                </c:pt>
                <c:pt idx="9">
                  <c:v>92.36</c:v>
                </c:pt>
                <c:pt idx="10">
                  <c:v>87.07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CBD-4CE9-A4A4-87998BBC8EF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2024 г.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Литература</c:v>
                </c:pt>
                <c:pt idx="1">
                  <c:v>Английский язык</c:v>
                </c:pt>
                <c:pt idx="2">
                  <c:v>Химия</c:v>
                </c:pt>
                <c:pt idx="3">
                  <c:v>История</c:v>
                </c:pt>
                <c:pt idx="4">
                  <c:v>Физика</c:v>
                </c:pt>
                <c:pt idx="5">
                  <c:v>Информатика</c:v>
                </c:pt>
                <c:pt idx="6">
                  <c:v>География</c:v>
                </c:pt>
                <c:pt idx="7">
                  <c:v>Биология</c:v>
                </c:pt>
                <c:pt idx="8">
                  <c:v>Обществознание</c:v>
                </c:pt>
                <c:pt idx="9">
                  <c:v>Русский язык</c:v>
                </c:pt>
                <c:pt idx="10">
                  <c:v>Математика</c:v>
                </c:pt>
              </c:strCache>
            </c:str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98.23</c:v>
                </c:pt>
                <c:pt idx="1">
                  <c:v>99.14</c:v>
                </c:pt>
                <c:pt idx="2">
                  <c:v>98.23</c:v>
                </c:pt>
                <c:pt idx="3">
                  <c:v>95.61</c:v>
                </c:pt>
                <c:pt idx="4">
                  <c:v>97.02</c:v>
                </c:pt>
                <c:pt idx="5">
                  <c:v>96.72</c:v>
                </c:pt>
                <c:pt idx="6">
                  <c:v>91.21</c:v>
                </c:pt>
                <c:pt idx="7">
                  <c:v>94.19</c:v>
                </c:pt>
                <c:pt idx="8">
                  <c:v>93.23</c:v>
                </c:pt>
                <c:pt idx="9">
                  <c:v>95.09</c:v>
                </c:pt>
                <c:pt idx="10">
                  <c:v>93.92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CBD-4CE9-A4A4-87998BBC8EF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759708031"/>
        <c:axId val="1759712607"/>
      </c:barChart>
      <c:catAx>
        <c:axId val="1759708031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759712607"/>
        <c:crosses val="autoZero"/>
        <c:auto val="1"/>
        <c:lblAlgn val="ctr"/>
        <c:lblOffset val="100"/>
        <c:noMultiLvlLbl val="0"/>
      </c:catAx>
      <c:valAx>
        <c:axId val="1759712607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75970803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Лист1!$B$37</c:f>
              <c:strCache>
                <c:ptCount val="1"/>
                <c:pt idx="0">
                  <c:v>2026 г.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Лист1!$A$38:$A$47</c:f>
              <c:strCache>
                <c:ptCount val="10"/>
                <c:pt idx="0">
                  <c:v>Английский язык</c:v>
                </c:pt>
                <c:pt idx="1">
                  <c:v>Химия</c:v>
                </c:pt>
                <c:pt idx="2">
                  <c:v>История</c:v>
                </c:pt>
                <c:pt idx="3">
                  <c:v>Физика</c:v>
                </c:pt>
                <c:pt idx="4">
                  <c:v>Информатика</c:v>
                </c:pt>
                <c:pt idx="5">
                  <c:v>География</c:v>
                </c:pt>
                <c:pt idx="6">
                  <c:v>Биология</c:v>
                </c:pt>
                <c:pt idx="7">
                  <c:v>Обществознание</c:v>
                </c:pt>
                <c:pt idx="8">
                  <c:v>Русский язык</c:v>
                </c:pt>
                <c:pt idx="9">
                  <c:v>Математика</c:v>
                </c:pt>
              </c:strCache>
            </c:strRef>
          </c:cat>
          <c:val>
            <c:numRef>
              <c:f>Лист1!$B$38:$B$47</c:f>
              <c:numCache>
                <c:formatCode>General</c:formatCode>
                <c:ptCount val="10"/>
                <c:pt idx="0">
                  <c:v>73.86</c:v>
                </c:pt>
                <c:pt idx="1">
                  <c:v>61.9</c:v>
                </c:pt>
                <c:pt idx="2">
                  <c:v>60.34</c:v>
                </c:pt>
                <c:pt idx="3">
                  <c:v>68.42</c:v>
                </c:pt>
                <c:pt idx="4">
                  <c:v>52.3</c:v>
                </c:pt>
                <c:pt idx="5">
                  <c:v>58.28</c:v>
                </c:pt>
                <c:pt idx="6">
                  <c:v>52.87</c:v>
                </c:pt>
                <c:pt idx="7">
                  <c:v>37.299999999999997</c:v>
                </c:pt>
                <c:pt idx="8">
                  <c:v>39.36</c:v>
                </c:pt>
                <c:pt idx="9">
                  <c:v>40.9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785-4986-A5CF-D112A9FA3F82}"/>
            </c:ext>
          </c:extLst>
        </c:ser>
        <c:ser>
          <c:idx val="1"/>
          <c:order val="1"/>
          <c:tx>
            <c:strRef>
              <c:f>Лист1!$C$37</c:f>
              <c:strCache>
                <c:ptCount val="1"/>
                <c:pt idx="0">
                  <c:v>2025 г.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Лист1!$A$38:$A$47</c:f>
              <c:strCache>
                <c:ptCount val="10"/>
                <c:pt idx="0">
                  <c:v>Английский язык</c:v>
                </c:pt>
                <c:pt idx="1">
                  <c:v>Химия</c:v>
                </c:pt>
                <c:pt idx="2">
                  <c:v>История</c:v>
                </c:pt>
                <c:pt idx="3">
                  <c:v>Физика</c:v>
                </c:pt>
                <c:pt idx="4">
                  <c:v>Информатика</c:v>
                </c:pt>
                <c:pt idx="5">
                  <c:v>География</c:v>
                </c:pt>
                <c:pt idx="6">
                  <c:v>Биология</c:v>
                </c:pt>
                <c:pt idx="7">
                  <c:v>Обществознание</c:v>
                </c:pt>
                <c:pt idx="8">
                  <c:v>Русский язык</c:v>
                </c:pt>
                <c:pt idx="9">
                  <c:v>Математика</c:v>
                </c:pt>
              </c:strCache>
            </c:strRef>
          </c:cat>
          <c:val>
            <c:numRef>
              <c:f>Лист1!$C$38:$C$47</c:f>
              <c:numCache>
                <c:formatCode>General</c:formatCode>
                <c:ptCount val="10"/>
                <c:pt idx="0">
                  <c:v>67.34</c:v>
                </c:pt>
                <c:pt idx="1">
                  <c:v>62.71</c:v>
                </c:pt>
                <c:pt idx="2">
                  <c:v>52.79</c:v>
                </c:pt>
                <c:pt idx="3">
                  <c:v>55.32</c:v>
                </c:pt>
                <c:pt idx="4">
                  <c:v>40.54</c:v>
                </c:pt>
                <c:pt idx="5">
                  <c:v>57.28</c:v>
                </c:pt>
                <c:pt idx="6">
                  <c:v>39.69</c:v>
                </c:pt>
                <c:pt idx="7">
                  <c:v>21.34</c:v>
                </c:pt>
                <c:pt idx="8">
                  <c:v>42.62</c:v>
                </c:pt>
                <c:pt idx="9">
                  <c:v>53.24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785-4986-A5CF-D112A9FA3F82}"/>
            </c:ext>
          </c:extLst>
        </c:ser>
        <c:ser>
          <c:idx val="2"/>
          <c:order val="2"/>
          <c:tx>
            <c:strRef>
              <c:f>Лист1!$D$37</c:f>
              <c:strCache>
                <c:ptCount val="1"/>
                <c:pt idx="0">
                  <c:v>2024 г.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Лист1!$A$38:$A$47</c:f>
              <c:strCache>
                <c:ptCount val="10"/>
                <c:pt idx="0">
                  <c:v>Английский язык</c:v>
                </c:pt>
                <c:pt idx="1">
                  <c:v>Химия</c:v>
                </c:pt>
                <c:pt idx="2">
                  <c:v>История</c:v>
                </c:pt>
                <c:pt idx="3">
                  <c:v>Физика</c:v>
                </c:pt>
                <c:pt idx="4">
                  <c:v>Информатика</c:v>
                </c:pt>
                <c:pt idx="5">
                  <c:v>География</c:v>
                </c:pt>
                <c:pt idx="6">
                  <c:v>Биология</c:v>
                </c:pt>
                <c:pt idx="7">
                  <c:v>Обществознание</c:v>
                </c:pt>
                <c:pt idx="8">
                  <c:v>Русский язык</c:v>
                </c:pt>
                <c:pt idx="9">
                  <c:v>Математика</c:v>
                </c:pt>
              </c:strCache>
            </c:strRef>
          </c:cat>
          <c:val>
            <c:numRef>
              <c:f>Лист1!$D$38:$D$47</c:f>
              <c:numCache>
                <c:formatCode>General</c:formatCode>
                <c:ptCount val="10"/>
                <c:pt idx="0">
                  <c:v>74.89</c:v>
                </c:pt>
                <c:pt idx="1">
                  <c:v>75.97</c:v>
                </c:pt>
                <c:pt idx="2">
                  <c:v>59.81</c:v>
                </c:pt>
                <c:pt idx="3">
                  <c:v>66.78</c:v>
                </c:pt>
                <c:pt idx="4">
                  <c:v>63.97</c:v>
                </c:pt>
                <c:pt idx="5">
                  <c:v>62.86</c:v>
                </c:pt>
                <c:pt idx="6">
                  <c:v>52.91</c:v>
                </c:pt>
                <c:pt idx="7">
                  <c:v>40.630000000000003</c:v>
                </c:pt>
                <c:pt idx="8">
                  <c:v>54.63</c:v>
                </c:pt>
                <c:pt idx="9">
                  <c:v>68.48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785-4986-A5CF-D112A9FA3F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756970559"/>
        <c:axId val="1756978463"/>
      </c:barChart>
      <c:catAx>
        <c:axId val="1756970559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756978463"/>
        <c:crosses val="autoZero"/>
        <c:auto val="1"/>
        <c:lblAlgn val="ctr"/>
        <c:lblOffset val="100"/>
        <c:noMultiLvlLbl val="0"/>
      </c:catAx>
      <c:valAx>
        <c:axId val="1756978463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7569705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Лист2!$B$1</c:f>
              <c:strCache>
                <c:ptCount val="1"/>
                <c:pt idx="0">
                  <c:v>уровень обученности (%)русскому языку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Лист2!$A$2:$A$36</c:f>
              <c:strCache>
                <c:ptCount val="35"/>
                <c:pt idx="0">
                  <c:v>г. Чита</c:v>
                </c:pt>
                <c:pt idx="1">
                  <c:v>п. Агинское</c:v>
                </c:pt>
                <c:pt idx="2">
                  <c:v>Агинский округ</c:v>
                </c:pt>
                <c:pt idx="3">
                  <c:v>Акшинский округ</c:v>
                </c:pt>
                <c:pt idx="4">
                  <c:v>Алек-Заводский округ</c:v>
                </c:pt>
                <c:pt idx="5">
                  <c:v>Балейский округ</c:v>
                </c:pt>
                <c:pt idx="6">
                  <c:v>Борзинский округ</c:v>
                </c:pt>
                <c:pt idx="7">
                  <c:v>Газ-Заводский округ</c:v>
                </c:pt>
                <c:pt idx="8">
                  <c:v>Дульдургинский округ</c:v>
                </c:pt>
                <c:pt idx="9">
                  <c:v>Забайкальский округ</c:v>
                </c:pt>
                <c:pt idx="10">
                  <c:v>ЗАТО Горный</c:v>
                </c:pt>
                <c:pt idx="11">
                  <c:v>Каларский округ</c:v>
                </c:pt>
                <c:pt idx="12">
                  <c:v>Калганский округ</c:v>
                </c:pt>
                <c:pt idx="13">
                  <c:v>Карымский округ</c:v>
                </c:pt>
                <c:pt idx="14">
                  <c:v>Краснокаменский </c:v>
                </c:pt>
                <c:pt idx="15">
                  <c:v>Красночикойский </c:v>
                </c:pt>
                <c:pt idx="16">
                  <c:v>Кыринский округ</c:v>
                </c:pt>
                <c:pt idx="17">
                  <c:v>Могойтуйский округ</c:v>
                </c:pt>
                <c:pt idx="18">
                  <c:v>Могочинский округ</c:v>
                </c:pt>
                <c:pt idx="19">
                  <c:v>Нерчинский округ</c:v>
                </c:pt>
                <c:pt idx="20">
                  <c:v>Нер-Заводский округ</c:v>
                </c:pt>
                <c:pt idx="21">
                  <c:v>Оловяннинский округ</c:v>
                </c:pt>
                <c:pt idx="22">
                  <c:v>Ононский округ</c:v>
                </c:pt>
                <c:pt idx="23">
                  <c:v>Петровск-Забайкальский</c:v>
                </c:pt>
                <c:pt idx="24">
                  <c:v>Приаргунский округ</c:v>
                </c:pt>
                <c:pt idx="25">
                  <c:v>Сретенский район</c:v>
                </c:pt>
                <c:pt idx="26">
                  <c:v>Тунгиро-Олекминский </c:v>
                </c:pt>
                <c:pt idx="27">
                  <c:v>Тунгокоченский округ</c:v>
                </c:pt>
                <c:pt idx="28">
                  <c:v>Улетовский округ</c:v>
                </c:pt>
                <c:pt idx="29">
                  <c:v>Хилокский округ</c:v>
                </c:pt>
                <c:pt idx="30">
                  <c:v>Чернышевский округ</c:v>
                </c:pt>
                <c:pt idx="31">
                  <c:v>Читинский район</c:v>
                </c:pt>
                <c:pt idx="32">
                  <c:v>Шелопугинский округ</c:v>
                </c:pt>
                <c:pt idx="33">
                  <c:v>Шилкинский район</c:v>
                </c:pt>
                <c:pt idx="34">
                  <c:v>ОО краевого и  иного подчинения</c:v>
                </c:pt>
              </c:strCache>
            </c:strRef>
          </c:cat>
          <c:val>
            <c:numRef>
              <c:f>Лист2!$B$2:$B$36</c:f>
              <c:numCache>
                <c:formatCode>General</c:formatCode>
                <c:ptCount val="35"/>
                <c:pt idx="0">
                  <c:v>92.61</c:v>
                </c:pt>
                <c:pt idx="1">
                  <c:v>97.96</c:v>
                </c:pt>
                <c:pt idx="2">
                  <c:v>96.86</c:v>
                </c:pt>
                <c:pt idx="3">
                  <c:v>94.64</c:v>
                </c:pt>
                <c:pt idx="4">
                  <c:v>82.19</c:v>
                </c:pt>
                <c:pt idx="5">
                  <c:v>78.150000000000006</c:v>
                </c:pt>
                <c:pt idx="6">
                  <c:v>90.8</c:v>
                </c:pt>
                <c:pt idx="7">
                  <c:v>89.19</c:v>
                </c:pt>
                <c:pt idx="8">
                  <c:v>90.7</c:v>
                </c:pt>
                <c:pt idx="9">
                  <c:v>88.69</c:v>
                </c:pt>
                <c:pt idx="10">
                  <c:v>97.62</c:v>
                </c:pt>
                <c:pt idx="11">
                  <c:v>89.13</c:v>
                </c:pt>
                <c:pt idx="12">
                  <c:v>90.16</c:v>
                </c:pt>
                <c:pt idx="13">
                  <c:v>97.32</c:v>
                </c:pt>
                <c:pt idx="14">
                  <c:v>87.13</c:v>
                </c:pt>
                <c:pt idx="15">
                  <c:v>91.87</c:v>
                </c:pt>
                <c:pt idx="16">
                  <c:v>88.72</c:v>
                </c:pt>
                <c:pt idx="17">
                  <c:v>95.52</c:v>
                </c:pt>
                <c:pt idx="18">
                  <c:v>88.85</c:v>
                </c:pt>
                <c:pt idx="19">
                  <c:v>86.46</c:v>
                </c:pt>
                <c:pt idx="20">
                  <c:v>89.01</c:v>
                </c:pt>
                <c:pt idx="21">
                  <c:v>83.86</c:v>
                </c:pt>
                <c:pt idx="22">
                  <c:v>96.12</c:v>
                </c:pt>
                <c:pt idx="23">
                  <c:v>92.72</c:v>
                </c:pt>
                <c:pt idx="24">
                  <c:v>85.38</c:v>
                </c:pt>
                <c:pt idx="25">
                  <c:v>94.93</c:v>
                </c:pt>
                <c:pt idx="26">
                  <c:v>92.31</c:v>
                </c:pt>
                <c:pt idx="27">
                  <c:v>93.68</c:v>
                </c:pt>
                <c:pt idx="28">
                  <c:v>78.53</c:v>
                </c:pt>
                <c:pt idx="29">
                  <c:v>93.2</c:v>
                </c:pt>
                <c:pt idx="30">
                  <c:v>85.94</c:v>
                </c:pt>
                <c:pt idx="31">
                  <c:v>86.41</c:v>
                </c:pt>
                <c:pt idx="32">
                  <c:v>88.06</c:v>
                </c:pt>
                <c:pt idx="33">
                  <c:v>90.61</c:v>
                </c:pt>
                <c:pt idx="34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D47-4301-BFE2-36AFA3D27D51}"/>
            </c:ext>
          </c:extLst>
        </c:ser>
        <c:ser>
          <c:idx val="1"/>
          <c:order val="1"/>
          <c:tx>
            <c:strRef>
              <c:f>Лист2!$C$1</c:f>
              <c:strCache>
                <c:ptCount val="1"/>
                <c:pt idx="0">
                  <c:v>уровень обученности (%) по математике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Лист2!$A$2:$A$36</c:f>
              <c:strCache>
                <c:ptCount val="35"/>
                <c:pt idx="0">
                  <c:v>г. Чита</c:v>
                </c:pt>
                <c:pt idx="1">
                  <c:v>п. Агинское</c:v>
                </c:pt>
                <c:pt idx="2">
                  <c:v>Агинский округ</c:v>
                </c:pt>
                <c:pt idx="3">
                  <c:v>Акшинский округ</c:v>
                </c:pt>
                <c:pt idx="4">
                  <c:v>Алек-Заводский округ</c:v>
                </c:pt>
                <c:pt idx="5">
                  <c:v>Балейский округ</c:v>
                </c:pt>
                <c:pt idx="6">
                  <c:v>Борзинский округ</c:v>
                </c:pt>
                <c:pt idx="7">
                  <c:v>Газ-Заводский округ</c:v>
                </c:pt>
                <c:pt idx="8">
                  <c:v>Дульдургинский округ</c:v>
                </c:pt>
                <c:pt idx="9">
                  <c:v>Забайкальский округ</c:v>
                </c:pt>
                <c:pt idx="10">
                  <c:v>ЗАТО Горный</c:v>
                </c:pt>
                <c:pt idx="11">
                  <c:v>Каларский округ</c:v>
                </c:pt>
                <c:pt idx="12">
                  <c:v>Калганский округ</c:v>
                </c:pt>
                <c:pt idx="13">
                  <c:v>Карымский округ</c:v>
                </c:pt>
                <c:pt idx="14">
                  <c:v>Краснокаменский </c:v>
                </c:pt>
                <c:pt idx="15">
                  <c:v>Красночикойский </c:v>
                </c:pt>
                <c:pt idx="16">
                  <c:v>Кыринский округ</c:v>
                </c:pt>
                <c:pt idx="17">
                  <c:v>Могойтуйский округ</c:v>
                </c:pt>
                <c:pt idx="18">
                  <c:v>Могочинский округ</c:v>
                </c:pt>
                <c:pt idx="19">
                  <c:v>Нерчинский округ</c:v>
                </c:pt>
                <c:pt idx="20">
                  <c:v>Нер-Заводский округ</c:v>
                </c:pt>
                <c:pt idx="21">
                  <c:v>Оловяннинский округ</c:v>
                </c:pt>
                <c:pt idx="22">
                  <c:v>Ононский округ</c:v>
                </c:pt>
                <c:pt idx="23">
                  <c:v>Петровск-Забайкальский</c:v>
                </c:pt>
                <c:pt idx="24">
                  <c:v>Приаргунский округ</c:v>
                </c:pt>
                <c:pt idx="25">
                  <c:v>Сретенский район</c:v>
                </c:pt>
                <c:pt idx="26">
                  <c:v>Тунгиро-Олекминский </c:v>
                </c:pt>
                <c:pt idx="27">
                  <c:v>Тунгокоченский округ</c:v>
                </c:pt>
                <c:pt idx="28">
                  <c:v>Улетовский округ</c:v>
                </c:pt>
                <c:pt idx="29">
                  <c:v>Хилокский округ</c:v>
                </c:pt>
                <c:pt idx="30">
                  <c:v>Чернышевский округ</c:v>
                </c:pt>
                <c:pt idx="31">
                  <c:v>Читинский район</c:v>
                </c:pt>
                <c:pt idx="32">
                  <c:v>Шелопугинский округ</c:v>
                </c:pt>
                <c:pt idx="33">
                  <c:v>Шилкинский район</c:v>
                </c:pt>
                <c:pt idx="34">
                  <c:v>ОО краевого и  иного подчинения</c:v>
                </c:pt>
              </c:strCache>
            </c:strRef>
          </c:cat>
          <c:val>
            <c:numRef>
              <c:f>Лист2!$C$2:$C$36</c:f>
              <c:numCache>
                <c:formatCode>General</c:formatCode>
                <c:ptCount val="35"/>
                <c:pt idx="0">
                  <c:v>89.02</c:v>
                </c:pt>
                <c:pt idx="1">
                  <c:v>96.93</c:v>
                </c:pt>
                <c:pt idx="2">
                  <c:v>95.77</c:v>
                </c:pt>
                <c:pt idx="3">
                  <c:v>91.96</c:v>
                </c:pt>
                <c:pt idx="4">
                  <c:v>66.67</c:v>
                </c:pt>
                <c:pt idx="5">
                  <c:v>67.37</c:v>
                </c:pt>
                <c:pt idx="6">
                  <c:v>87.77</c:v>
                </c:pt>
                <c:pt idx="7">
                  <c:v>84.03</c:v>
                </c:pt>
                <c:pt idx="8">
                  <c:v>88.32</c:v>
                </c:pt>
                <c:pt idx="9">
                  <c:v>84.73</c:v>
                </c:pt>
                <c:pt idx="10">
                  <c:v>95.24</c:v>
                </c:pt>
                <c:pt idx="11">
                  <c:v>86.17</c:v>
                </c:pt>
                <c:pt idx="12">
                  <c:v>78.69</c:v>
                </c:pt>
                <c:pt idx="13">
                  <c:v>96.86</c:v>
                </c:pt>
                <c:pt idx="14">
                  <c:v>82.61</c:v>
                </c:pt>
                <c:pt idx="15">
                  <c:v>86.3</c:v>
                </c:pt>
                <c:pt idx="16">
                  <c:v>87.79</c:v>
                </c:pt>
                <c:pt idx="17">
                  <c:v>95</c:v>
                </c:pt>
                <c:pt idx="18">
                  <c:v>80.58</c:v>
                </c:pt>
                <c:pt idx="19">
                  <c:v>75.84</c:v>
                </c:pt>
                <c:pt idx="20">
                  <c:v>85.87</c:v>
                </c:pt>
                <c:pt idx="21">
                  <c:v>78.510000000000005</c:v>
                </c:pt>
                <c:pt idx="22">
                  <c:v>96.12</c:v>
                </c:pt>
                <c:pt idx="23">
                  <c:v>88.95</c:v>
                </c:pt>
                <c:pt idx="24">
                  <c:v>83.1</c:v>
                </c:pt>
                <c:pt idx="25">
                  <c:v>97.7</c:v>
                </c:pt>
                <c:pt idx="26">
                  <c:v>92.31</c:v>
                </c:pt>
                <c:pt idx="27">
                  <c:v>88.3</c:v>
                </c:pt>
                <c:pt idx="28">
                  <c:v>65.5</c:v>
                </c:pt>
                <c:pt idx="29">
                  <c:v>89.21</c:v>
                </c:pt>
                <c:pt idx="30">
                  <c:v>82.25</c:v>
                </c:pt>
                <c:pt idx="31">
                  <c:v>84.29</c:v>
                </c:pt>
                <c:pt idx="32">
                  <c:v>82.09</c:v>
                </c:pt>
                <c:pt idx="33">
                  <c:v>88.28</c:v>
                </c:pt>
                <c:pt idx="34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D47-4301-BFE2-36AFA3D27D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888089759"/>
        <c:axId val="1888087263"/>
      </c:barChart>
      <c:lineChart>
        <c:grouping val="standard"/>
        <c:varyColors val="0"/>
        <c:ser>
          <c:idx val="2"/>
          <c:order val="2"/>
          <c:tx>
            <c:strRef>
              <c:f>Лист2!$D$1</c:f>
              <c:strCache>
                <c:ptCount val="1"/>
                <c:pt idx="0">
                  <c:v>уровень обученности по краю - русский язык 91,03%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Лист2!$A$2:$A$36</c:f>
              <c:strCache>
                <c:ptCount val="35"/>
                <c:pt idx="0">
                  <c:v>г. Чита</c:v>
                </c:pt>
                <c:pt idx="1">
                  <c:v>п. Агинское</c:v>
                </c:pt>
                <c:pt idx="2">
                  <c:v>Агинский округ</c:v>
                </c:pt>
                <c:pt idx="3">
                  <c:v>Акшинский округ</c:v>
                </c:pt>
                <c:pt idx="4">
                  <c:v>Алек-Заводский округ</c:v>
                </c:pt>
                <c:pt idx="5">
                  <c:v>Балейский округ</c:v>
                </c:pt>
                <c:pt idx="6">
                  <c:v>Борзинский округ</c:v>
                </c:pt>
                <c:pt idx="7">
                  <c:v>Газ-Заводский округ</c:v>
                </c:pt>
                <c:pt idx="8">
                  <c:v>Дульдургинский округ</c:v>
                </c:pt>
                <c:pt idx="9">
                  <c:v>Забайкальский округ</c:v>
                </c:pt>
                <c:pt idx="10">
                  <c:v>ЗАТО Горный</c:v>
                </c:pt>
                <c:pt idx="11">
                  <c:v>Каларский округ</c:v>
                </c:pt>
                <c:pt idx="12">
                  <c:v>Калганский округ</c:v>
                </c:pt>
                <c:pt idx="13">
                  <c:v>Карымский округ</c:v>
                </c:pt>
                <c:pt idx="14">
                  <c:v>Краснокаменский </c:v>
                </c:pt>
                <c:pt idx="15">
                  <c:v>Красночикойский </c:v>
                </c:pt>
                <c:pt idx="16">
                  <c:v>Кыринский округ</c:v>
                </c:pt>
                <c:pt idx="17">
                  <c:v>Могойтуйский округ</c:v>
                </c:pt>
                <c:pt idx="18">
                  <c:v>Могочинский округ</c:v>
                </c:pt>
                <c:pt idx="19">
                  <c:v>Нерчинский округ</c:v>
                </c:pt>
                <c:pt idx="20">
                  <c:v>Нер-Заводский округ</c:v>
                </c:pt>
                <c:pt idx="21">
                  <c:v>Оловяннинский округ</c:v>
                </c:pt>
                <c:pt idx="22">
                  <c:v>Ононский округ</c:v>
                </c:pt>
                <c:pt idx="23">
                  <c:v>Петровск-Забайкальский</c:v>
                </c:pt>
                <c:pt idx="24">
                  <c:v>Приаргунский округ</c:v>
                </c:pt>
                <c:pt idx="25">
                  <c:v>Сретенский район</c:v>
                </c:pt>
                <c:pt idx="26">
                  <c:v>Тунгиро-Олекминский </c:v>
                </c:pt>
                <c:pt idx="27">
                  <c:v>Тунгокоченский округ</c:v>
                </c:pt>
                <c:pt idx="28">
                  <c:v>Улетовский округ</c:v>
                </c:pt>
                <c:pt idx="29">
                  <c:v>Хилокский округ</c:v>
                </c:pt>
                <c:pt idx="30">
                  <c:v>Чернышевский округ</c:v>
                </c:pt>
                <c:pt idx="31">
                  <c:v>Читинский район</c:v>
                </c:pt>
                <c:pt idx="32">
                  <c:v>Шелопугинский округ</c:v>
                </c:pt>
                <c:pt idx="33">
                  <c:v>Шилкинский район</c:v>
                </c:pt>
                <c:pt idx="34">
                  <c:v>ОО краевого и  иного подчинения</c:v>
                </c:pt>
              </c:strCache>
            </c:strRef>
          </c:cat>
          <c:val>
            <c:numRef>
              <c:f>Лист2!$D$2:$D$36</c:f>
              <c:numCache>
                <c:formatCode>General</c:formatCode>
                <c:ptCount val="35"/>
                <c:pt idx="0">
                  <c:v>91.03</c:v>
                </c:pt>
                <c:pt idx="1">
                  <c:v>91.03</c:v>
                </c:pt>
                <c:pt idx="2">
                  <c:v>91.03</c:v>
                </c:pt>
                <c:pt idx="3">
                  <c:v>91.03</c:v>
                </c:pt>
                <c:pt idx="4">
                  <c:v>91.03</c:v>
                </c:pt>
                <c:pt idx="5">
                  <c:v>91.03</c:v>
                </c:pt>
                <c:pt idx="6">
                  <c:v>91.03</c:v>
                </c:pt>
                <c:pt idx="7">
                  <c:v>91.03</c:v>
                </c:pt>
                <c:pt idx="8">
                  <c:v>91.03</c:v>
                </c:pt>
                <c:pt idx="9">
                  <c:v>91.03</c:v>
                </c:pt>
                <c:pt idx="10">
                  <c:v>91.03</c:v>
                </c:pt>
                <c:pt idx="11">
                  <c:v>91.03</c:v>
                </c:pt>
                <c:pt idx="12">
                  <c:v>91.03</c:v>
                </c:pt>
                <c:pt idx="13">
                  <c:v>91.03</c:v>
                </c:pt>
                <c:pt idx="14">
                  <c:v>91.03</c:v>
                </c:pt>
                <c:pt idx="15">
                  <c:v>91.03</c:v>
                </c:pt>
                <c:pt idx="16">
                  <c:v>91.03</c:v>
                </c:pt>
                <c:pt idx="17">
                  <c:v>91.03</c:v>
                </c:pt>
                <c:pt idx="18">
                  <c:v>91.03</c:v>
                </c:pt>
                <c:pt idx="19">
                  <c:v>91.03</c:v>
                </c:pt>
                <c:pt idx="20">
                  <c:v>91.03</c:v>
                </c:pt>
                <c:pt idx="21">
                  <c:v>91.03</c:v>
                </c:pt>
                <c:pt idx="22">
                  <c:v>91.03</c:v>
                </c:pt>
                <c:pt idx="23">
                  <c:v>91.03</c:v>
                </c:pt>
                <c:pt idx="24">
                  <c:v>91.03</c:v>
                </c:pt>
                <c:pt idx="25">
                  <c:v>91.03</c:v>
                </c:pt>
                <c:pt idx="26">
                  <c:v>91.03</c:v>
                </c:pt>
                <c:pt idx="27">
                  <c:v>91.03</c:v>
                </c:pt>
                <c:pt idx="28">
                  <c:v>91.03</c:v>
                </c:pt>
                <c:pt idx="29">
                  <c:v>91.03</c:v>
                </c:pt>
                <c:pt idx="30">
                  <c:v>91.03</c:v>
                </c:pt>
                <c:pt idx="31">
                  <c:v>91.03</c:v>
                </c:pt>
                <c:pt idx="32">
                  <c:v>91.03</c:v>
                </c:pt>
                <c:pt idx="33">
                  <c:v>91.03</c:v>
                </c:pt>
                <c:pt idx="34">
                  <c:v>91.03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D47-4301-BFE2-36AFA3D27D51}"/>
            </c:ext>
          </c:extLst>
        </c:ser>
        <c:ser>
          <c:idx val="3"/>
          <c:order val="3"/>
          <c:tx>
            <c:strRef>
              <c:f>Лист2!$E$1</c:f>
              <c:strCache>
                <c:ptCount val="1"/>
                <c:pt idx="0">
                  <c:v>уровень обученности по краю - математика 87,38%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Лист2!$A$2:$A$36</c:f>
              <c:strCache>
                <c:ptCount val="35"/>
                <c:pt idx="0">
                  <c:v>г. Чита</c:v>
                </c:pt>
                <c:pt idx="1">
                  <c:v>п. Агинское</c:v>
                </c:pt>
                <c:pt idx="2">
                  <c:v>Агинский округ</c:v>
                </c:pt>
                <c:pt idx="3">
                  <c:v>Акшинский округ</c:v>
                </c:pt>
                <c:pt idx="4">
                  <c:v>Алек-Заводский округ</c:v>
                </c:pt>
                <c:pt idx="5">
                  <c:v>Балейский округ</c:v>
                </c:pt>
                <c:pt idx="6">
                  <c:v>Борзинский округ</c:v>
                </c:pt>
                <c:pt idx="7">
                  <c:v>Газ-Заводский округ</c:v>
                </c:pt>
                <c:pt idx="8">
                  <c:v>Дульдургинский округ</c:v>
                </c:pt>
                <c:pt idx="9">
                  <c:v>Забайкальский округ</c:v>
                </c:pt>
                <c:pt idx="10">
                  <c:v>ЗАТО Горный</c:v>
                </c:pt>
                <c:pt idx="11">
                  <c:v>Каларский округ</c:v>
                </c:pt>
                <c:pt idx="12">
                  <c:v>Калганский округ</c:v>
                </c:pt>
                <c:pt idx="13">
                  <c:v>Карымский округ</c:v>
                </c:pt>
                <c:pt idx="14">
                  <c:v>Краснокаменский </c:v>
                </c:pt>
                <c:pt idx="15">
                  <c:v>Красночикойский </c:v>
                </c:pt>
                <c:pt idx="16">
                  <c:v>Кыринский округ</c:v>
                </c:pt>
                <c:pt idx="17">
                  <c:v>Могойтуйский округ</c:v>
                </c:pt>
                <c:pt idx="18">
                  <c:v>Могочинский округ</c:v>
                </c:pt>
                <c:pt idx="19">
                  <c:v>Нерчинский округ</c:v>
                </c:pt>
                <c:pt idx="20">
                  <c:v>Нер-Заводский округ</c:v>
                </c:pt>
                <c:pt idx="21">
                  <c:v>Оловяннинский округ</c:v>
                </c:pt>
                <c:pt idx="22">
                  <c:v>Ононский округ</c:v>
                </c:pt>
                <c:pt idx="23">
                  <c:v>Петровск-Забайкальский</c:v>
                </c:pt>
                <c:pt idx="24">
                  <c:v>Приаргунский округ</c:v>
                </c:pt>
                <c:pt idx="25">
                  <c:v>Сретенский район</c:v>
                </c:pt>
                <c:pt idx="26">
                  <c:v>Тунгиро-Олекминский </c:v>
                </c:pt>
                <c:pt idx="27">
                  <c:v>Тунгокоченский округ</c:v>
                </c:pt>
                <c:pt idx="28">
                  <c:v>Улетовский округ</c:v>
                </c:pt>
                <c:pt idx="29">
                  <c:v>Хилокский округ</c:v>
                </c:pt>
                <c:pt idx="30">
                  <c:v>Чернышевский округ</c:v>
                </c:pt>
                <c:pt idx="31">
                  <c:v>Читинский район</c:v>
                </c:pt>
                <c:pt idx="32">
                  <c:v>Шелопугинский округ</c:v>
                </c:pt>
                <c:pt idx="33">
                  <c:v>Шилкинский район</c:v>
                </c:pt>
                <c:pt idx="34">
                  <c:v>ОО краевого и  иного подчинения</c:v>
                </c:pt>
              </c:strCache>
            </c:strRef>
          </c:cat>
          <c:val>
            <c:numRef>
              <c:f>Лист2!$E$2:$E$36</c:f>
              <c:numCache>
                <c:formatCode>General</c:formatCode>
                <c:ptCount val="35"/>
                <c:pt idx="0">
                  <c:v>87.38</c:v>
                </c:pt>
                <c:pt idx="1">
                  <c:v>87.38</c:v>
                </c:pt>
                <c:pt idx="2">
                  <c:v>87.38</c:v>
                </c:pt>
                <c:pt idx="3">
                  <c:v>87.38</c:v>
                </c:pt>
                <c:pt idx="4">
                  <c:v>87.38</c:v>
                </c:pt>
                <c:pt idx="5">
                  <c:v>87.38</c:v>
                </c:pt>
                <c:pt idx="6">
                  <c:v>87.38</c:v>
                </c:pt>
                <c:pt idx="7">
                  <c:v>87.38</c:v>
                </c:pt>
                <c:pt idx="8">
                  <c:v>87.38</c:v>
                </c:pt>
                <c:pt idx="9">
                  <c:v>87.38</c:v>
                </c:pt>
                <c:pt idx="10">
                  <c:v>87.38</c:v>
                </c:pt>
                <c:pt idx="11">
                  <c:v>87.38</c:v>
                </c:pt>
                <c:pt idx="12">
                  <c:v>87.38</c:v>
                </c:pt>
                <c:pt idx="13">
                  <c:v>87.38</c:v>
                </c:pt>
                <c:pt idx="14">
                  <c:v>87.38</c:v>
                </c:pt>
                <c:pt idx="15">
                  <c:v>87.38</c:v>
                </c:pt>
                <c:pt idx="16">
                  <c:v>87.38</c:v>
                </c:pt>
                <c:pt idx="17">
                  <c:v>87.38</c:v>
                </c:pt>
                <c:pt idx="18">
                  <c:v>87.38</c:v>
                </c:pt>
                <c:pt idx="19">
                  <c:v>87.38</c:v>
                </c:pt>
                <c:pt idx="20">
                  <c:v>87.38</c:v>
                </c:pt>
                <c:pt idx="21">
                  <c:v>87.38</c:v>
                </c:pt>
                <c:pt idx="22">
                  <c:v>87.38</c:v>
                </c:pt>
                <c:pt idx="23">
                  <c:v>87.38</c:v>
                </c:pt>
                <c:pt idx="24">
                  <c:v>87.38</c:v>
                </c:pt>
                <c:pt idx="25">
                  <c:v>87.38</c:v>
                </c:pt>
                <c:pt idx="26">
                  <c:v>87.38</c:v>
                </c:pt>
                <c:pt idx="27">
                  <c:v>87.38</c:v>
                </c:pt>
                <c:pt idx="28">
                  <c:v>87.38</c:v>
                </c:pt>
                <c:pt idx="29">
                  <c:v>87.38</c:v>
                </c:pt>
                <c:pt idx="30">
                  <c:v>87.38</c:v>
                </c:pt>
                <c:pt idx="31">
                  <c:v>87.38</c:v>
                </c:pt>
                <c:pt idx="32">
                  <c:v>87.38</c:v>
                </c:pt>
                <c:pt idx="33">
                  <c:v>87.38</c:v>
                </c:pt>
                <c:pt idx="34">
                  <c:v>87.38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FD47-4301-BFE2-36AFA3D27D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88089759"/>
        <c:axId val="1888087263"/>
      </c:lineChart>
      <c:catAx>
        <c:axId val="188808975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8087263"/>
        <c:crosses val="autoZero"/>
        <c:auto val="1"/>
        <c:lblAlgn val="ctr"/>
        <c:lblOffset val="100"/>
        <c:noMultiLvlLbl val="0"/>
      </c:catAx>
      <c:valAx>
        <c:axId val="188808726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80897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Лист3!$B$1</c:f>
              <c:strCache>
                <c:ptCount val="1"/>
                <c:pt idx="0">
                  <c:v>русский язык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Лист3!$A$2:$A$36</c:f>
              <c:strCache>
                <c:ptCount val="35"/>
                <c:pt idx="0">
                  <c:v>г. Чита</c:v>
                </c:pt>
                <c:pt idx="1">
                  <c:v>п. Агинское</c:v>
                </c:pt>
                <c:pt idx="2">
                  <c:v>Агинский округ</c:v>
                </c:pt>
                <c:pt idx="3">
                  <c:v>Акшинский округ</c:v>
                </c:pt>
                <c:pt idx="4">
                  <c:v>Алек-Заводский округ</c:v>
                </c:pt>
                <c:pt idx="5">
                  <c:v>Балейский округ</c:v>
                </c:pt>
                <c:pt idx="6">
                  <c:v>Борзинский округ</c:v>
                </c:pt>
                <c:pt idx="7">
                  <c:v>Газ-Заводский округ</c:v>
                </c:pt>
                <c:pt idx="8">
                  <c:v>Дульдургинский округ</c:v>
                </c:pt>
                <c:pt idx="9">
                  <c:v>Забайкальский округ</c:v>
                </c:pt>
                <c:pt idx="10">
                  <c:v>ЗАТО Горный</c:v>
                </c:pt>
                <c:pt idx="11">
                  <c:v>Каларский округ</c:v>
                </c:pt>
                <c:pt idx="12">
                  <c:v>Калганский округ</c:v>
                </c:pt>
                <c:pt idx="13">
                  <c:v>Карымский округ</c:v>
                </c:pt>
                <c:pt idx="14">
                  <c:v>Краснокаменский </c:v>
                </c:pt>
                <c:pt idx="15">
                  <c:v>Красночикойский </c:v>
                </c:pt>
                <c:pt idx="16">
                  <c:v>Кыринский округ</c:v>
                </c:pt>
                <c:pt idx="17">
                  <c:v>Могойтуйский округ</c:v>
                </c:pt>
                <c:pt idx="18">
                  <c:v>Могочинский округ</c:v>
                </c:pt>
                <c:pt idx="19">
                  <c:v>Нерчинский округ</c:v>
                </c:pt>
                <c:pt idx="20">
                  <c:v>Нер-Заводский округ</c:v>
                </c:pt>
                <c:pt idx="21">
                  <c:v>Оловяннинский округ</c:v>
                </c:pt>
                <c:pt idx="22">
                  <c:v>Ононский округ</c:v>
                </c:pt>
                <c:pt idx="23">
                  <c:v>Петровск-Забайкальский</c:v>
                </c:pt>
                <c:pt idx="24">
                  <c:v>Приаргунский округ</c:v>
                </c:pt>
                <c:pt idx="25">
                  <c:v>Сретенский район</c:v>
                </c:pt>
                <c:pt idx="26">
                  <c:v>Тунгиро-Олекминский </c:v>
                </c:pt>
                <c:pt idx="27">
                  <c:v>Тунгокоченский округ</c:v>
                </c:pt>
                <c:pt idx="28">
                  <c:v>Улетовский округ</c:v>
                </c:pt>
                <c:pt idx="29">
                  <c:v>Хилокский округ</c:v>
                </c:pt>
                <c:pt idx="30">
                  <c:v>Чернышевский округ</c:v>
                </c:pt>
                <c:pt idx="31">
                  <c:v>Читинский район</c:v>
                </c:pt>
                <c:pt idx="32">
                  <c:v>Шелопугинский округ</c:v>
                </c:pt>
                <c:pt idx="33">
                  <c:v>Шилкинский район</c:v>
                </c:pt>
                <c:pt idx="34">
                  <c:v>ОО краевого и  иного подчинения</c:v>
                </c:pt>
              </c:strCache>
            </c:strRef>
          </c:cat>
          <c:val>
            <c:numRef>
              <c:f>Лист3!$B$2:$B$36</c:f>
              <c:numCache>
                <c:formatCode>General</c:formatCode>
                <c:ptCount val="35"/>
                <c:pt idx="0">
                  <c:v>44.11</c:v>
                </c:pt>
                <c:pt idx="1">
                  <c:v>53.58</c:v>
                </c:pt>
                <c:pt idx="2">
                  <c:v>49.74</c:v>
                </c:pt>
                <c:pt idx="3">
                  <c:v>26.79</c:v>
                </c:pt>
                <c:pt idx="4">
                  <c:v>20.55</c:v>
                </c:pt>
                <c:pt idx="5">
                  <c:v>21.85</c:v>
                </c:pt>
                <c:pt idx="6">
                  <c:v>30.97</c:v>
                </c:pt>
                <c:pt idx="7">
                  <c:v>26.13</c:v>
                </c:pt>
                <c:pt idx="8">
                  <c:v>41.86</c:v>
                </c:pt>
                <c:pt idx="9">
                  <c:v>36.86</c:v>
                </c:pt>
                <c:pt idx="10">
                  <c:v>41.67</c:v>
                </c:pt>
                <c:pt idx="11">
                  <c:v>39.130000000000003</c:v>
                </c:pt>
                <c:pt idx="12">
                  <c:v>16.39</c:v>
                </c:pt>
                <c:pt idx="13">
                  <c:v>49.44</c:v>
                </c:pt>
                <c:pt idx="14">
                  <c:v>30.29</c:v>
                </c:pt>
                <c:pt idx="15">
                  <c:v>32.06</c:v>
                </c:pt>
                <c:pt idx="16">
                  <c:v>38.35</c:v>
                </c:pt>
                <c:pt idx="17">
                  <c:v>49.25</c:v>
                </c:pt>
                <c:pt idx="18">
                  <c:v>32.729999999999997</c:v>
                </c:pt>
                <c:pt idx="19">
                  <c:v>27.69</c:v>
                </c:pt>
                <c:pt idx="20">
                  <c:v>32.97</c:v>
                </c:pt>
                <c:pt idx="21">
                  <c:v>26.58</c:v>
                </c:pt>
                <c:pt idx="22">
                  <c:v>37.86</c:v>
                </c:pt>
                <c:pt idx="23">
                  <c:v>40.43</c:v>
                </c:pt>
                <c:pt idx="24">
                  <c:v>31.13</c:v>
                </c:pt>
                <c:pt idx="25">
                  <c:v>46.54</c:v>
                </c:pt>
                <c:pt idx="26">
                  <c:v>38.46</c:v>
                </c:pt>
                <c:pt idx="27">
                  <c:v>44.21</c:v>
                </c:pt>
                <c:pt idx="28">
                  <c:v>27.75</c:v>
                </c:pt>
                <c:pt idx="29">
                  <c:v>31.63</c:v>
                </c:pt>
                <c:pt idx="30">
                  <c:v>35.42</c:v>
                </c:pt>
                <c:pt idx="31">
                  <c:v>33.33</c:v>
                </c:pt>
                <c:pt idx="32">
                  <c:v>32.840000000000003</c:v>
                </c:pt>
                <c:pt idx="33">
                  <c:v>30.92</c:v>
                </c:pt>
                <c:pt idx="34">
                  <c:v>74.03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815-4D8C-8E8F-68B4804D278D}"/>
            </c:ext>
          </c:extLst>
        </c:ser>
        <c:ser>
          <c:idx val="1"/>
          <c:order val="1"/>
          <c:tx>
            <c:strRef>
              <c:f>Лист3!$C$1</c:f>
              <c:strCache>
                <c:ptCount val="1"/>
                <c:pt idx="0">
                  <c:v>математика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Лист3!$A$2:$A$36</c:f>
              <c:strCache>
                <c:ptCount val="35"/>
                <c:pt idx="0">
                  <c:v>г. Чита</c:v>
                </c:pt>
                <c:pt idx="1">
                  <c:v>п. Агинское</c:v>
                </c:pt>
                <c:pt idx="2">
                  <c:v>Агинский округ</c:v>
                </c:pt>
                <c:pt idx="3">
                  <c:v>Акшинский округ</c:v>
                </c:pt>
                <c:pt idx="4">
                  <c:v>Алек-Заводский округ</c:v>
                </c:pt>
                <c:pt idx="5">
                  <c:v>Балейский округ</c:v>
                </c:pt>
                <c:pt idx="6">
                  <c:v>Борзинский округ</c:v>
                </c:pt>
                <c:pt idx="7">
                  <c:v>Газ-Заводский округ</c:v>
                </c:pt>
                <c:pt idx="8">
                  <c:v>Дульдургинский округ</c:v>
                </c:pt>
                <c:pt idx="9">
                  <c:v>Забайкальский округ</c:v>
                </c:pt>
                <c:pt idx="10">
                  <c:v>ЗАТО Горный</c:v>
                </c:pt>
                <c:pt idx="11">
                  <c:v>Каларский округ</c:v>
                </c:pt>
                <c:pt idx="12">
                  <c:v>Калганский округ</c:v>
                </c:pt>
                <c:pt idx="13">
                  <c:v>Карымский округ</c:v>
                </c:pt>
                <c:pt idx="14">
                  <c:v>Краснокаменский </c:v>
                </c:pt>
                <c:pt idx="15">
                  <c:v>Красночикойский </c:v>
                </c:pt>
                <c:pt idx="16">
                  <c:v>Кыринский округ</c:v>
                </c:pt>
                <c:pt idx="17">
                  <c:v>Могойтуйский округ</c:v>
                </c:pt>
                <c:pt idx="18">
                  <c:v>Могочинский округ</c:v>
                </c:pt>
                <c:pt idx="19">
                  <c:v>Нерчинский округ</c:v>
                </c:pt>
                <c:pt idx="20">
                  <c:v>Нер-Заводский округ</c:v>
                </c:pt>
                <c:pt idx="21">
                  <c:v>Оловяннинский округ</c:v>
                </c:pt>
                <c:pt idx="22">
                  <c:v>Ононский округ</c:v>
                </c:pt>
                <c:pt idx="23">
                  <c:v>Петровск-Забайкальский</c:v>
                </c:pt>
                <c:pt idx="24">
                  <c:v>Приаргунский округ</c:v>
                </c:pt>
                <c:pt idx="25">
                  <c:v>Сретенский район</c:v>
                </c:pt>
                <c:pt idx="26">
                  <c:v>Тунгиро-Олекминский </c:v>
                </c:pt>
                <c:pt idx="27">
                  <c:v>Тунгокоченский округ</c:v>
                </c:pt>
                <c:pt idx="28">
                  <c:v>Улетовский округ</c:v>
                </c:pt>
                <c:pt idx="29">
                  <c:v>Хилокский округ</c:v>
                </c:pt>
                <c:pt idx="30">
                  <c:v>Чернышевский округ</c:v>
                </c:pt>
                <c:pt idx="31">
                  <c:v>Читинский район</c:v>
                </c:pt>
                <c:pt idx="32">
                  <c:v>Шелопугинский округ</c:v>
                </c:pt>
                <c:pt idx="33">
                  <c:v>Шилкинский район</c:v>
                </c:pt>
                <c:pt idx="34">
                  <c:v>ОО краевого и  иного подчинения</c:v>
                </c:pt>
              </c:strCache>
            </c:strRef>
          </c:cat>
          <c:val>
            <c:numRef>
              <c:f>Лист3!$C$2:$C$36</c:f>
              <c:numCache>
                <c:formatCode>General</c:formatCode>
                <c:ptCount val="35"/>
                <c:pt idx="0">
                  <c:v>44.63</c:v>
                </c:pt>
                <c:pt idx="1">
                  <c:v>57.46</c:v>
                </c:pt>
                <c:pt idx="2">
                  <c:v>43.92</c:v>
                </c:pt>
                <c:pt idx="3">
                  <c:v>51.79</c:v>
                </c:pt>
                <c:pt idx="4">
                  <c:v>11.11</c:v>
                </c:pt>
                <c:pt idx="5">
                  <c:v>30.51</c:v>
                </c:pt>
                <c:pt idx="6">
                  <c:v>36.69</c:v>
                </c:pt>
                <c:pt idx="7">
                  <c:v>30.25</c:v>
                </c:pt>
                <c:pt idx="8">
                  <c:v>45.79</c:v>
                </c:pt>
                <c:pt idx="9">
                  <c:v>41.09</c:v>
                </c:pt>
                <c:pt idx="10">
                  <c:v>46.43</c:v>
                </c:pt>
                <c:pt idx="11">
                  <c:v>37.229999999999997</c:v>
                </c:pt>
                <c:pt idx="12">
                  <c:v>29.51</c:v>
                </c:pt>
                <c:pt idx="13">
                  <c:v>47.53</c:v>
                </c:pt>
                <c:pt idx="14">
                  <c:v>36.799999999999997</c:v>
                </c:pt>
                <c:pt idx="15">
                  <c:v>31.51</c:v>
                </c:pt>
                <c:pt idx="16">
                  <c:v>30.53</c:v>
                </c:pt>
                <c:pt idx="17">
                  <c:v>47.25</c:v>
                </c:pt>
                <c:pt idx="18">
                  <c:v>31.65</c:v>
                </c:pt>
                <c:pt idx="19">
                  <c:v>29.05</c:v>
                </c:pt>
                <c:pt idx="20">
                  <c:v>28.26</c:v>
                </c:pt>
                <c:pt idx="21">
                  <c:v>30.15</c:v>
                </c:pt>
                <c:pt idx="22">
                  <c:v>59.22</c:v>
                </c:pt>
                <c:pt idx="23">
                  <c:v>38.81</c:v>
                </c:pt>
                <c:pt idx="24">
                  <c:v>27.7</c:v>
                </c:pt>
                <c:pt idx="25">
                  <c:v>39.630000000000003</c:v>
                </c:pt>
                <c:pt idx="26">
                  <c:v>30.77</c:v>
                </c:pt>
                <c:pt idx="27">
                  <c:v>31.91</c:v>
                </c:pt>
                <c:pt idx="28">
                  <c:v>18.5</c:v>
                </c:pt>
                <c:pt idx="29">
                  <c:v>38.409999999999997</c:v>
                </c:pt>
                <c:pt idx="30">
                  <c:v>28.46</c:v>
                </c:pt>
                <c:pt idx="31">
                  <c:v>36.950000000000003</c:v>
                </c:pt>
                <c:pt idx="32">
                  <c:v>28.36</c:v>
                </c:pt>
                <c:pt idx="33">
                  <c:v>39.450000000000003</c:v>
                </c:pt>
                <c:pt idx="34">
                  <c:v>78.87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815-4D8C-8E8F-68B4804D278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881790399"/>
        <c:axId val="1881776255"/>
      </c:barChart>
      <c:lineChart>
        <c:grouping val="standard"/>
        <c:varyColors val="0"/>
        <c:ser>
          <c:idx val="2"/>
          <c:order val="2"/>
          <c:tx>
            <c:strRef>
              <c:f>Лист3!$D$1</c:f>
              <c:strCache>
                <c:ptCount val="1"/>
                <c:pt idx="0">
                  <c:v>качество обучения по краю - русский язык 39,36%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Лист3!$A$2:$A$36</c:f>
              <c:strCache>
                <c:ptCount val="35"/>
                <c:pt idx="0">
                  <c:v>г. Чита</c:v>
                </c:pt>
                <c:pt idx="1">
                  <c:v>п. Агинское</c:v>
                </c:pt>
                <c:pt idx="2">
                  <c:v>Агинский округ</c:v>
                </c:pt>
                <c:pt idx="3">
                  <c:v>Акшинский округ</c:v>
                </c:pt>
                <c:pt idx="4">
                  <c:v>Алек-Заводский округ</c:v>
                </c:pt>
                <c:pt idx="5">
                  <c:v>Балейский округ</c:v>
                </c:pt>
                <c:pt idx="6">
                  <c:v>Борзинский округ</c:v>
                </c:pt>
                <c:pt idx="7">
                  <c:v>Газ-Заводский округ</c:v>
                </c:pt>
                <c:pt idx="8">
                  <c:v>Дульдургинский округ</c:v>
                </c:pt>
                <c:pt idx="9">
                  <c:v>Забайкальский округ</c:v>
                </c:pt>
                <c:pt idx="10">
                  <c:v>ЗАТО Горный</c:v>
                </c:pt>
                <c:pt idx="11">
                  <c:v>Каларский округ</c:v>
                </c:pt>
                <c:pt idx="12">
                  <c:v>Калганский округ</c:v>
                </c:pt>
                <c:pt idx="13">
                  <c:v>Карымский округ</c:v>
                </c:pt>
                <c:pt idx="14">
                  <c:v>Краснокаменский </c:v>
                </c:pt>
                <c:pt idx="15">
                  <c:v>Красночикойский </c:v>
                </c:pt>
                <c:pt idx="16">
                  <c:v>Кыринский округ</c:v>
                </c:pt>
                <c:pt idx="17">
                  <c:v>Могойтуйский округ</c:v>
                </c:pt>
                <c:pt idx="18">
                  <c:v>Могочинский округ</c:v>
                </c:pt>
                <c:pt idx="19">
                  <c:v>Нерчинский округ</c:v>
                </c:pt>
                <c:pt idx="20">
                  <c:v>Нер-Заводский округ</c:v>
                </c:pt>
                <c:pt idx="21">
                  <c:v>Оловяннинский округ</c:v>
                </c:pt>
                <c:pt idx="22">
                  <c:v>Ононский округ</c:v>
                </c:pt>
                <c:pt idx="23">
                  <c:v>Петровск-Забайкальский</c:v>
                </c:pt>
                <c:pt idx="24">
                  <c:v>Приаргунский округ</c:v>
                </c:pt>
                <c:pt idx="25">
                  <c:v>Сретенский район</c:v>
                </c:pt>
                <c:pt idx="26">
                  <c:v>Тунгиро-Олекминский </c:v>
                </c:pt>
                <c:pt idx="27">
                  <c:v>Тунгокоченский округ</c:v>
                </c:pt>
                <c:pt idx="28">
                  <c:v>Улетовский округ</c:v>
                </c:pt>
                <c:pt idx="29">
                  <c:v>Хилокский округ</c:v>
                </c:pt>
                <c:pt idx="30">
                  <c:v>Чернышевский округ</c:v>
                </c:pt>
                <c:pt idx="31">
                  <c:v>Читинский район</c:v>
                </c:pt>
                <c:pt idx="32">
                  <c:v>Шелопугинский округ</c:v>
                </c:pt>
                <c:pt idx="33">
                  <c:v>Шилкинский район</c:v>
                </c:pt>
                <c:pt idx="34">
                  <c:v>ОО краевого и  иного подчинения</c:v>
                </c:pt>
              </c:strCache>
            </c:strRef>
          </c:cat>
          <c:val>
            <c:numRef>
              <c:f>Лист3!$D$2:$D$36</c:f>
              <c:numCache>
                <c:formatCode>General</c:formatCode>
                <c:ptCount val="35"/>
                <c:pt idx="0">
                  <c:v>39.36</c:v>
                </c:pt>
                <c:pt idx="1">
                  <c:v>39.36</c:v>
                </c:pt>
                <c:pt idx="2">
                  <c:v>39.36</c:v>
                </c:pt>
                <c:pt idx="3">
                  <c:v>39.36</c:v>
                </c:pt>
                <c:pt idx="4">
                  <c:v>39.36</c:v>
                </c:pt>
                <c:pt idx="5">
                  <c:v>39.36</c:v>
                </c:pt>
                <c:pt idx="6">
                  <c:v>39.36</c:v>
                </c:pt>
                <c:pt idx="7">
                  <c:v>39.36</c:v>
                </c:pt>
                <c:pt idx="8">
                  <c:v>39.36</c:v>
                </c:pt>
                <c:pt idx="9">
                  <c:v>39.36</c:v>
                </c:pt>
                <c:pt idx="10">
                  <c:v>39.36</c:v>
                </c:pt>
                <c:pt idx="11">
                  <c:v>39.36</c:v>
                </c:pt>
                <c:pt idx="12">
                  <c:v>39.36</c:v>
                </c:pt>
                <c:pt idx="13">
                  <c:v>39.36</c:v>
                </c:pt>
                <c:pt idx="14">
                  <c:v>39.36</c:v>
                </c:pt>
                <c:pt idx="15">
                  <c:v>39.36</c:v>
                </c:pt>
                <c:pt idx="16">
                  <c:v>39.36</c:v>
                </c:pt>
                <c:pt idx="17">
                  <c:v>39.36</c:v>
                </c:pt>
                <c:pt idx="18">
                  <c:v>39.36</c:v>
                </c:pt>
                <c:pt idx="19">
                  <c:v>39.36</c:v>
                </c:pt>
                <c:pt idx="20">
                  <c:v>39.36</c:v>
                </c:pt>
                <c:pt idx="21">
                  <c:v>39.36</c:v>
                </c:pt>
                <c:pt idx="22">
                  <c:v>39.36</c:v>
                </c:pt>
                <c:pt idx="23">
                  <c:v>39.36</c:v>
                </c:pt>
                <c:pt idx="24">
                  <c:v>39.36</c:v>
                </c:pt>
                <c:pt idx="25">
                  <c:v>39.36</c:v>
                </c:pt>
                <c:pt idx="26">
                  <c:v>39.36</c:v>
                </c:pt>
                <c:pt idx="27">
                  <c:v>39.36</c:v>
                </c:pt>
                <c:pt idx="28">
                  <c:v>39.36</c:v>
                </c:pt>
                <c:pt idx="29">
                  <c:v>39.36</c:v>
                </c:pt>
                <c:pt idx="30">
                  <c:v>39.36</c:v>
                </c:pt>
                <c:pt idx="31">
                  <c:v>39.36</c:v>
                </c:pt>
                <c:pt idx="32">
                  <c:v>39.36</c:v>
                </c:pt>
                <c:pt idx="33">
                  <c:v>39.36</c:v>
                </c:pt>
                <c:pt idx="34">
                  <c:v>39.36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815-4D8C-8E8F-68B4804D278D}"/>
            </c:ext>
          </c:extLst>
        </c:ser>
        <c:ser>
          <c:idx val="3"/>
          <c:order val="3"/>
          <c:tx>
            <c:strRef>
              <c:f>Лист3!$E$1</c:f>
              <c:strCache>
                <c:ptCount val="1"/>
                <c:pt idx="0">
                  <c:v>качество обучения по краю - математика 40,9%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Лист3!$A$2:$A$36</c:f>
              <c:strCache>
                <c:ptCount val="35"/>
                <c:pt idx="0">
                  <c:v>г. Чита</c:v>
                </c:pt>
                <c:pt idx="1">
                  <c:v>п. Агинское</c:v>
                </c:pt>
                <c:pt idx="2">
                  <c:v>Агинский округ</c:v>
                </c:pt>
                <c:pt idx="3">
                  <c:v>Акшинский округ</c:v>
                </c:pt>
                <c:pt idx="4">
                  <c:v>Алек-Заводский округ</c:v>
                </c:pt>
                <c:pt idx="5">
                  <c:v>Балейский округ</c:v>
                </c:pt>
                <c:pt idx="6">
                  <c:v>Борзинский округ</c:v>
                </c:pt>
                <c:pt idx="7">
                  <c:v>Газ-Заводский округ</c:v>
                </c:pt>
                <c:pt idx="8">
                  <c:v>Дульдургинский округ</c:v>
                </c:pt>
                <c:pt idx="9">
                  <c:v>Забайкальский округ</c:v>
                </c:pt>
                <c:pt idx="10">
                  <c:v>ЗАТО Горный</c:v>
                </c:pt>
                <c:pt idx="11">
                  <c:v>Каларский округ</c:v>
                </c:pt>
                <c:pt idx="12">
                  <c:v>Калганский округ</c:v>
                </c:pt>
                <c:pt idx="13">
                  <c:v>Карымский округ</c:v>
                </c:pt>
                <c:pt idx="14">
                  <c:v>Краснокаменский </c:v>
                </c:pt>
                <c:pt idx="15">
                  <c:v>Красночикойский </c:v>
                </c:pt>
                <c:pt idx="16">
                  <c:v>Кыринский округ</c:v>
                </c:pt>
                <c:pt idx="17">
                  <c:v>Могойтуйский округ</c:v>
                </c:pt>
                <c:pt idx="18">
                  <c:v>Могочинский округ</c:v>
                </c:pt>
                <c:pt idx="19">
                  <c:v>Нерчинский округ</c:v>
                </c:pt>
                <c:pt idx="20">
                  <c:v>Нер-Заводский округ</c:v>
                </c:pt>
                <c:pt idx="21">
                  <c:v>Оловяннинский округ</c:v>
                </c:pt>
                <c:pt idx="22">
                  <c:v>Ононский округ</c:v>
                </c:pt>
                <c:pt idx="23">
                  <c:v>Петровск-Забайкальский</c:v>
                </c:pt>
                <c:pt idx="24">
                  <c:v>Приаргунский округ</c:v>
                </c:pt>
                <c:pt idx="25">
                  <c:v>Сретенский район</c:v>
                </c:pt>
                <c:pt idx="26">
                  <c:v>Тунгиро-Олекминский </c:v>
                </c:pt>
                <c:pt idx="27">
                  <c:v>Тунгокоченский округ</c:v>
                </c:pt>
                <c:pt idx="28">
                  <c:v>Улетовский округ</c:v>
                </c:pt>
                <c:pt idx="29">
                  <c:v>Хилокский округ</c:v>
                </c:pt>
                <c:pt idx="30">
                  <c:v>Чернышевский округ</c:v>
                </c:pt>
                <c:pt idx="31">
                  <c:v>Читинский район</c:v>
                </c:pt>
                <c:pt idx="32">
                  <c:v>Шелопугинский округ</c:v>
                </c:pt>
                <c:pt idx="33">
                  <c:v>Шилкинский район</c:v>
                </c:pt>
                <c:pt idx="34">
                  <c:v>ОО краевого и  иного подчинения</c:v>
                </c:pt>
              </c:strCache>
            </c:strRef>
          </c:cat>
          <c:val>
            <c:numRef>
              <c:f>Лист3!$E$2:$E$36</c:f>
              <c:numCache>
                <c:formatCode>General</c:formatCode>
                <c:ptCount val="35"/>
                <c:pt idx="0">
                  <c:v>40.9</c:v>
                </c:pt>
                <c:pt idx="1">
                  <c:v>40.9</c:v>
                </c:pt>
                <c:pt idx="2">
                  <c:v>40.9</c:v>
                </c:pt>
                <c:pt idx="3">
                  <c:v>40.9</c:v>
                </c:pt>
                <c:pt idx="4">
                  <c:v>40.9</c:v>
                </c:pt>
                <c:pt idx="5">
                  <c:v>40.9</c:v>
                </c:pt>
                <c:pt idx="6">
                  <c:v>40.9</c:v>
                </c:pt>
                <c:pt idx="7">
                  <c:v>40.9</c:v>
                </c:pt>
                <c:pt idx="8">
                  <c:v>40.9</c:v>
                </c:pt>
                <c:pt idx="9">
                  <c:v>40.9</c:v>
                </c:pt>
                <c:pt idx="10">
                  <c:v>40.9</c:v>
                </c:pt>
                <c:pt idx="11">
                  <c:v>40.9</c:v>
                </c:pt>
                <c:pt idx="12">
                  <c:v>40.9</c:v>
                </c:pt>
                <c:pt idx="13">
                  <c:v>40.9</c:v>
                </c:pt>
                <c:pt idx="14">
                  <c:v>40.9</c:v>
                </c:pt>
                <c:pt idx="15">
                  <c:v>40.9</c:v>
                </c:pt>
                <c:pt idx="16">
                  <c:v>40.9</c:v>
                </c:pt>
                <c:pt idx="17">
                  <c:v>40.9</c:v>
                </c:pt>
                <c:pt idx="18">
                  <c:v>40.9</c:v>
                </c:pt>
                <c:pt idx="19">
                  <c:v>40.9</c:v>
                </c:pt>
                <c:pt idx="20">
                  <c:v>40.9</c:v>
                </c:pt>
                <c:pt idx="21">
                  <c:v>40.9</c:v>
                </c:pt>
                <c:pt idx="22">
                  <c:v>40.9</c:v>
                </c:pt>
                <c:pt idx="23">
                  <c:v>40.9</c:v>
                </c:pt>
                <c:pt idx="24">
                  <c:v>40.9</c:v>
                </c:pt>
                <c:pt idx="25">
                  <c:v>40.9</c:v>
                </c:pt>
                <c:pt idx="26">
                  <c:v>40.9</c:v>
                </c:pt>
                <c:pt idx="27">
                  <c:v>40.9</c:v>
                </c:pt>
                <c:pt idx="28">
                  <c:v>40.9</c:v>
                </c:pt>
                <c:pt idx="29">
                  <c:v>40.9</c:v>
                </c:pt>
                <c:pt idx="30">
                  <c:v>40.9</c:v>
                </c:pt>
                <c:pt idx="31">
                  <c:v>40.9</c:v>
                </c:pt>
                <c:pt idx="32">
                  <c:v>40.9</c:v>
                </c:pt>
                <c:pt idx="33">
                  <c:v>40.9</c:v>
                </c:pt>
                <c:pt idx="34">
                  <c:v>40.9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9815-4D8C-8E8F-68B4804D278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81790399"/>
        <c:axId val="1881776255"/>
      </c:lineChart>
      <c:catAx>
        <c:axId val="188179039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1776255"/>
        <c:crosses val="autoZero"/>
        <c:auto val="1"/>
        <c:lblAlgn val="ctr"/>
        <c:lblOffset val="100"/>
        <c:noMultiLvlLbl val="0"/>
      </c:catAx>
      <c:valAx>
        <c:axId val="188177625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179039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12043</TotalTime>
  <Pages>20</Pages>
  <Words>6070</Words>
  <Characters>34603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образования, науки и молодёжной политики Забайкальского края</vt:lpstr>
    </vt:vector>
  </TitlesOfParts>
  <Company>RCOI</Company>
  <LinksUpToDate>false</LinksUpToDate>
  <CharactersWithSpaces>40592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образования, науки и молодёжной политики Забайкальского края</dc:title>
  <dc:subject/>
  <dc:creator>Skidanova</dc:creator>
  <cp:keywords/>
  <dc:description/>
  <cp:lastModifiedBy>Светлана А. Пятаева</cp:lastModifiedBy>
  <cp:revision>71</cp:revision>
  <cp:lastPrinted>2025-08-14T01:25:00Z</cp:lastPrinted>
  <dcterms:created xsi:type="dcterms:W3CDTF">2024-08-09T05:45:00Z</dcterms:created>
  <dcterms:modified xsi:type="dcterms:W3CDTF">2026-08-07T04:49:00Z</dcterms:modified>
</cp:coreProperties>
</file>